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CE6D584" w14:textId="3E6A92C6" w:rsidR="007D61C8" w:rsidRDefault="007D61C8"/>
    <w:p w14:paraId="6E9A0F4D" w14:textId="77777777" w:rsidR="007D61C8" w:rsidRDefault="009D61F4">
      <w:pPr>
        <w:tabs>
          <w:tab w:val="left" w:pos="8190"/>
        </w:tabs>
      </w:pPr>
      <w:r>
        <w:tab/>
      </w:r>
      <w:r>
        <w:tab/>
      </w:r>
    </w:p>
    <w:p w14:paraId="274A01F9" w14:textId="77777777" w:rsidR="007D61C8" w:rsidRDefault="007D61C8"/>
    <w:p w14:paraId="5D3A70D1" w14:textId="77777777" w:rsidR="007D61C8" w:rsidRDefault="007D61C8"/>
    <w:p w14:paraId="2606E715" w14:textId="77777777" w:rsidR="007D61C8" w:rsidRDefault="007D61C8"/>
    <w:tbl>
      <w:tblPr>
        <w:tblW w:w="0" w:type="auto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9833"/>
      </w:tblGrid>
      <w:tr w:rsidR="007D61C8" w14:paraId="183B4342" w14:textId="77777777">
        <w:trPr>
          <w:trHeight w:val="146"/>
          <w:jc w:val="center"/>
        </w:trPr>
        <w:tc>
          <w:tcPr>
            <w:tcW w:w="983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14:paraId="71DBCC58" w14:textId="77777777" w:rsidR="007D61C8" w:rsidRDefault="007D61C8">
            <w:pPr>
              <w:rPr>
                <w:b/>
                <w:snapToGrid w:val="0"/>
                <w:color w:val="000000"/>
                <w:lang w:val="es-ES" w:eastAsia="es-ES"/>
              </w:rPr>
            </w:pPr>
          </w:p>
        </w:tc>
      </w:tr>
      <w:tr w:rsidR="007D61C8" w14:paraId="11B89E6F" w14:textId="77777777">
        <w:trPr>
          <w:trHeight w:val="379"/>
          <w:jc w:val="center"/>
        </w:trPr>
        <w:tc>
          <w:tcPr>
            <w:tcW w:w="983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14:paraId="348FF50C" w14:textId="1B225D74" w:rsidR="007D61C8" w:rsidRDefault="007D61C8">
            <w:pPr>
              <w:jc w:val="center"/>
              <w:rPr>
                <w:b/>
                <w:snapToGrid w:val="0"/>
                <w:color w:val="000000"/>
                <w:sz w:val="40"/>
                <w:lang w:val="pt-BR"/>
              </w:rPr>
            </w:pPr>
          </w:p>
        </w:tc>
      </w:tr>
      <w:tr w:rsidR="007D61C8" w14:paraId="6B1F15B5" w14:textId="77777777">
        <w:trPr>
          <w:trHeight w:val="379"/>
          <w:jc w:val="center"/>
        </w:trPr>
        <w:tc>
          <w:tcPr>
            <w:tcW w:w="983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14:paraId="72A2D054" w14:textId="1067F7A5" w:rsidR="007D61C8" w:rsidRDefault="007D61C8">
            <w:pPr>
              <w:jc w:val="center"/>
              <w:rPr>
                <w:b/>
                <w:snapToGrid w:val="0"/>
                <w:color w:val="000000"/>
                <w:sz w:val="32"/>
                <w:lang w:val="es-ES"/>
              </w:rPr>
            </w:pPr>
          </w:p>
        </w:tc>
      </w:tr>
      <w:tr w:rsidR="007D61C8" w14:paraId="23B7E63D" w14:textId="77777777">
        <w:trPr>
          <w:trHeight w:val="379"/>
          <w:jc w:val="center"/>
        </w:trPr>
        <w:tc>
          <w:tcPr>
            <w:tcW w:w="983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14:paraId="2290AFE0" w14:textId="77777777" w:rsidR="007D61C8" w:rsidRDefault="007D61C8">
            <w:pPr>
              <w:jc w:val="center"/>
              <w:rPr>
                <w:b/>
                <w:snapToGrid w:val="0"/>
                <w:color w:val="000000"/>
                <w:lang w:val="es-ES"/>
              </w:rPr>
            </w:pPr>
          </w:p>
        </w:tc>
      </w:tr>
      <w:tr w:rsidR="007D61C8" w14:paraId="4350E9CA" w14:textId="77777777">
        <w:trPr>
          <w:trHeight w:val="379"/>
          <w:jc w:val="center"/>
        </w:trPr>
        <w:tc>
          <w:tcPr>
            <w:tcW w:w="983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14:paraId="61087F09" w14:textId="6ABF7CCE" w:rsidR="007D61C8" w:rsidRDefault="008A6B54">
            <w:pPr>
              <w:jc w:val="center"/>
              <w:rPr>
                <w:b/>
                <w:sz w:val="40"/>
                <w:lang w:val="es-ES"/>
              </w:rPr>
            </w:pPr>
            <w:r>
              <w:rPr>
                <w:b/>
                <w:sz w:val="40"/>
                <w:lang w:val="es-ES"/>
              </w:rPr>
              <w:t>ANEXO 2: INFORMACIÓN TÉCNICA ADICIONAL</w:t>
            </w:r>
          </w:p>
          <w:p w14:paraId="1DFE640C" w14:textId="49D2CCDB" w:rsidR="007D61C8" w:rsidRDefault="008A6B54">
            <w:pPr>
              <w:jc w:val="center"/>
              <w:rPr>
                <w:b/>
                <w:snapToGrid w:val="0"/>
                <w:color w:val="000000"/>
                <w:sz w:val="40"/>
                <w:lang w:val="es-ES"/>
              </w:rPr>
            </w:pPr>
            <w:r>
              <w:rPr>
                <w:b/>
                <w:snapToGrid w:val="0"/>
                <w:color w:val="000000"/>
                <w:sz w:val="40"/>
                <w:lang w:val="es-ES"/>
              </w:rPr>
              <w:t>(E-PCM-001)</w:t>
            </w:r>
          </w:p>
        </w:tc>
      </w:tr>
      <w:tr w:rsidR="007D61C8" w14:paraId="4DF10FDC" w14:textId="77777777">
        <w:trPr>
          <w:trHeight w:val="379"/>
          <w:jc w:val="center"/>
        </w:trPr>
        <w:tc>
          <w:tcPr>
            <w:tcW w:w="983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14:paraId="1225C486" w14:textId="77777777" w:rsidR="007D61C8" w:rsidRDefault="007D61C8">
            <w:pPr>
              <w:jc w:val="center"/>
              <w:rPr>
                <w:b/>
                <w:snapToGrid w:val="0"/>
                <w:color w:val="000000"/>
                <w:sz w:val="28"/>
                <w:highlight w:val="yellow"/>
                <w:lang w:val="es-ES"/>
              </w:rPr>
            </w:pPr>
          </w:p>
        </w:tc>
      </w:tr>
      <w:tr w:rsidR="007D61C8" w14:paraId="2662D987" w14:textId="77777777">
        <w:trPr>
          <w:trHeight w:val="44"/>
          <w:jc w:val="center"/>
        </w:trPr>
        <w:tc>
          <w:tcPr>
            <w:tcW w:w="983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3FA5A31" w14:textId="77777777" w:rsidR="007D61C8" w:rsidRDefault="007D61C8">
            <w:pPr>
              <w:rPr>
                <w:b/>
                <w:snapToGrid w:val="0"/>
                <w:color w:val="000000"/>
                <w:lang w:val="es-ES"/>
              </w:rPr>
            </w:pPr>
          </w:p>
        </w:tc>
      </w:tr>
    </w:tbl>
    <w:p w14:paraId="393FCDB6" w14:textId="77777777" w:rsidR="007D61C8" w:rsidRDefault="007D61C8"/>
    <w:p w14:paraId="5FC38566" w14:textId="77777777" w:rsidR="007D61C8" w:rsidRDefault="007D61C8"/>
    <w:p w14:paraId="6AE1826D" w14:textId="77777777" w:rsidR="007D61C8" w:rsidRDefault="007D61C8"/>
    <w:p w14:paraId="685590C6" w14:textId="77777777" w:rsidR="007D61C8" w:rsidRDefault="007D61C8"/>
    <w:p w14:paraId="359FDB77" w14:textId="77777777" w:rsidR="007D61C8" w:rsidRDefault="009D61F4"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5865E6C" wp14:editId="5EE12568">
                <wp:simplePos x="0" y="0"/>
                <wp:positionH relativeFrom="column">
                  <wp:posOffset>2758440</wp:posOffset>
                </wp:positionH>
                <wp:positionV relativeFrom="paragraph">
                  <wp:posOffset>83820</wp:posOffset>
                </wp:positionV>
                <wp:extent cx="3495675" cy="609600"/>
                <wp:effectExtent l="10795" t="10795" r="8255" b="8255"/>
                <wp:wrapNone/>
                <wp:docPr id="5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95675" cy="609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000000"/>
                          </a:solidFill>
                          <a:miter lim="800000"/>
                        </a:ln>
                      </wps:spPr>
                      <wps:txbx>
                        <w:txbxContent>
                          <w:p w14:paraId="0BA6425F" w14:textId="2A89B53C" w:rsidR="00D10503" w:rsidRDefault="00D10503">
                            <w:pPr>
                              <w:ind w:firstLine="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REV: B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ab/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ab/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ab/>
                              <w:t>20-01-2022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5865E6C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left:0;text-align:left;margin-left:217.2pt;margin-top:6.6pt;width:275.25pt;height:48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vyS/wEAAAMEAAAOAAAAZHJzL2Uyb0RvYy54bWysU1Fv0zAQfkfiP1h+p0k3Wrao6TQ6FSGN&#10;gTT4AY7jJBaOz5zdJuXXc3babhrwgvCDdbbvvrv77vPqZuwN2yv0GmzJ57OcM2Ul1Nq2Jf/2dfvm&#10;ijMfhK2FAatKflCe36xfv1oNrlAX0IGpFTICsb4YXMm7EFyRZV52qhd+Bk5ZemwAexHoiG1WoxgI&#10;vTfZRZ4vswGwdghSeU+3d9MjXyf8plEyfG4arwIzJafaQtox7VXcs/VKFC0K12l5LEP8QxW90JaS&#10;nqHuRBBsh/o3qF5LBA9NmEnoM2gaLVXqgbqZ5y+6eeyEU6kXIse7M03+/8HKh/2j+4IsjO9hpAGm&#10;Jry7B/ndMwubTthW3SLC0ClRU+J5pCwbnC+OoZFqX/gIUg2foKYhi12ABDQ22EdWqE9G6DSAw5l0&#10;NQYm6fLy7fVi+W7BmaS3ZX69zNNUMlGcoh368EFBz6JRcqShJnSxv/chViOKk0tM5sHoequNSQds&#10;q41BthckgG1aqYEXbsaygbJfLvKJgL9C5Gn9CaLXgZRsdF/yq+dOxh75ihRNZIWxGqnuyFsF9YGY&#10;Q5iUST+JjA7wJ2cDqbLk/sdOoOLMfLTEfpTwycCTUZ0MYSWFljxwNpmbMEl951C3HSFP87VwSxNq&#10;dCLvqYpjnaS0xOnxV0QpPz8nr6e/u/4FAAD//wMAUEsDBBQABgAIAAAAIQArZsNh3wAAAAoBAAAP&#10;AAAAZHJzL2Rvd25yZXYueG1sTI/BTsMwDIbvSLxDZCRuLKULW1qaThMSXJiEGFx289qsrWicqsm6&#10;8vaYExzt/9Pvz8Vmdr2Y7Bg6TwbuFwkIS5WvO2oMfH4832kQISLV2HuyBr5tgE15fVVgXvsLvdtp&#10;HxvBJRRyNNDGOORShqq1DsPCD5Y4O/nRYeRxbGQ94oXLXS/TJFlJhx3xhRYH+9Ta6mt/dgZ0Oq23&#10;D83qTb1qfFnvDlXYkTbm9mbePoKIdo5/MPzqszqU7HT0Z6qD6A2opVKMcrBMQTCQaZWBOPIiyVKQ&#10;ZSH/v1D+AAAA//8DAFBLAQItABQABgAIAAAAIQC2gziS/gAAAOEBAAATAAAAAAAAAAAAAAAAAAAA&#10;AABbQ29udGVudF9UeXBlc10ueG1sUEsBAi0AFAAGAAgAAAAhADj9If/WAAAAlAEAAAsAAAAAAAAA&#10;AAAAAAAALwEAAF9yZWxzLy5yZWxzUEsBAi0AFAAGAAgAAAAhABOq/JL/AQAAAwQAAA4AAAAAAAAA&#10;AAAAAAAALgIAAGRycy9lMm9Eb2MueG1sUEsBAi0AFAAGAAgAAAAhACtmw2HfAAAACgEAAA8AAAAA&#10;AAAAAAAAAAAAWQQAAGRycy9kb3ducmV2LnhtbFBLBQYAAAAABAAEAPMAAABlBQAAAAA=&#10;" strokeweight=".5pt">
                <v:textbox inset="0,0,0,0">
                  <w:txbxContent>
                    <w:p w14:paraId="0BA6425F" w14:textId="2A89B53C" w:rsidR="00D10503" w:rsidRDefault="00D10503">
                      <w:pPr>
                        <w:ind w:firstLine="0"/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REV: B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ab/>
                      </w:r>
                      <w:r>
                        <w:rPr>
                          <w:b/>
                          <w:sz w:val="28"/>
                          <w:szCs w:val="28"/>
                        </w:rPr>
                        <w:tab/>
                      </w:r>
                      <w:r>
                        <w:rPr>
                          <w:b/>
                          <w:sz w:val="28"/>
                          <w:szCs w:val="28"/>
                        </w:rPr>
                        <w:tab/>
                        <w:t>20-01-2022</w:t>
                      </w:r>
                    </w:p>
                  </w:txbxContent>
                </v:textbox>
              </v:shape>
            </w:pict>
          </mc:Fallback>
        </mc:AlternateContent>
      </w:r>
    </w:p>
    <w:p w14:paraId="50B32E69" w14:textId="77777777" w:rsidR="007D61C8" w:rsidRDefault="007D61C8"/>
    <w:p w14:paraId="0508453E" w14:textId="77777777" w:rsidR="007D61C8" w:rsidRDefault="007D61C8"/>
    <w:p w14:paraId="29551FDC" w14:textId="77777777" w:rsidR="007D61C8" w:rsidRDefault="007D61C8"/>
    <w:p w14:paraId="41B40793" w14:textId="77777777" w:rsidR="007D61C8" w:rsidRDefault="007D61C8"/>
    <w:tbl>
      <w:tblPr>
        <w:tblW w:w="10011" w:type="dxa"/>
        <w:jc w:val="center"/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857"/>
        <w:gridCol w:w="1258"/>
        <w:gridCol w:w="3771"/>
        <w:gridCol w:w="1276"/>
        <w:gridCol w:w="1248"/>
        <w:gridCol w:w="7"/>
        <w:gridCol w:w="1580"/>
        <w:gridCol w:w="14"/>
      </w:tblGrid>
      <w:tr w:rsidR="007D61C8" w14:paraId="51DCEBAD" w14:textId="77777777">
        <w:trPr>
          <w:gridAfter w:val="1"/>
          <w:wAfter w:w="14" w:type="dxa"/>
          <w:jc w:val="center"/>
        </w:trPr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32936546" w14:textId="47BF24ED" w:rsidR="007D61C8" w:rsidRDefault="007D61C8">
            <w:pPr>
              <w:spacing w:before="20" w:after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58" w:type="dxa"/>
            <w:tcBorders>
              <w:top w:val="single" w:sz="6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5BA10439" w14:textId="77777777" w:rsidR="007D61C8" w:rsidRDefault="007D61C8">
            <w:pPr>
              <w:spacing w:before="20" w:after="20"/>
              <w:jc w:val="center"/>
              <w:rPr>
                <w:b/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3771" w:type="dxa"/>
            <w:tcBorders>
              <w:top w:val="single" w:sz="6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4B2BD7B9" w14:textId="77777777" w:rsidR="007D61C8" w:rsidRDefault="007D61C8">
            <w:pPr>
              <w:spacing w:before="20" w:after="20"/>
              <w:rPr>
                <w:b/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6BFFA5F4" w14:textId="77777777" w:rsidR="007D61C8" w:rsidRDefault="007D61C8">
            <w:pPr>
              <w:spacing w:before="20" w:after="20"/>
              <w:jc w:val="right"/>
              <w:rPr>
                <w:b/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48" w:type="dxa"/>
            <w:tcBorders>
              <w:top w:val="single" w:sz="6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498E6200" w14:textId="77777777" w:rsidR="007D61C8" w:rsidRDefault="007D61C8">
            <w:pPr>
              <w:spacing w:before="20" w:after="20"/>
              <w:jc w:val="right"/>
              <w:rPr>
                <w:b/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587" w:type="dxa"/>
            <w:gridSpan w:val="2"/>
            <w:tcBorders>
              <w:top w:val="single" w:sz="6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76526440" w14:textId="77777777" w:rsidR="007D61C8" w:rsidRDefault="007D61C8">
            <w:pPr>
              <w:spacing w:before="20" w:after="20"/>
              <w:jc w:val="right"/>
              <w:rPr>
                <w:b/>
                <w:snapToGrid w:val="0"/>
                <w:color w:val="000000"/>
                <w:sz w:val="16"/>
                <w:lang w:eastAsia="es-ES"/>
              </w:rPr>
            </w:pPr>
          </w:p>
        </w:tc>
      </w:tr>
      <w:tr w:rsidR="007D61C8" w14:paraId="54A66AF6" w14:textId="77777777">
        <w:trPr>
          <w:gridAfter w:val="1"/>
          <w:wAfter w:w="14" w:type="dxa"/>
          <w:jc w:val="center"/>
        </w:trPr>
        <w:tc>
          <w:tcPr>
            <w:tcW w:w="857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234A3294" w14:textId="7FFA7DF5" w:rsidR="007D61C8" w:rsidRDefault="007D61C8">
            <w:pPr>
              <w:spacing w:before="20" w:after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58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70830C5D" w14:textId="77777777" w:rsidR="007D61C8" w:rsidRDefault="007D61C8">
            <w:pPr>
              <w:spacing w:before="20" w:after="20"/>
              <w:jc w:val="center"/>
              <w:rPr>
                <w:b/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3771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6E7E3941" w14:textId="77777777" w:rsidR="007D61C8" w:rsidRDefault="007D61C8">
            <w:pPr>
              <w:spacing w:before="20" w:after="20"/>
              <w:rPr>
                <w:b/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76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7B675AFC" w14:textId="77777777" w:rsidR="007D61C8" w:rsidRDefault="007D61C8">
            <w:pPr>
              <w:spacing w:before="20" w:after="20"/>
              <w:jc w:val="right"/>
              <w:rPr>
                <w:b/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48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471A76CC" w14:textId="77777777" w:rsidR="007D61C8" w:rsidRDefault="007D61C8">
            <w:pPr>
              <w:spacing w:before="20" w:after="20"/>
              <w:jc w:val="right"/>
              <w:rPr>
                <w:b/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587" w:type="dxa"/>
            <w:gridSpan w:val="2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5D4C56AF" w14:textId="77777777" w:rsidR="007D61C8" w:rsidRDefault="007D61C8">
            <w:pPr>
              <w:spacing w:before="20" w:after="20"/>
              <w:jc w:val="right"/>
              <w:rPr>
                <w:b/>
                <w:snapToGrid w:val="0"/>
                <w:color w:val="000000"/>
                <w:sz w:val="16"/>
                <w:lang w:eastAsia="es-ES"/>
              </w:rPr>
            </w:pPr>
          </w:p>
        </w:tc>
      </w:tr>
      <w:tr w:rsidR="007D61C8" w14:paraId="4995E7E1" w14:textId="77777777">
        <w:trPr>
          <w:gridAfter w:val="1"/>
          <w:wAfter w:w="14" w:type="dxa"/>
          <w:jc w:val="center"/>
        </w:trPr>
        <w:tc>
          <w:tcPr>
            <w:tcW w:w="857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0F625515" w14:textId="5AA08DB1" w:rsidR="007D61C8" w:rsidRDefault="007D61C8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58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4A66C7D1" w14:textId="4215D531" w:rsidR="007D61C8" w:rsidRDefault="007D61C8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3771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640C77D0" w14:textId="7990C656" w:rsidR="007D61C8" w:rsidRDefault="007D61C8">
            <w:pPr>
              <w:spacing w:before="20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76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4D5D4D10" w14:textId="0AF87AEE" w:rsidR="007D61C8" w:rsidRDefault="007D61C8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48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0F624B3D" w14:textId="77777777" w:rsidR="007D61C8" w:rsidRDefault="007D61C8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587" w:type="dxa"/>
            <w:gridSpan w:val="2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48ED1044" w14:textId="77777777" w:rsidR="007D61C8" w:rsidRDefault="007D61C8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</w:tr>
      <w:tr w:rsidR="007D61C8" w14:paraId="5B123C1F" w14:textId="77777777">
        <w:trPr>
          <w:gridAfter w:val="1"/>
          <w:wAfter w:w="14" w:type="dxa"/>
          <w:jc w:val="center"/>
        </w:trPr>
        <w:tc>
          <w:tcPr>
            <w:tcW w:w="857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16ED8127" w14:textId="43CF6025" w:rsidR="007D61C8" w:rsidRDefault="007D61C8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58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3080638D" w14:textId="4196733A" w:rsidR="007D61C8" w:rsidRDefault="007D61C8">
            <w:pPr>
              <w:spacing w:before="20"/>
              <w:ind w:left="0" w:firstLine="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3771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4877DC68" w14:textId="2619A9DE" w:rsidR="007D61C8" w:rsidRDefault="007D61C8">
            <w:pPr>
              <w:spacing w:before="20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76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394F66DC" w14:textId="684E7CE1" w:rsidR="007D61C8" w:rsidRDefault="007D61C8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48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3629E109" w14:textId="7FEAA87B" w:rsidR="007D61C8" w:rsidRDefault="007D61C8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587" w:type="dxa"/>
            <w:gridSpan w:val="2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7FAAEB4F" w14:textId="77777777" w:rsidR="007D61C8" w:rsidRDefault="007D61C8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</w:tr>
      <w:tr w:rsidR="007D61C8" w14:paraId="2FCF7348" w14:textId="77777777">
        <w:trPr>
          <w:gridAfter w:val="1"/>
          <w:wAfter w:w="14" w:type="dxa"/>
          <w:jc w:val="center"/>
        </w:trPr>
        <w:tc>
          <w:tcPr>
            <w:tcW w:w="857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65994601" w14:textId="75B58DEF" w:rsidR="007D61C8" w:rsidRDefault="007D61C8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58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441F7EE9" w14:textId="5B8AC507" w:rsidR="007D61C8" w:rsidRDefault="007D61C8">
            <w:pPr>
              <w:spacing w:before="20"/>
              <w:jc w:val="center"/>
              <w:rPr>
                <w:snapToGrid w:val="0"/>
                <w:sz w:val="16"/>
                <w:lang w:eastAsia="es-ES"/>
              </w:rPr>
            </w:pPr>
          </w:p>
        </w:tc>
        <w:tc>
          <w:tcPr>
            <w:tcW w:w="3771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075495BA" w14:textId="02E663AE" w:rsidR="007D61C8" w:rsidRDefault="007D61C8">
            <w:pPr>
              <w:spacing w:before="20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76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5300B552" w14:textId="252E790B" w:rsidR="007D61C8" w:rsidRDefault="007D61C8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48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5D38DFD5" w14:textId="05A850C0" w:rsidR="007D61C8" w:rsidRDefault="007D61C8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587" w:type="dxa"/>
            <w:gridSpan w:val="2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69EFCE6F" w14:textId="77777777" w:rsidR="007D61C8" w:rsidRDefault="007D61C8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</w:tr>
      <w:tr w:rsidR="007D61C8" w14:paraId="2EF61145" w14:textId="77777777">
        <w:trPr>
          <w:gridAfter w:val="1"/>
          <w:wAfter w:w="14" w:type="dxa"/>
          <w:jc w:val="center"/>
        </w:trPr>
        <w:tc>
          <w:tcPr>
            <w:tcW w:w="857" w:type="dxa"/>
            <w:tcBorders>
              <w:top w:val="single" w:sz="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44866DC5" w14:textId="77777777" w:rsidR="007D61C8" w:rsidRDefault="009D61F4">
            <w:pPr>
              <w:spacing w:before="20"/>
              <w:jc w:val="center"/>
              <w:rPr>
                <w:b/>
                <w:snapToGrid w:val="0"/>
                <w:color w:val="000000"/>
                <w:sz w:val="16"/>
                <w:lang w:eastAsia="es-ES"/>
              </w:rPr>
            </w:pPr>
            <w:r>
              <w:rPr>
                <w:b/>
                <w:snapToGrid w:val="0"/>
                <w:color w:val="000000"/>
                <w:sz w:val="16"/>
                <w:lang w:eastAsia="es-ES"/>
              </w:rPr>
              <w:t>Nº</w:t>
            </w:r>
          </w:p>
        </w:tc>
        <w:tc>
          <w:tcPr>
            <w:tcW w:w="1258" w:type="dxa"/>
            <w:tcBorders>
              <w:top w:val="single" w:sz="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742DE585" w14:textId="77777777" w:rsidR="007D61C8" w:rsidRDefault="009D61F4">
            <w:pPr>
              <w:spacing w:before="20"/>
              <w:jc w:val="center"/>
              <w:rPr>
                <w:b/>
                <w:snapToGrid w:val="0"/>
                <w:color w:val="000000"/>
                <w:sz w:val="16"/>
                <w:lang w:eastAsia="es-ES"/>
              </w:rPr>
            </w:pPr>
            <w:r>
              <w:rPr>
                <w:b/>
                <w:snapToGrid w:val="0"/>
                <w:color w:val="000000"/>
                <w:sz w:val="16"/>
                <w:lang w:eastAsia="es-ES"/>
              </w:rPr>
              <w:t>FECHA</w:t>
            </w:r>
          </w:p>
        </w:tc>
        <w:tc>
          <w:tcPr>
            <w:tcW w:w="3771" w:type="dxa"/>
            <w:tcBorders>
              <w:top w:val="single" w:sz="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1FCB200C" w14:textId="77777777" w:rsidR="007D61C8" w:rsidRDefault="009D61F4">
            <w:pPr>
              <w:spacing w:before="20"/>
              <w:jc w:val="center"/>
              <w:rPr>
                <w:b/>
                <w:snapToGrid w:val="0"/>
                <w:color w:val="000000"/>
                <w:sz w:val="16"/>
                <w:lang w:eastAsia="es-ES"/>
              </w:rPr>
            </w:pPr>
            <w:r>
              <w:rPr>
                <w:b/>
                <w:snapToGrid w:val="0"/>
                <w:color w:val="000000"/>
                <w:sz w:val="16"/>
                <w:lang w:eastAsia="es-ES"/>
              </w:rPr>
              <w:t>MODIFICACIONES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4E99223B" w14:textId="77777777" w:rsidR="007D61C8" w:rsidRDefault="009D61F4">
            <w:pPr>
              <w:spacing w:before="20"/>
              <w:jc w:val="center"/>
              <w:rPr>
                <w:b/>
                <w:snapToGrid w:val="0"/>
                <w:color w:val="000000"/>
                <w:sz w:val="16"/>
                <w:lang w:eastAsia="es-ES"/>
              </w:rPr>
            </w:pPr>
            <w:r>
              <w:rPr>
                <w:b/>
                <w:snapToGrid w:val="0"/>
                <w:color w:val="000000"/>
                <w:sz w:val="16"/>
                <w:lang w:eastAsia="es-ES"/>
              </w:rPr>
              <w:t>POR</w:t>
            </w:r>
          </w:p>
        </w:tc>
        <w:tc>
          <w:tcPr>
            <w:tcW w:w="1248" w:type="dxa"/>
            <w:tcBorders>
              <w:top w:val="single" w:sz="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63C32246" w14:textId="77777777" w:rsidR="007D61C8" w:rsidRDefault="009D61F4">
            <w:pPr>
              <w:spacing w:before="20"/>
              <w:jc w:val="center"/>
              <w:rPr>
                <w:b/>
                <w:snapToGrid w:val="0"/>
                <w:color w:val="000000"/>
                <w:sz w:val="16"/>
                <w:lang w:eastAsia="es-ES"/>
              </w:rPr>
            </w:pPr>
            <w:r>
              <w:rPr>
                <w:b/>
                <w:snapToGrid w:val="0"/>
                <w:color w:val="000000"/>
                <w:sz w:val="16"/>
                <w:lang w:eastAsia="es-ES"/>
              </w:rPr>
              <w:t>REV</w:t>
            </w:r>
          </w:p>
        </w:tc>
        <w:tc>
          <w:tcPr>
            <w:tcW w:w="1587" w:type="dxa"/>
            <w:gridSpan w:val="2"/>
            <w:tcBorders>
              <w:top w:val="single" w:sz="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5006C666" w14:textId="77777777" w:rsidR="007D61C8" w:rsidRDefault="009D61F4">
            <w:pPr>
              <w:spacing w:before="20"/>
              <w:jc w:val="center"/>
              <w:rPr>
                <w:b/>
                <w:snapToGrid w:val="0"/>
                <w:color w:val="000000"/>
                <w:sz w:val="16"/>
                <w:lang w:eastAsia="es-ES"/>
              </w:rPr>
            </w:pPr>
            <w:r>
              <w:rPr>
                <w:b/>
                <w:snapToGrid w:val="0"/>
                <w:color w:val="000000"/>
                <w:sz w:val="16"/>
                <w:lang w:eastAsia="es-ES"/>
              </w:rPr>
              <w:t>APROBADO</w:t>
            </w:r>
          </w:p>
        </w:tc>
      </w:tr>
      <w:tr w:rsidR="007D61C8" w14:paraId="1637138B" w14:textId="77777777">
        <w:trPr>
          <w:cantSplit/>
          <w:jc w:val="center"/>
        </w:trPr>
        <w:tc>
          <w:tcPr>
            <w:tcW w:w="857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1015238" w14:textId="77777777" w:rsidR="007D61C8" w:rsidRDefault="009D61F4">
            <w:pPr>
              <w:spacing w:before="20" w:after="20"/>
              <w:rPr>
                <w:snapToGrid w:val="0"/>
                <w:color w:val="000000"/>
                <w:sz w:val="16"/>
                <w:lang w:eastAsia="es-ES"/>
              </w:rPr>
            </w:pPr>
            <w:r>
              <w:rPr>
                <w:snapToGrid w:val="0"/>
                <w:color w:val="000000"/>
                <w:sz w:val="16"/>
                <w:lang w:eastAsia="es-ES"/>
              </w:rPr>
              <w:t>Preparó</w:t>
            </w:r>
          </w:p>
        </w:tc>
        <w:tc>
          <w:tcPr>
            <w:tcW w:w="1258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1ABBF321" w14:textId="77777777" w:rsidR="007D61C8" w:rsidRDefault="009D61F4">
            <w:pPr>
              <w:spacing w:before="20" w:after="20"/>
              <w:rPr>
                <w:snapToGrid w:val="0"/>
                <w:color w:val="000000"/>
                <w:sz w:val="16"/>
                <w:lang w:eastAsia="es-ES"/>
              </w:rPr>
            </w:pPr>
            <w:r>
              <w:rPr>
                <w:snapToGrid w:val="0"/>
                <w:color w:val="000000"/>
                <w:sz w:val="16"/>
                <w:lang w:eastAsia="es-ES"/>
              </w:rPr>
              <w:t>IM3</w:t>
            </w:r>
          </w:p>
        </w:tc>
        <w:tc>
          <w:tcPr>
            <w:tcW w:w="6302" w:type="dxa"/>
            <w:gridSpan w:val="4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14:paraId="376B0916" w14:textId="77777777" w:rsidR="007D61C8" w:rsidRDefault="007D61C8">
            <w:pPr>
              <w:spacing w:before="20" w:after="20"/>
              <w:jc w:val="center"/>
              <w:rPr>
                <w:sz w:val="32"/>
                <w:szCs w:val="32"/>
                <w:lang w:eastAsia="es-ES"/>
              </w:rPr>
            </w:pPr>
          </w:p>
        </w:tc>
        <w:tc>
          <w:tcPr>
            <w:tcW w:w="1594" w:type="dxa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14:paraId="20487181" w14:textId="77777777" w:rsidR="007D61C8" w:rsidRDefault="009D61F4">
            <w:pPr>
              <w:spacing w:before="20" w:after="20"/>
              <w:jc w:val="center"/>
              <w:rPr>
                <w:b/>
                <w:snapToGrid w:val="0"/>
                <w:color w:val="000000"/>
                <w:sz w:val="16"/>
                <w:lang w:eastAsia="es-ES"/>
              </w:rPr>
            </w:pPr>
            <w:r>
              <w:rPr>
                <w:b/>
                <w:snapToGrid w:val="0"/>
                <w:color w:val="000000"/>
                <w:sz w:val="16"/>
                <w:lang w:eastAsia="es-ES"/>
              </w:rPr>
              <w:t>FECHA:</w:t>
            </w:r>
          </w:p>
        </w:tc>
      </w:tr>
      <w:tr w:rsidR="007D61C8" w14:paraId="309254CB" w14:textId="77777777">
        <w:trPr>
          <w:cantSplit/>
          <w:jc w:val="center"/>
        </w:trPr>
        <w:tc>
          <w:tcPr>
            <w:tcW w:w="85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9F57F61" w14:textId="77777777" w:rsidR="007D61C8" w:rsidRDefault="009D61F4">
            <w:pPr>
              <w:spacing w:before="20" w:after="20"/>
              <w:rPr>
                <w:snapToGrid w:val="0"/>
                <w:color w:val="000000"/>
                <w:sz w:val="16"/>
                <w:lang w:eastAsia="es-ES"/>
              </w:rPr>
            </w:pPr>
            <w:r>
              <w:rPr>
                <w:snapToGrid w:val="0"/>
                <w:color w:val="000000"/>
                <w:sz w:val="16"/>
                <w:lang w:eastAsia="es-ES"/>
              </w:rPr>
              <w:t>Revisó</w:t>
            </w:r>
          </w:p>
        </w:tc>
        <w:tc>
          <w:tcPr>
            <w:tcW w:w="12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3A249BCF" w14:textId="77777777" w:rsidR="007D61C8" w:rsidRDefault="009D61F4">
            <w:pPr>
              <w:spacing w:before="20" w:after="20"/>
              <w:rPr>
                <w:snapToGrid w:val="0"/>
                <w:color w:val="000000"/>
                <w:sz w:val="16"/>
                <w:lang w:eastAsia="es-ES"/>
              </w:rPr>
            </w:pPr>
            <w:r>
              <w:rPr>
                <w:snapToGrid w:val="0"/>
                <w:color w:val="000000"/>
                <w:sz w:val="16"/>
                <w:lang w:eastAsia="es-ES"/>
              </w:rPr>
              <w:t>IM3</w:t>
            </w:r>
          </w:p>
        </w:tc>
        <w:tc>
          <w:tcPr>
            <w:tcW w:w="6302" w:type="dxa"/>
            <w:gridSpan w:val="4"/>
            <w:vMerge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14:paraId="297A196F" w14:textId="77777777" w:rsidR="007D61C8" w:rsidRDefault="007D61C8">
            <w:pPr>
              <w:spacing w:before="20" w:after="20"/>
              <w:jc w:val="center"/>
              <w:rPr>
                <w:snapToGrid w:val="0"/>
                <w:lang w:eastAsia="es-ES"/>
              </w:rPr>
            </w:pPr>
          </w:p>
        </w:tc>
        <w:tc>
          <w:tcPr>
            <w:tcW w:w="1594" w:type="dxa"/>
            <w:gridSpan w:val="2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14:paraId="4C2E8ADE" w14:textId="51A7FD24" w:rsidR="007D61C8" w:rsidRDefault="002A1E6F">
            <w:pPr>
              <w:spacing w:before="20" w:after="20"/>
              <w:jc w:val="center"/>
              <w:rPr>
                <w:b/>
                <w:snapToGrid w:val="0"/>
                <w:color w:val="000000"/>
                <w:sz w:val="16"/>
                <w:lang w:eastAsia="es-ES"/>
              </w:rPr>
            </w:pPr>
            <w:r>
              <w:rPr>
                <w:b/>
                <w:snapToGrid w:val="0"/>
                <w:sz w:val="16"/>
                <w:lang w:eastAsia="es-ES"/>
              </w:rPr>
              <w:t>20</w:t>
            </w:r>
            <w:r w:rsidR="009D61F4">
              <w:rPr>
                <w:b/>
                <w:snapToGrid w:val="0"/>
                <w:sz w:val="16"/>
                <w:lang w:eastAsia="es-ES"/>
              </w:rPr>
              <w:t>-0</w:t>
            </w:r>
            <w:r>
              <w:rPr>
                <w:b/>
                <w:snapToGrid w:val="0"/>
                <w:sz w:val="16"/>
                <w:lang w:eastAsia="es-ES"/>
              </w:rPr>
              <w:t>1</w:t>
            </w:r>
            <w:r w:rsidR="009D61F4">
              <w:rPr>
                <w:b/>
                <w:snapToGrid w:val="0"/>
                <w:sz w:val="16"/>
                <w:lang w:eastAsia="es-ES"/>
              </w:rPr>
              <w:t>-202</w:t>
            </w:r>
            <w:r>
              <w:rPr>
                <w:b/>
                <w:snapToGrid w:val="0"/>
                <w:sz w:val="16"/>
                <w:lang w:eastAsia="es-ES"/>
              </w:rPr>
              <w:t>2</w:t>
            </w:r>
          </w:p>
        </w:tc>
      </w:tr>
      <w:tr w:rsidR="007D61C8" w14:paraId="7254485F" w14:textId="77777777">
        <w:trPr>
          <w:cantSplit/>
          <w:jc w:val="center"/>
        </w:trPr>
        <w:tc>
          <w:tcPr>
            <w:tcW w:w="85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8CBCA08" w14:textId="77777777" w:rsidR="007D61C8" w:rsidRDefault="009D61F4">
            <w:pPr>
              <w:spacing w:before="20" w:after="20"/>
              <w:rPr>
                <w:snapToGrid w:val="0"/>
                <w:color w:val="000000"/>
                <w:sz w:val="16"/>
                <w:lang w:eastAsia="es-ES"/>
              </w:rPr>
            </w:pPr>
            <w:r>
              <w:rPr>
                <w:snapToGrid w:val="0"/>
                <w:color w:val="000000"/>
                <w:sz w:val="16"/>
                <w:lang w:eastAsia="es-ES"/>
              </w:rPr>
              <w:t>Escribió</w:t>
            </w:r>
          </w:p>
        </w:tc>
        <w:tc>
          <w:tcPr>
            <w:tcW w:w="12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3D129063" w14:textId="77777777" w:rsidR="007D61C8" w:rsidRDefault="009D61F4">
            <w:pPr>
              <w:spacing w:before="20" w:after="20"/>
              <w:rPr>
                <w:snapToGrid w:val="0"/>
                <w:color w:val="000000"/>
                <w:sz w:val="16"/>
                <w:lang w:eastAsia="es-ES"/>
              </w:rPr>
            </w:pPr>
            <w:r>
              <w:rPr>
                <w:snapToGrid w:val="0"/>
                <w:color w:val="000000"/>
                <w:sz w:val="16"/>
                <w:lang w:eastAsia="es-ES"/>
              </w:rPr>
              <w:t>IM3</w:t>
            </w:r>
          </w:p>
        </w:tc>
        <w:tc>
          <w:tcPr>
            <w:tcW w:w="6302" w:type="dxa"/>
            <w:gridSpan w:val="4"/>
            <w:vMerge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0C3A0CFF" w14:textId="77777777" w:rsidR="007D61C8" w:rsidRDefault="007D61C8">
            <w:pPr>
              <w:spacing w:before="20" w:after="20"/>
              <w:jc w:val="center"/>
              <w:rPr>
                <w:snapToGrid w:val="0"/>
                <w:lang w:eastAsia="es-ES"/>
              </w:rPr>
            </w:pPr>
          </w:p>
        </w:tc>
        <w:tc>
          <w:tcPr>
            <w:tcW w:w="1594" w:type="dxa"/>
            <w:gridSpan w:val="2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2A113CC0" w14:textId="6B839F79" w:rsidR="007D61C8" w:rsidRDefault="009D61F4">
            <w:pPr>
              <w:spacing w:before="20" w:after="20"/>
              <w:rPr>
                <w:b/>
                <w:snapToGrid w:val="0"/>
                <w:color w:val="000000"/>
                <w:lang w:eastAsia="es-ES"/>
              </w:rPr>
            </w:pPr>
            <w:r>
              <w:rPr>
                <w:b/>
                <w:snapToGrid w:val="0"/>
                <w:color w:val="000000"/>
                <w:lang w:eastAsia="es-ES"/>
              </w:rPr>
              <w:t xml:space="preserve">HOJA 1 DE </w:t>
            </w:r>
            <w:r w:rsidR="00B20F7C">
              <w:rPr>
                <w:b/>
                <w:snapToGrid w:val="0"/>
                <w:color w:val="000000"/>
                <w:lang w:eastAsia="es-ES"/>
              </w:rPr>
              <w:t>5</w:t>
            </w:r>
          </w:p>
        </w:tc>
      </w:tr>
      <w:tr w:rsidR="007D61C8" w14:paraId="40699DC5" w14:textId="77777777">
        <w:trPr>
          <w:cantSplit/>
          <w:trHeight w:val="376"/>
          <w:jc w:val="center"/>
        </w:trPr>
        <w:tc>
          <w:tcPr>
            <w:tcW w:w="857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26694E50" w14:textId="77777777" w:rsidR="007D61C8" w:rsidRDefault="009D61F4">
            <w:pPr>
              <w:spacing w:before="20" w:after="20"/>
              <w:rPr>
                <w:snapToGrid w:val="0"/>
                <w:color w:val="000000"/>
                <w:sz w:val="16"/>
                <w:lang w:eastAsia="es-ES"/>
              </w:rPr>
            </w:pPr>
            <w:r>
              <w:rPr>
                <w:snapToGrid w:val="0"/>
                <w:color w:val="000000"/>
                <w:sz w:val="16"/>
                <w:lang w:eastAsia="es-ES"/>
              </w:rPr>
              <w:t>Aprobó</w:t>
            </w:r>
          </w:p>
        </w:tc>
        <w:tc>
          <w:tcPr>
            <w:tcW w:w="1258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30EE18D2" w14:textId="77777777" w:rsidR="007D61C8" w:rsidRDefault="007D61C8">
            <w:pPr>
              <w:spacing w:before="20" w:after="20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6302" w:type="dxa"/>
            <w:gridSpan w:val="4"/>
            <w:vMerge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393B0E40" w14:textId="77777777" w:rsidR="007D61C8" w:rsidRDefault="007D61C8">
            <w:pPr>
              <w:spacing w:before="20" w:after="20"/>
              <w:jc w:val="center"/>
              <w:rPr>
                <w:snapToGrid w:val="0"/>
                <w:lang w:eastAsia="es-ES"/>
              </w:rPr>
            </w:pPr>
          </w:p>
        </w:tc>
        <w:tc>
          <w:tcPr>
            <w:tcW w:w="1594" w:type="dxa"/>
            <w:gridSpan w:val="2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299E7E8D" w14:textId="77777777" w:rsidR="007D61C8" w:rsidRDefault="007D61C8">
            <w:pPr>
              <w:spacing w:before="20" w:after="20"/>
              <w:jc w:val="center"/>
              <w:rPr>
                <w:b/>
                <w:snapToGrid w:val="0"/>
                <w:color w:val="000000"/>
                <w:lang w:eastAsia="es-ES"/>
              </w:rPr>
            </w:pPr>
          </w:p>
        </w:tc>
      </w:tr>
    </w:tbl>
    <w:p w14:paraId="2ED67166" w14:textId="77777777" w:rsidR="007D61C8" w:rsidRDefault="007D61C8">
      <w:pPr>
        <w:tabs>
          <w:tab w:val="left" w:pos="720"/>
        </w:tabs>
        <w:suppressAutoHyphens/>
        <w:jc w:val="center"/>
        <w:rPr>
          <w:b/>
          <w:sz w:val="36"/>
          <w:szCs w:val="36"/>
        </w:rPr>
      </w:pPr>
    </w:p>
    <w:p w14:paraId="73C91FEE" w14:textId="5C349FD2" w:rsidR="007D61C8" w:rsidRDefault="007D61C8">
      <w:pPr>
        <w:tabs>
          <w:tab w:val="left" w:pos="720"/>
        </w:tabs>
        <w:suppressAutoHyphens/>
        <w:jc w:val="center"/>
        <w:rPr>
          <w:b/>
          <w:sz w:val="36"/>
          <w:szCs w:val="36"/>
        </w:rPr>
      </w:pPr>
    </w:p>
    <w:p w14:paraId="482B014C" w14:textId="005A90CA" w:rsidR="00606D53" w:rsidRPr="00606D53" w:rsidRDefault="00606D53" w:rsidP="00606D53">
      <w:pPr>
        <w:pStyle w:val="Ttulo2"/>
        <w:numPr>
          <w:ilvl w:val="0"/>
          <w:numId w:val="43"/>
        </w:numPr>
        <w:tabs>
          <w:tab w:val="left" w:pos="395"/>
          <w:tab w:val="left" w:pos="643"/>
        </w:tabs>
        <w:ind w:left="643" w:hanging="360"/>
        <w:jc w:val="both"/>
        <w:rPr>
          <w:rFonts w:ascii="Arial" w:hAnsi="Arial" w:cs="Arial"/>
          <w:sz w:val="32"/>
          <w:szCs w:val="32"/>
        </w:rPr>
      </w:pPr>
      <w:bookmarkStart w:id="0" w:name="_Toc81317170"/>
      <w:bookmarkStart w:id="1" w:name="_Toc183424251"/>
      <w:bookmarkStart w:id="2" w:name="_Toc499050813"/>
      <w:bookmarkStart w:id="3" w:name="_Toc500750515"/>
      <w:bookmarkStart w:id="4" w:name="_Toc82014455"/>
      <w:r w:rsidRPr="00606D53">
        <w:rPr>
          <w:rFonts w:ascii="Arial" w:hAnsi="Arial" w:cs="Arial"/>
          <w:sz w:val="32"/>
          <w:szCs w:val="32"/>
        </w:rPr>
        <w:t>INFORMACION ADICIONAL DE</w:t>
      </w:r>
      <w:r w:rsidRPr="00606D53">
        <w:rPr>
          <w:rFonts w:ascii="Arial" w:hAnsi="Arial" w:cs="Arial"/>
          <w:spacing w:val="-1"/>
          <w:sz w:val="32"/>
          <w:szCs w:val="32"/>
        </w:rPr>
        <w:t xml:space="preserve"> </w:t>
      </w:r>
      <w:r w:rsidR="00053C1F">
        <w:rPr>
          <w:rFonts w:ascii="Arial" w:hAnsi="Arial" w:cs="Arial"/>
          <w:sz w:val="32"/>
          <w:szCs w:val="32"/>
        </w:rPr>
        <w:t>GRUPO SAESA</w:t>
      </w:r>
    </w:p>
    <w:p w14:paraId="34DD9D99" w14:textId="77777777" w:rsidR="00606D53" w:rsidRDefault="00606D53" w:rsidP="00606D53">
      <w:pPr>
        <w:spacing w:before="118"/>
        <w:ind w:left="992"/>
        <w:rPr>
          <w:b/>
        </w:rPr>
      </w:pPr>
      <w:r>
        <w:rPr>
          <w:b/>
          <w:sz w:val="22"/>
          <w:u w:val="thick"/>
        </w:rPr>
        <w:t>Los relés de protecciones deberán considerar funciones de control, que a continuación se</w:t>
      </w:r>
      <w:r>
        <w:rPr>
          <w:b/>
          <w:sz w:val="22"/>
        </w:rPr>
        <w:t xml:space="preserve"> </w:t>
      </w:r>
      <w:r>
        <w:rPr>
          <w:b/>
          <w:sz w:val="22"/>
          <w:u w:val="thick"/>
        </w:rPr>
        <w:t>indican:</w:t>
      </w:r>
    </w:p>
    <w:p w14:paraId="34F3BA05" w14:textId="77777777" w:rsidR="00606D53" w:rsidRDefault="00606D53" w:rsidP="00606D53">
      <w:pPr>
        <w:pStyle w:val="Textoindependiente"/>
        <w:rPr>
          <w:b/>
        </w:rPr>
      </w:pPr>
    </w:p>
    <w:p w14:paraId="05341794" w14:textId="77777777" w:rsidR="00606D53" w:rsidRDefault="00606D53" w:rsidP="00606D53">
      <w:pPr>
        <w:pStyle w:val="Textoindependiente"/>
        <w:spacing w:before="8"/>
        <w:rPr>
          <w:b/>
        </w:rPr>
      </w:pPr>
    </w:p>
    <w:p w14:paraId="3A79405D" w14:textId="77777777" w:rsidR="00606D53" w:rsidRDefault="00606D53" w:rsidP="00606D53">
      <w:pPr>
        <w:pStyle w:val="Prrafodelista"/>
        <w:widowControl w:val="0"/>
        <w:numPr>
          <w:ilvl w:val="1"/>
          <w:numId w:val="43"/>
        </w:numPr>
        <w:tabs>
          <w:tab w:val="left" w:pos="1194"/>
        </w:tabs>
        <w:autoSpaceDE w:val="0"/>
        <w:autoSpaceDN w:val="0"/>
        <w:spacing w:line="240" w:lineRule="auto"/>
        <w:jc w:val="both"/>
      </w:pPr>
      <w:r>
        <w:rPr>
          <w:sz w:val="22"/>
        </w:rPr>
        <w:t>General</w:t>
      </w:r>
    </w:p>
    <w:p w14:paraId="58A70115" w14:textId="77777777" w:rsidR="00606D53" w:rsidRDefault="00606D53" w:rsidP="00606D53">
      <w:pPr>
        <w:pStyle w:val="Prrafodelista"/>
        <w:widowControl w:val="0"/>
        <w:numPr>
          <w:ilvl w:val="0"/>
          <w:numId w:val="42"/>
        </w:numPr>
        <w:tabs>
          <w:tab w:val="left" w:pos="834"/>
        </w:tabs>
        <w:autoSpaceDE w:val="0"/>
        <w:autoSpaceDN w:val="0"/>
        <w:spacing w:before="124" w:line="237" w:lineRule="auto"/>
        <w:ind w:left="833" w:right="113"/>
      </w:pPr>
      <w:r>
        <w:rPr>
          <w:sz w:val="22"/>
        </w:rPr>
        <w:t>Los relés deben incorporar funciones de control aptas para operación desde el relé y desde el sistema de control</w:t>
      </w:r>
      <w:r>
        <w:rPr>
          <w:spacing w:val="-2"/>
          <w:sz w:val="22"/>
        </w:rPr>
        <w:t xml:space="preserve"> </w:t>
      </w:r>
      <w:r>
        <w:rPr>
          <w:sz w:val="22"/>
        </w:rPr>
        <w:t>superior</w:t>
      </w:r>
    </w:p>
    <w:p w14:paraId="19E15F8B" w14:textId="77777777" w:rsidR="00606D53" w:rsidRDefault="00606D53" w:rsidP="00606D53">
      <w:pPr>
        <w:pStyle w:val="Prrafodelista"/>
        <w:widowControl w:val="0"/>
        <w:numPr>
          <w:ilvl w:val="0"/>
          <w:numId w:val="42"/>
        </w:numPr>
        <w:tabs>
          <w:tab w:val="left" w:pos="834"/>
        </w:tabs>
        <w:autoSpaceDE w:val="0"/>
        <w:autoSpaceDN w:val="0"/>
        <w:spacing w:before="121" w:line="240" w:lineRule="auto"/>
        <w:ind w:left="833" w:right="109"/>
      </w:pPr>
      <w:r>
        <w:rPr>
          <w:sz w:val="22"/>
        </w:rPr>
        <w:t>En el caso de la falla de la función de control del relé (por causas internas o externas), o de la comunicación con un sistema SCADA o con otros relés, la función de protección debe permanecer</w:t>
      </w:r>
      <w:r>
        <w:rPr>
          <w:spacing w:val="-1"/>
          <w:sz w:val="22"/>
        </w:rPr>
        <w:t xml:space="preserve"> </w:t>
      </w:r>
      <w:r>
        <w:rPr>
          <w:sz w:val="22"/>
        </w:rPr>
        <w:t>intacta.</w:t>
      </w:r>
    </w:p>
    <w:p w14:paraId="761B13F6" w14:textId="77777777" w:rsidR="00606D53" w:rsidRDefault="00606D53" w:rsidP="00606D53">
      <w:pPr>
        <w:pStyle w:val="Prrafodelista"/>
        <w:widowControl w:val="0"/>
        <w:numPr>
          <w:ilvl w:val="0"/>
          <w:numId w:val="42"/>
        </w:numPr>
        <w:tabs>
          <w:tab w:val="left" w:pos="834"/>
        </w:tabs>
        <w:autoSpaceDE w:val="0"/>
        <w:autoSpaceDN w:val="0"/>
        <w:spacing w:before="118" w:line="240" w:lineRule="auto"/>
        <w:ind w:right="109"/>
      </w:pPr>
      <w:r>
        <w:rPr>
          <w:sz w:val="22"/>
        </w:rPr>
        <w:t xml:space="preserve">Debe incluir la posibilidad </w:t>
      </w:r>
      <w:r>
        <w:rPr>
          <w:b/>
          <w:sz w:val="22"/>
          <w:u w:val="thick"/>
        </w:rPr>
        <w:t>operación directa</w:t>
      </w:r>
      <w:r>
        <w:rPr>
          <w:b/>
          <w:sz w:val="22"/>
        </w:rPr>
        <w:t xml:space="preserve"> </w:t>
      </w:r>
      <w:r>
        <w:rPr>
          <w:sz w:val="22"/>
        </w:rPr>
        <w:t>de los elementos asociados, mediante mímicos de control, botoneras, etc. La operación NO debe realizarse a través de menús desplegables( navegación en programas). Se reitera que la operación debe ser de forma directa una vez habilitado el relé mediante una password, llave de bloqueo u otro sistema. Además debe existir una indicación que permita visualizar de manera directa el estado del elemento a operar.</w:t>
      </w:r>
    </w:p>
    <w:p w14:paraId="07D9B49D" w14:textId="77777777" w:rsidR="00606D53" w:rsidRDefault="00606D53" w:rsidP="00606D53">
      <w:pPr>
        <w:pStyle w:val="Prrafodelista"/>
        <w:widowControl w:val="0"/>
        <w:numPr>
          <w:ilvl w:val="0"/>
          <w:numId w:val="42"/>
        </w:numPr>
        <w:tabs>
          <w:tab w:val="left" w:pos="834"/>
        </w:tabs>
        <w:autoSpaceDE w:val="0"/>
        <w:autoSpaceDN w:val="0"/>
        <w:spacing w:before="118" w:line="240" w:lineRule="auto"/>
        <w:ind w:left="833" w:right="108"/>
      </w:pPr>
      <w:r>
        <w:rPr>
          <w:sz w:val="22"/>
        </w:rPr>
        <w:t>Para el control de interruptores, se deberá considerar que los circuitos de apertura y cierre son independientes, en consecuencia los contactos Abrir-Cerrar no deben poseer punto común. Las órdenes de apertura (trip) como de cierre por reconexión deben ser emitidas por salidas independientes de los comandos de operación Abrir y Cerrar</w:t>
      </w:r>
      <w:r>
        <w:rPr>
          <w:spacing w:val="-6"/>
          <w:sz w:val="22"/>
        </w:rPr>
        <w:t xml:space="preserve"> </w:t>
      </w:r>
      <w:r>
        <w:rPr>
          <w:sz w:val="22"/>
        </w:rPr>
        <w:t>respectivamente.</w:t>
      </w:r>
    </w:p>
    <w:p w14:paraId="45F2A268" w14:textId="77777777" w:rsidR="00606D53" w:rsidRDefault="00606D53" w:rsidP="00606D53">
      <w:pPr>
        <w:pStyle w:val="Textoindependiente"/>
        <w:rPr>
          <w:sz w:val="24"/>
        </w:rPr>
      </w:pPr>
    </w:p>
    <w:p w14:paraId="084D528A" w14:textId="77777777" w:rsidR="00606D53" w:rsidRDefault="00606D53" w:rsidP="00606D53">
      <w:pPr>
        <w:pStyle w:val="Prrafodelista"/>
        <w:widowControl w:val="0"/>
        <w:numPr>
          <w:ilvl w:val="1"/>
          <w:numId w:val="43"/>
        </w:numPr>
        <w:tabs>
          <w:tab w:val="left" w:pos="1195"/>
        </w:tabs>
        <w:autoSpaceDE w:val="0"/>
        <w:autoSpaceDN w:val="0"/>
        <w:spacing w:before="216" w:line="240" w:lineRule="auto"/>
        <w:ind w:left="1194" w:hanging="722"/>
        <w:jc w:val="both"/>
      </w:pPr>
      <w:r>
        <w:rPr>
          <w:sz w:val="22"/>
        </w:rPr>
        <w:t>Señales de Control y</w:t>
      </w:r>
      <w:r>
        <w:rPr>
          <w:spacing w:val="-3"/>
          <w:sz w:val="22"/>
        </w:rPr>
        <w:t xml:space="preserve"> </w:t>
      </w:r>
      <w:r>
        <w:rPr>
          <w:sz w:val="22"/>
        </w:rPr>
        <w:t>Protección</w:t>
      </w:r>
    </w:p>
    <w:p w14:paraId="19643B0C" w14:textId="77777777" w:rsidR="00606D53" w:rsidRDefault="00606D53" w:rsidP="00606D53">
      <w:pPr>
        <w:pStyle w:val="Textoindependiente"/>
        <w:rPr>
          <w:sz w:val="24"/>
        </w:rPr>
      </w:pPr>
    </w:p>
    <w:p w14:paraId="3539F6B4" w14:textId="77777777" w:rsidR="00606D53" w:rsidRDefault="00606D53" w:rsidP="00606D53">
      <w:pPr>
        <w:pStyle w:val="Textoindependiente"/>
        <w:spacing w:before="10"/>
        <w:rPr>
          <w:sz w:val="18"/>
        </w:rPr>
      </w:pPr>
    </w:p>
    <w:p w14:paraId="0BBA2BD7" w14:textId="77777777" w:rsidR="00606D53" w:rsidRDefault="00606D53" w:rsidP="00606D53">
      <w:pPr>
        <w:pStyle w:val="Prrafodelista"/>
        <w:widowControl w:val="0"/>
        <w:numPr>
          <w:ilvl w:val="0"/>
          <w:numId w:val="42"/>
        </w:numPr>
        <w:tabs>
          <w:tab w:val="left" w:pos="833"/>
          <w:tab w:val="left" w:pos="834"/>
        </w:tabs>
        <w:autoSpaceDE w:val="0"/>
        <w:autoSpaceDN w:val="0"/>
        <w:spacing w:line="240" w:lineRule="auto"/>
        <w:ind w:left="833" w:hanging="361"/>
        <w:jc w:val="left"/>
        <w:rPr>
          <w:b/>
        </w:rPr>
      </w:pPr>
      <w:r>
        <w:rPr>
          <w:sz w:val="22"/>
        </w:rPr>
        <w:t xml:space="preserve">Protección de Distancia: </w:t>
      </w:r>
      <w:r>
        <w:rPr>
          <w:b/>
          <w:sz w:val="22"/>
          <w:u w:val="thick"/>
        </w:rPr>
        <w:t>No se requieren funciones de</w:t>
      </w:r>
      <w:r>
        <w:rPr>
          <w:b/>
          <w:spacing w:val="-2"/>
          <w:sz w:val="22"/>
          <w:u w:val="thick"/>
        </w:rPr>
        <w:t xml:space="preserve"> </w:t>
      </w:r>
      <w:r>
        <w:rPr>
          <w:b/>
          <w:sz w:val="22"/>
          <w:u w:val="thick"/>
        </w:rPr>
        <w:t>control</w:t>
      </w:r>
    </w:p>
    <w:p w14:paraId="00307F6C" w14:textId="77777777" w:rsidR="00606D53" w:rsidRDefault="00606D53" w:rsidP="00606D53">
      <w:pPr>
        <w:pStyle w:val="Textoindependiente"/>
        <w:rPr>
          <w:b/>
        </w:rPr>
      </w:pPr>
    </w:p>
    <w:p w14:paraId="5F94FB12" w14:textId="77777777" w:rsidR="00606D53" w:rsidRDefault="00606D53" w:rsidP="00606D53">
      <w:pPr>
        <w:pStyle w:val="Textoindependiente"/>
        <w:spacing w:before="8"/>
        <w:rPr>
          <w:b/>
        </w:rPr>
      </w:pPr>
    </w:p>
    <w:p w14:paraId="7170BB27" w14:textId="4AAD1289" w:rsidR="00606D53" w:rsidRDefault="00606D53" w:rsidP="00606D53">
      <w:pPr>
        <w:pStyle w:val="Prrafodelista"/>
        <w:widowControl w:val="0"/>
        <w:numPr>
          <w:ilvl w:val="0"/>
          <w:numId w:val="42"/>
        </w:numPr>
        <w:tabs>
          <w:tab w:val="left" w:pos="833"/>
          <w:tab w:val="left" w:pos="834"/>
        </w:tabs>
        <w:autoSpaceDE w:val="0"/>
        <w:autoSpaceDN w:val="0"/>
        <w:spacing w:line="240" w:lineRule="auto"/>
        <w:ind w:left="833" w:hanging="361"/>
        <w:jc w:val="left"/>
        <w:rPr>
          <w:b/>
        </w:rPr>
      </w:pPr>
      <w:r>
        <w:rPr>
          <w:sz w:val="22"/>
        </w:rPr>
        <w:t xml:space="preserve">Protección Diferencial de </w:t>
      </w:r>
      <w:r w:rsidR="00B449A3">
        <w:rPr>
          <w:sz w:val="22"/>
        </w:rPr>
        <w:t>Transformadores:</w:t>
      </w:r>
      <w:r>
        <w:rPr>
          <w:sz w:val="22"/>
        </w:rPr>
        <w:t xml:space="preserve"> </w:t>
      </w:r>
      <w:r>
        <w:rPr>
          <w:b/>
          <w:sz w:val="22"/>
          <w:u w:val="thick"/>
        </w:rPr>
        <w:t>No se requieren funciones de</w:t>
      </w:r>
      <w:r>
        <w:rPr>
          <w:b/>
          <w:spacing w:val="-9"/>
          <w:sz w:val="22"/>
          <w:u w:val="thick"/>
        </w:rPr>
        <w:t xml:space="preserve"> </w:t>
      </w:r>
      <w:r>
        <w:rPr>
          <w:b/>
          <w:sz w:val="22"/>
          <w:u w:val="thick"/>
        </w:rPr>
        <w:t>control</w:t>
      </w:r>
    </w:p>
    <w:p w14:paraId="0CC8B8B0" w14:textId="187E2E17" w:rsidR="00606D53" w:rsidRDefault="00606D53" w:rsidP="00606D53">
      <w:pPr>
        <w:pStyle w:val="Textoindependiente"/>
        <w:spacing w:before="117"/>
        <w:ind w:left="1246"/>
      </w:pPr>
      <w:r>
        <w:t xml:space="preserve">Señales de </w:t>
      </w:r>
      <w:r w:rsidR="00B449A3">
        <w:t>Protección:</w:t>
      </w:r>
      <w:r>
        <w:t xml:space="preserve"> Entadas /</w:t>
      </w:r>
      <w:r w:rsidR="00B449A3">
        <w:t>Salidas:</w:t>
      </w:r>
      <w:r>
        <w:t xml:space="preserve"> 6 entradas / 7 salidas.</w:t>
      </w:r>
    </w:p>
    <w:p w14:paraId="0B61F29C" w14:textId="77777777" w:rsidR="00606D53" w:rsidRDefault="00606D53" w:rsidP="00606D53">
      <w:pPr>
        <w:pStyle w:val="Textoindependiente"/>
        <w:rPr>
          <w:sz w:val="24"/>
        </w:rPr>
      </w:pPr>
    </w:p>
    <w:p w14:paraId="47A506C4" w14:textId="77777777" w:rsidR="00606D53" w:rsidRDefault="00606D53" w:rsidP="00606D53">
      <w:pPr>
        <w:pStyle w:val="Textoindependiente"/>
        <w:rPr>
          <w:sz w:val="19"/>
        </w:rPr>
      </w:pPr>
    </w:p>
    <w:p w14:paraId="21015A9B" w14:textId="77777777" w:rsidR="00606D53" w:rsidRDefault="00606D53" w:rsidP="00606D53">
      <w:pPr>
        <w:pStyle w:val="Prrafodelista"/>
        <w:widowControl w:val="0"/>
        <w:numPr>
          <w:ilvl w:val="0"/>
          <w:numId w:val="42"/>
        </w:numPr>
        <w:tabs>
          <w:tab w:val="left" w:pos="831"/>
          <w:tab w:val="left" w:pos="832"/>
        </w:tabs>
        <w:autoSpaceDE w:val="0"/>
        <w:autoSpaceDN w:val="0"/>
        <w:spacing w:line="240" w:lineRule="auto"/>
        <w:ind w:left="831" w:hanging="361"/>
        <w:jc w:val="left"/>
      </w:pPr>
      <w:r>
        <w:rPr>
          <w:sz w:val="22"/>
        </w:rPr>
        <w:t>Protección Sobrecorriente</w:t>
      </w:r>
      <w:r>
        <w:rPr>
          <w:spacing w:val="-3"/>
          <w:sz w:val="22"/>
        </w:rPr>
        <w:t xml:space="preserve"> </w:t>
      </w:r>
      <w:r>
        <w:rPr>
          <w:sz w:val="22"/>
        </w:rPr>
        <w:t>Multifunción</w:t>
      </w:r>
    </w:p>
    <w:p w14:paraId="4BFDB823" w14:textId="77777777" w:rsidR="00606D53" w:rsidRDefault="00606D53" w:rsidP="00606D53">
      <w:pPr>
        <w:pStyle w:val="Textoindependiente"/>
        <w:rPr>
          <w:sz w:val="26"/>
        </w:rPr>
      </w:pPr>
    </w:p>
    <w:p w14:paraId="5F8DE9A9" w14:textId="77777777" w:rsidR="00606D53" w:rsidRDefault="00606D53" w:rsidP="00606D53">
      <w:pPr>
        <w:pStyle w:val="Prrafodelista"/>
        <w:widowControl w:val="0"/>
        <w:numPr>
          <w:ilvl w:val="2"/>
          <w:numId w:val="43"/>
        </w:numPr>
        <w:tabs>
          <w:tab w:val="left" w:pos="1431"/>
        </w:tabs>
        <w:autoSpaceDE w:val="0"/>
        <w:autoSpaceDN w:val="0"/>
        <w:spacing w:before="192" w:line="240" w:lineRule="auto"/>
        <w:ind w:hanging="185"/>
      </w:pPr>
      <w:r>
        <w:rPr>
          <w:sz w:val="22"/>
        </w:rPr>
        <w:t>Respaldo</w:t>
      </w:r>
      <w:r>
        <w:rPr>
          <w:spacing w:val="-2"/>
          <w:sz w:val="22"/>
        </w:rPr>
        <w:t xml:space="preserve"> </w:t>
      </w:r>
      <w:r>
        <w:rPr>
          <w:sz w:val="22"/>
        </w:rPr>
        <w:t>AT</w:t>
      </w:r>
    </w:p>
    <w:p w14:paraId="6249D527" w14:textId="64D4145F" w:rsidR="00606D53" w:rsidRDefault="00606D53" w:rsidP="00606D53">
      <w:pPr>
        <w:pStyle w:val="Textoindependiente"/>
        <w:spacing w:before="120"/>
        <w:ind w:left="1246"/>
      </w:pPr>
      <w:r>
        <w:t xml:space="preserve">Señales de protección y Control: Entradas / Salidas: </w:t>
      </w:r>
      <w:r w:rsidR="00B449A3">
        <w:t>32</w:t>
      </w:r>
      <w:r>
        <w:t>/</w:t>
      </w:r>
      <w:r w:rsidR="00B449A3">
        <w:t>35</w:t>
      </w:r>
    </w:p>
    <w:p w14:paraId="4583346D" w14:textId="5395F31D" w:rsidR="00606D53" w:rsidRDefault="00B449A3" w:rsidP="00606D53">
      <w:pPr>
        <w:pStyle w:val="Prrafodelista"/>
        <w:widowControl w:val="0"/>
        <w:numPr>
          <w:ilvl w:val="2"/>
          <w:numId w:val="43"/>
        </w:numPr>
        <w:tabs>
          <w:tab w:val="left" w:pos="1479"/>
        </w:tabs>
        <w:autoSpaceDE w:val="0"/>
        <w:autoSpaceDN w:val="0"/>
        <w:spacing w:before="120" w:line="240" w:lineRule="auto"/>
        <w:ind w:left="1478" w:hanging="233"/>
      </w:pPr>
      <w:r>
        <w:rPr>
          <w:sz w:val="22"/>
        </w:rPr>
        <w:t>Acople</w:t>
      </w:r>
    </w:p>
    <w:p w14:paraId="557F0BB8" w14:textId="1CA53B27" w:rsidR="00606D53" w:rsidRDefault="00606D53" w:rsidP="00606D53">
      <w:pPr>
        <w:pStyle w:val="Textoindependiente"/>
        <w:spacing w:before="119"/>
        <w:ind w:left="1246"/>
      </w:pPr>
      <w:r>
        <w:t xml:space="preserve">Señales de protección y Control: Entradas / Salidas: </w:t>
      </w:r>
      <w:r w:rsidR="00B449A3">
        <w:t>32/35</w:t>
      </w:r>
    </w:p>
    <w:p w14:paraId="05F16EAF" w14:textId="77777777" w:rsidR="00606D53" w:rsidRDefault="00606D53" w:rsidP="00606D53">
      <w:pPr>
        <w:pStyle w:val="Prrafodelista"/>
        <w:widowControl w:val="0"/>
        <w:numPr>
          <w:ilvl w:val="2"/>
          <w:numId w:val="43"/>
        </w:numPr>
        <w:tabs>
          <w:tab w:val="left" w:pos="1529"/>
        </w:tabs>
        <w:autoSpaceDE w:val="0"/>
        <w:autoSpaceDN w:val="0"/>
        <w:spacing w:before="120" w:line="240" w:lineRule="auto"/>
        <w:ind w:left="1528" w:hanging="283"/>
      </w:pPr>
      <w:r>
        <w:rPr>
          <w:sz w:val="22"/>
        </w:rPr>
        <w:t>Alimentadores</w:t>
      </w:r>
    </w:p>
    <w:p w14:paraId="1A2FE513" w14:textId="5A045C14" w:rsidR="00606D53" w:rsidRDefault="00606D53" w:rsidP="00606D53">
      <w:pPr>
        <w:pStyle w:val="Textoindependiente"/>
        <w:spacing w:before="121"/>
        <w:ind w:left="1246"/>
      </w:pPr>
      <w:r>
        <w:t xml:space="preserve">Señales de protección y Control: Entradas / Salidas: </w:t>
      </w:r>
      <w:r w:rsidR="00B449A3">
        <w:t>32/35</w:t>
      </w:r>
    </w:p>
    <w:p w14:paraId="543E4485" w14:textId="022B30A4" w:rsidR="00B449A3" w:rsidRDefault="00B449A3" w:rsidP="00B449A3">
      <w:pPr>
        <w:pStyle w:val="Prrafodelista"/>
        <w:widowControl w:val="0"/>
        <w:numPr>
          <w:ilvl w:val="2"/>
          <w:numId w:val="43"/>
        </w:numPr>
        <w:tabs>
          <w:tab w:val="left" w:pos="1529"/>
        </w:tabs>
        <w:autoSpaceDE w:val="0"/>
        <w:autoSpaceDN w:val="0"/>
        <w:spacing w:before="120" w:line="240" w:lineRule="auto"/>
        <w:ind w:left="1528" w:hanging="283"/>
      </w:pPr>
      <w:r>
        <w:rPr>
          <w:sz w:val="22"/>
        </w:rPr>
        <w:t>Interconexión</w:t>
      </w:r>
    </w:p>
    <w:p w14:paraId="73D797BA" w14:textId="77777777" w:rsidR="00B449A3" w:rsidRDefault="00B449A3" w:rsidP="00B449A3">
      <w:pPr>
        <w:pStyle w:val="Textoindependiente"/>
        <w:spacing w:before="121"/>
        <w:ind w:left="1246"/>
      </w:pPr>
      <w:r>
        <w:t>Señales de protección y Control: Entradas / Salidas: 32/35</w:t>
      </w:r>
    </w:p>
    <w:p w14:paraId="744D4ADF" w14:textId="77777777" w:rsidR="00B449A3" w:rsidRDefault="00B449A3" w:rsidP="00606D53">
      <w:pPr>
        <w:pStyle w:val="Textoindependiente"/>
        <w:spacing w:before="121"/>
        <w:ind w:left="1246"/>
      </w:pPr>
    </w:p>
    <w:p w14:paraId="78B934D6" w14:textId="77777777" w:rsidR="00606D53" w:rsidRDefault="00606D53" w:rsidP="00606D53">
      <w:pPr>
        <w:pStyle w:val="Textoindependiente"/>
        <w:spacing w:before="121"/>
        <w:ind w:left="1246"/>
      </w:pPr>
    </w:p>
    <w:bookmarkEnd w:id="4"/>
    <w:p w14:paraId="7A20CB09" w14:textId="1DFFBAD8" w:rsidR="00606D53" w:rsidRDefault="00606D53" w:rsidP="0023629C">
      <w:pPr>
        <w:pStyle w:val="Textoindependiente"/>
        <w:spacing w:before="93"/>
        <w:ind w:left="433" w:right="109" w:hanging="1"/>
      </w:pPr>
      <w:r>
        <w:lastRenderedPageBreak/>
        <w:t xml:space="preserve">La descripción de cada Entrada y Salida para los relés de sobrecorriente multifunción, se indica en el cuadro adjunto. </w:t>
      </w:r>
      <w:r w:rsidR="00B449A3">
        <w:t>Además,</w:t>
      </w:r>
      <w:r>
        <w:t xml:space="preserve"> este cuadro deberá ser completado y enviado por el proveedor en la oferta técnica</w:t>
      </w:r>
      <w:r>
        <w:rPr>
          <w:spacing w:val="-1"/>
        </w:rPr>
        <w:t xml:space="preserve"> </w:t>
      </w:r>
      <w:r>
        <w:t>correspondiente.</w:t>
      </w:r>
    </w:p>
    <w:p w14:paraId="76DB424F" w14:textId="16DA1B58" w:rsidR="00B449A3" w:rsidRDefault="00B449A3">
      <w:pPr>
        <w:spacing w:line="240" w:lineRule="auto"/>
        <w:ind w:left="0" w:firstLine="0"/>
        <w:jc w:val="left"/>
      </w:pPr>
    </w:p>
    <w:p w14:paraId="4857AB8D" w14:textId="665D1CFB" w:rsidR="00B449A3" w:rsidRDefault="00B449A3">
      <w:pPr>
        <w:spacing w:line="240" w:lineRule="auto"/>
        <w:ind w:left="0" w:firstLine="0"/>
        <w:jc w:val="left"/>
      </w:pPr>
    </w:p>
    <w:p w14:paraId="1D2DC471" w14:textId="7FD5F52B" w:rsidR="00B449A3" w:rsidRDefault="00B449A3">
      <w:pPr>
        <w:spacing w:line="240" w:lineRule="auto"/>
        <w:ind w:left="0" w:firstLine="0"/>
        <w:jc w:val="left"/>
      </w:pPr>
    </w:p>
    <w:p w14:paraId="4E2B75D2" w14:textId="7453D539" w:rsidR="00B449A3" w:rsidRDefault="00B449A3">
      <w:pPr>
        <w:spacing w:line="240" w:lineRule="auto"/>
        <w:ind w:left="0" w:firstLine="0"/>
        <w:jc w:val="left"/>
      </w:pPr>
    </w:p>
    <w:tbl>
      <w:tblPr>
        <w:tblStyle w:val="TableNormal"/>
        <w:tblpPr w:leftFromText="141" w:rightFromText="141" w:vertAnchor="page" w:horzAnchor="margin" w:tblpXSpec="center" w:tblpY="2197"/>
        <w:tblW w:w="9208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92"/>
        <w:gridCol w:w="5089"/>
        <w:gridCol w:w="1701"/>
        <w:gridCol w:w="1426"/>
      </w:tblGrid>
      <w:tr w:rsidR="00B449A3" w14:paraId="5B425F85" w14:textId="77777777" w:rsidTr="00D804A9">
        <w:trPr>
          <w:trHeight w:val="350"/>
        </w:trPr>
        <w:tc>
          <w:tcPr>
            <w:tcW w:w="9208" w:type="dxa"/>
            <w:gridSpan w:val="4"/>
            <w:tcBorders>
              <w:bottom w:val="single" w:sz="6" w:space="0" w:color="000000"/>
            </w:tcBorders>
          </w:tcPr>
          <w:p w14:paraId="6BEF6D56" w14:textId="4689E32F" w:rsidR="00B449A3" w:rsidRDefault="00B449A3" w:rsidP="00D804A9">
            <w:pPr>
              <w:pStyle w:val="TableParagraph"/>
              <w:ind w:left="3378" w:right="322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lastRenderedPageBreak/>
              <w:t>Respaldo AT</w:t>
            </w:r>
          </w:p>
        </w:tc>
      </w:tr>
      <w:tr w:rsidR="00B449A3" w14:paraId="1138D82E" w14:textId="77777777" w:rsidTr="00D804A9">
        <w:trPr>
          <w:trHeight w:val="34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576515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  <w:r>
              <w:rPr>
                <w:b/>
                <w:sz w:val="20"/>
              </w:rPr>
              <w:t>Entradas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CDA274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DE3572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B55989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61F4A983" w14:textId="77777777" w:rsidTr="00D804A9">
        <w:trPr>
          <w:trHeight w:val="34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CA1668" w14:textId="77777777" w:rsidR="00B449A3" w:rsidRDefault="00B449A3" w:rsidP="00D804A9">
            <w:pPr>
              <w:pStyle w:val="TableParagraph"/>
              <w:spacing w:before="60"/>
              <w:ind w:left="147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N°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CA685F" w14:textId="77777777" w:rsidR="00B449A3" w:rsidRDefault="00B449A3" w:rsidP="00D804A9">
            <w:pPr>
              <w:pStyle w:val="TableParagraph"/>
              <w:spacing w:before="60"/>
              <w:ind w:left="147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Descripción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13077D" w14:textId="77777777" w:rsidR="00B449A3" w:rsidRDefault="00B449A3" w:rsidP="00D804A9">
            <w:pPr>
              <w:pStyle w:val="TableParagraph"/>
              <w:spacing w:before="60"/>
              <w:ind w:left="139" w:right="113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Solicitado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130D5E" w14:textId="77777777" w:rsidR="00B449A3" w:rsidRDefault="00B449A3" w:rsidP="00D804A9">
            <w:pPr>
              <w:pStyle w:val="TableParagraph"/>
              <w:spacing w:before="60"/>
              <w:ind w:left="139" w:right="112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Ofrecido</w:t>
            </w:r>
          </w:p>
        </w:tc>
      </w:tr>
      <w:tr w:rsidR="00B449A3" w14:paraId="502A7FDE" w14:textId="77777777" w:rsidTr="00D804A9">
        <w:trPr>
          <w:trHeight w:val="290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17E2AE" w14:textId="77777777" w:rsidR="00B449A3" w:rsidRDefault="00B449A3" w:rsidP="00D804A9">
            <w:pPr>
              <w:pStyle w:val="TableParagraph"/>
              <w:spacing w:line="213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5FE9C0" w14:textId="77777777" w:rsidR="00B449A3" w:rsidRDefault="00B449A3" w:rsidP="00D804A9">
            <w:pPr>
              <w:pStyle w:val="TableParagraph"/>
              <w:spacing w:line="213" w:lineRule="exact"/>
              <w:ind w:left="148"/>
              <w:rPr>
                <w:sz w:val="20"/>
              </w:rPr>
            </w:pPr>
            <w:r>
              <w:rPr>
                <w:sz w:val="20"/>
              </w:rPr>
              <w:t>Presión de Gas SF6 del Cubículo del Interruptor OK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9761F7" w14:textId="77777777" w:rsidR="00B449A3" w:rsidRDefault="00B449A3" w:rsidP="00D804A9">
            <w:pPr>
              <w:pStyle w:val="TableParagraph"/>
              <w:spacing w:line="213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960AD7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23E6A012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785679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9A05DE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Presión de Gas SF6 del Compartimiento de BB OK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E01267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2EE3D0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303F2BD4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978F87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6A28B4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MCB AC Disparado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A84222" w14:textId="77777777" w:rsidR="00B449A3" w:rsidRDefault="00B449A3" w:rsidP="00D804A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FDC36D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43560D4E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8127D4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E1B241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MCB CC Disparado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8030FA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E38444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5532E3B6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493E27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E24FB0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MCB AC Compartimiento de Tierra BB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17CD89" w14:textId="77777777" w:rsidR="00B449A3" w:rsidRDefault="00B449A3" w:rsidP="00D804A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34B5E4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33EF55CC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56AEF0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81DD4B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Disparo Desconectador de Puesta a Tierra BB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135140" w14:textId="77777777" w:rsidR="00B449A3" w:rsidRDefault="00B449A3" w:rsidP="00D804A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20D746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70548453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BB43E1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280799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Desconectador de Puesta a Tierra Normal BB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B851F8" w14:textId="77777777" w:rsidR="00B449A3" w:rsidRDefault="00B449A3" w:rsidP="00D804A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2D8BAE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2EFF4106" w14:textId="77777777" w:rsidTr="00D804A9">
        <w:trPr>
          <w:trHeight w:val="291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65567D" w14:textId="77777777" w:rsidR="00B449A3" w:rsidRDefault="00B449A3" w:rsidP="00D804A9">
            <w:pPr>
              <w:pStyle w:val="TableParagraph"/>
              <w:spacing w:line="213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B400CE" w14:textId="77777777" w:rsidR="00B449A3" w:rsidRDefault="00B449A3" w:rsidP="00D804A9">
            <w:pPr>
              <w:pStyle w:val="TableParagraph"/>
              <w:spacing w:line="213" w:lineRule="exact"/>
              <w:ind w:left="148"/>
              <w:rPr>
                <w:sz w:val="20"/>
              </w:rPr>
            </w:pPr>
            <w:r>
              <w:rPr>
                <w:sz w:val="20"/>
              </w:rPr>
              <w:t>Desconectador de Puesta a Tierra Bloqueado BB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8FC15E" w14:textId="77777777" w:rsidR="00B449A3" w:rsidRDefault="00B449A3" w:rsidP="00D804A9">
            <w:pPr>
              <w:pStyle w:val="TableParagraph"/>
              <w:spacing w:line="213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FA0784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1D5211AE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6E5681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F945BD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Selector en Posición Local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F54A51" w14:textId="77777777" w:rsidR="00B449A3" w:rsidRDefault="00B449A3" w:rsidP="00D804A9">
            <w:pPr>
              <w:pStyle w:val="TableParagraph"/>
              <w:spacing w:line="212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30B30F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450E0E8A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7D01C5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B9E04D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Selector en Posición Remoto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DE95A8" w14:textId="77777777" w:rsidR="00B449A3" w:rsidRDefault="00B449A3" w:rsidP="00D804A9">
            <w:pPr>
              <w:pStyle w:val="TableParagraph"/>
              <w:spacing w:line="212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2023E7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23F11495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5091C2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F4A035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Desconectador Barra Cerrado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B2FE33" w14:textId="77777777" w:rsidR="00B449A3" w:rsidRDefault="00B449A3" w:rsidP="00D804A9">
            <w:pPr>
              <w:pStyle w:val="TableParagraph"/>
              <w:spacing w:line="212" w:lineRule="exact"/>
              <w:ind w:left="137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CEC88F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1EBF2099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AF4AB4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D1CC88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Desconectador Barra Abierto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A0620A" w14:textId="77777777" w:rsidR="00B449A3" w:rsidRDefault="00B449A3" w:rsidP="00D804A9">
            <w:pPr>
              <w:pStyle w:val="TableParagraph"/>
              <w:spacing w:line="212" w:lineRule="exact"/>
              <w:ind w:left="137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DDCAEF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27F5E305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52451B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31E723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Interruptor Abierto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7D0ABE" w14:textId="77777777" w:rsidR="00B449A3" w:rsidRDefault="00B449A3" w:rsidP="00D804A9">
            <w:pPr>
              <w:pStyle w:val="TableParagraph"/>
              <w:spacing w:line="212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1223D7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4CF7A87C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131095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6FEED5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Interruptor Cerrado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2A3EE4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BB7EAD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32EF18F9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077DC7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71283D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Alarma de Resorte Descargado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218A0C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B9B8B1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5858A541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9DC48D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8A229F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Desconectador de Puesta a Tierra BB Cerrado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25F1FF4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59A697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30FADB0C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C88381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69E459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Desconectador de Puesta a Tierra BB Abierto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76A072C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A1D87B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595F1DF0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B23893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311162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Bloque de Prueba Removido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7495FF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AB36B9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46CC87F9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0C6C03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98712D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Disparo Diferencial de Barra 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3AAD22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10A667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07372432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892B08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44A800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Falla Relé Adyacente ( Watchdog)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EDD687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4BBA4F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5A660DA7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744E2E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E82782" w14:textId="129C2F68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Disparo Diferencial Parcial de Barra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40762D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026EEB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6A2AC3F3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26A92B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34A6DF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836BF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F28117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4F4584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56A46883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AC29CE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CC8639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836BF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461000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E09AEE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349A5965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4A5170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232C73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836BF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6D0DDF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B9F289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6FE37294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6459A0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CF121C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836BF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F6A4D8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1EE928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25ADD638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3AF89CF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468F5D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836BF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F68900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F290E7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7AE4CC8C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FFF631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947318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836BF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102987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15D04C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23061A00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880801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A7CCA2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836BF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621428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AC09F0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7F195786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20355C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ABEF93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ED6C0D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12BC7B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D5B1F7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3DC18D9B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3FA732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FDD1DA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ED6C0D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6863E0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CC4D62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229FA4AE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624774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5C064E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501EEB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6ABE04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089DEE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6ACDDC19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7D6C4B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B06538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501EEB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27E55E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9720B0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2C138A6E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8194F4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3C47CE" w14:textId="77777777" w:rsidR="00B449A3" w:rsidRPr="00501EEB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9B8AB7" w14:textId="77777777" w:rsidR="00B449A3" w:rsidRPr="00036F4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25895D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4295DC5E" w14:textId="77777777" w:rsidTr="00D804A9">
        <w:trPr>
          <w:trHeight w:val="351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B2690B" w14:textId="77777777" w:rsidR="00B449A3" w:rsidRDefault="00B449A3" w:rsidP="00D804A9">
            <w:pPr>
              <w:pStyle w:val="TableParagraph"/>
              <w:spacing w:before="0"/>
              <w:jc w:val="center"/>
              <w:rPr>
                <w:rFonts w:ascii="Times New Roman"/>
                <w:sz w:val="20"/>
              </w:rPr>
            </w:pPr>
            <w:r w:rsidRPr="00B947A1">
              <w:rPr>
                <w:b/>
                <w:sz w:val="20"/>
              </w:rPr>
              <w:t>Salida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747E9F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2A795F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7F02A9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7CCF321D" w14:textId="77777777" w:rsidTr="00D804A9">
        <w:trPr>
          <w:trHeight w:val="34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33ED39" w14:textId="77777777" w:rsidR="00B449A3" w:rsidRDefault="00B449A3" w:rsidP="00D804A9">
            <w:pPr>
              <w:pStyle w:val="TableParagraph"/>
              <w:spacing w:before="60"/>
              <w:ind w:left="147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lastRenderedPageBreak/>
              <w:t>N°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206CD7" w14:textId="77777777" w:rsidR="00B449A3" w:rsidRDefault="00B449A3" w:rsidP="00D804A9">
            <w:pPr>
              <w:pStyle w:val="TableParagraph"/>
              <w:spacing w:before="60"/>
              <w:ind w:left="147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Descripción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FC325F" w14:textId="77777777" w:rsidR="00B449A3" w:rsidRDefault="00B449A3" w:rsidP="00D804A9">
            <w:pPr>
              <w:pStyle w:val="TableParagraph"/>
              <w:spacing w:before="60"/>
              <w:ind w:left="139" w:right="113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Solicitado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253E2E" w14:textId="77777777" w:rsidR="00B449A3" w:rsidRDefault="00B449A3" w:rsidP="00D804A9">
            <w:pPr>
              <w:pStyle w:val="TableParagraph"/>
              <w:spacing w:before="60"/>
              <w:ind w:left="139" w:right="112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Ofrecido</w:t>
            </w:r>
          </w:p>
        </w:tc>
      </w:tr>
      <w:tr w:rsidR="00B449A3" w14:paraId="7227AC8D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C286B6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B6B77A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Comando de Cierre del Interruptor 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A9A87A" w14:textId="77777777" w:rsidR="00B449A3" w:rsidRDefault="00B449A3" w:rsidP="00D804A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B10C0A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10AB7241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13A404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8824F7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Comando de Apertura del Interruptor Bobina 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FEE6C8" w14:textId="77777777" w:rsidR="00B449A3" w:rsidRDefault="00B449A3" w:rsidP="00D804A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E85255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4994D2EB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4AE641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701FC3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Comando de Apertura del Interruptor Bobina 2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7F2EA4" w14:textId="77777777" w:rsidR="00B449A3" w:rsidRDefault="00B449A3" w:rsidP="00D804A9">
            <w:pPr>
              <w:pStyle w:val="TableParagraph"/>
              <w:spacing w:line="212" w:lineRule="exact"/>
              <w:ind w:left="135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2D2943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75ADADAA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6C6AA5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441DA5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Comando de Cierre del desconectador BB 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323DC0" w14:textId="77777777" w:rsidR="00B449A3" w:rsidRDefault="00B449A3" w:rsidP="00D804A9">
            <w:pPr>
              <w:pStyle w:val="TableParagraph"/>
              <w:spacing w:line="212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77BD7F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32823713" w14:textId="77777777" w:rsidTr="00D804A9">
        <w:trPr>
          <w:trHeight w:val="291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EC4EC4" w14:textId="77777777" w:rsidR="00B449A3" w:rsidRDefault="00B449A3" w:rsidP="00D804A9">
            <w:pPr>
              <w:pStyle w:val="TableParagraph"/>
              <w:spacing w:line="213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96805B" w14:textId="77777777" w:rsidR="00B449A3" w:rsidRDefault="00B449A3" w:rsidP="00D804A9">
            <w:pPr>
              <w:pStyle w:val="TableParagraph"/>
              <w:spacing w:line="213" w:lineRule="exact"/>
              <w:ind w:left="148"/>
              <w:rPr>
                <w:sz w:val="20"/>
              </w:rPr>
            </w:pPr>
            <w:r>
              <w:rPr>
                <w:sz w:val="20"/>
              </w:rPr>
              <w:t>Comando de Apertura del desconectador BB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C70404" w14:textId="77777777" w:rsidR="00B449A3" w:rsidRDefault="00B449A3" w:rsidP="00D804A9">
            <w:pPr>
              <w:pStyle w:val="TableParagraph"/>
              <w:spacing w:line="213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F1E8F1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5C1F11F7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879F5B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F93C87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Comando de Cierre del desconectador de Puesta a Tierra 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93D20D" w14:textId="77777777" w:rsidR="00B449A3" w:rsidRDefault="00B449A3" w:rsidP="00D804A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EDE961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56579F2B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0127DE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634225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Comando de Apertura del desconectador de Puesta a Tierra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ED5EC2" w14:textId="77777777" w:rsidR="00B449A3" w:rsidRDefault="00B449A3" w:rsidP="00D804A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58FFBC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68655BB8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822695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0F2CE5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Bloqueo Disparo de Diferencial Barra (BBI/BII)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3A3651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429545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18951445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7C922A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001373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Envío de Falla de Relé al Interruptor adyacente (Watchdog)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F6F379" w14:textId="77777777" w:rsidR="00B449A3" w:rsidRDefault="00B449A3" w:rsidP="00D804A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E75AD8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3250171E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376206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B85A8B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Falla de Canal de Comunicación + Autodiagnóstico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766296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B0D108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4ED7B986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93B370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57ABD9" w14:textId="5862FA63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Disparo 86B (Diferencial Parcial de Barra)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688DB5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11257C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66651E0F" w14:textId="77777777" w:rsidTr="00D804A9">
        <w:trPr>
          <w:trHeight w:val="291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F51B5A" w14:textId="77777777" w:rsidR="00B449A3" w:rsidRDefault="00B449A3" w:rsidP="00D804A9">
            <w:pPr>
              <w:pStyle w:val="TableParagraph"/>
              <w:spacing w:line="213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272517" w14:textId="77777777" w:rsidR="00B449A3" w:rsidRDefault="00B449A3" w:rsidP="00D804A9">
            <w:pPr>
              <w:pStyle w:val="TableParagraph"/>
              <w:spacing w:line="213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C68B38" w14:textId="77777777" w:rsidR="00B449A3" w:rsidRDefault="00B449A3" w:rsidP="00D804A9">
            <w:pPr>
              <w:pStyle w:val="TableParagraph"/>
              <w:spacing w:line="213" w:lineRule="exact"/>
              <w:ind w:left="137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D7AF19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69C894CC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3F0655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E2BF67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D581B3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DD7B1B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58DDC050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0135B8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76A4FD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A4733F" w14:textId="77777777" w:rsidR="00B449A3" w:rsidRDefault="00B449A3" w:rsidP="00D804A9">
            <w:pPr>
              <w:pStyle w:val="TableParagraph"/>
              <w:spacing w:line="212" w:lineRule="exact"/>
              <w:ind w:left="137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E6231C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1E884A27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27A06B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41FD2A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9A1B5C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186FDE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3B43A759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917DFA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9AC86D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07A097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A89408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62D12B25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77D884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B9F8BF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88AB74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26427A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0D043F9F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7108C8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6A8812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F2E2D8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F55D2D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1BBA8240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097A0B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9BFC8B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3446C7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8BF173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1163A1B3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2390F0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7C302A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508118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753449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3DB5C4FD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3F06F3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FA7796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CA9121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2E7E73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08792CC0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52F521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92B6F2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815874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2B26B7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7AF607C9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B67561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C1C37D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753D32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B97624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02859AF3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959983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2F1B38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340B03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97397F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217128ED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961FA3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48955F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97303C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2235A8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2F9B5218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3BDD19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9DC91F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397736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9F415D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612A44A7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A93D3B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9EEA76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95653E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59D418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0AE4ABB5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98B3C1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34BAF8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F59D5A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A256B1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29A1E69D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9BE559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BA2959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D12702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D23757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3E991959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18DEFD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2F7477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93C9EE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B67AFD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58BAA343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6E3238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893B61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B7B216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37B229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5CB606C0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162F6A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25A276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D68878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3E4A52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506D52A7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2DE138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2609A5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4CD2C9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3F4CAD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653DA3F6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08A74A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067476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AE9DA6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E2A76B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51C44D94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C80A62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43084C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A23C61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F316F3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</w:tbl>
    <w:p w14:paraId="17C4D3D4" w14:textId="74FF2A21" w:rsidR="00B449A3" w:rsidRDefault="00B449A3">
      <w:pPr>
        <w:spacing w:line="240" w:lineRule="auto"/>
        <w:ind w:left="0" w:firstLine="0"/>
        <w:jc w:val="left"/>
      </w:pPr>
    </w:p>
    <w:p w14:paraId="6E5C37B7" w14:textId="77777777" w:rsidR="00B7387B" w:rsidRDefault="00B7387B">
      <w:pPr>
        <w:spacing w:line="240" w:lineRule="auto"/>
        <w:ind w:left="0" w:firstLine="0"/>
        <w:jc w:val="left"/>
      </w:pPr>
    </w:p>
    <w:p w14:paraId="6FEEC691" w14:textId="1C953BC3" w:rsidR="0023629C" w:rsidRDefault="0023629C">
      <w:pPr>
        <w:spacing w:line="240" w:lineRule="auto"/>
        <w:ind w:left="0" w:firstLine="0"/>
        <w:jc w:val="left"/>
      </w:pPr>
      <w:r>
        <w:br w:type="page"/>
      </w:r>
    </w:p>
    <w:tbl>
      <w:tblPr>
        <w:tblStyle w:val="TableNormal"/>
        <w:tblpPr w:leftFromText="141" w:rightFromText="141" w:vertAnchor="page" w:horzAnchor="margin" w:tblpXSpec="center" w:tblpY="2197"/>
        <w:tblW w:w="9208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92"/>
        <w:gridCol w:w="5089"/>
        <w:gridCol w:w="1701"/>
        <w:gridCol w:w="1426"/>
      </w:tblGrid>
      <w:tr w:rsidR="00D10503" w14:paraId="6512CE9F" w14:textId="77777777" w:rsidTr="00D10503">
        <w:trPr>
          <w:trHeight w:val="350"/>
        </w:trPr>
        <w:tc>
          <w:tcPr>
            <w:tcW w:w="9208" w:type="dxa"/>
            <w:gridSpan w:val="4"/>
            <w:tcBorders>
              <w:bottom w:val="single" w:sz="6" w:space="0" w:color="000000"/>
            </w:tcBorders>
          </w:tcPr>
          <w:p w14:paraId="1EC0CA04" w14:textId="410AF0CB" w:rsidR="00D10503" w:rsidRDefault="00240B3D" w:rsidP="00D10503">
            <w:pPr>
              <w:pStyle w:val="TableParagraph"/>
              <w:ind w:left="3378" w:right="322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lastRenderedPageBreak/>
              <w:t>Acople</w:t>
            </w:r>
          </w:p>
        </w:tc>
      </w:tr>
      <w:tr w:rsidR="00D10503" w14:paraId="1CDB3CC4" w14:textId="77777777" w:rsidTr="00D10503">
        <w:trPr>
          <w:trHeight w:val="34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8D9B6E" w14:textId="77777777" w:rsidR="00D10503" w:rsidRDefault="00D10503" w:rsidP="00D10503">
            <w:pPr>
              <w:pStyle w:val="TableParagraph"/>
              <w:spacing w:before="0"/>
              <w:rPr>
                <w:rFonts w:ascii="Times New Roman"/>
                <w:sz w:val="20"/>
              </w:rPr>
            </w:pPr>
            <w:r>
              <w:rPr>
                <w:b/>
                <w:sz w:val="20"/>
              </w:rPr>
              <w:t>Entradas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90937D" w14:textId="77777777" w:rsidR="00D10503" w:rsidRDefault="00D10503" w:rsidP="00D10503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771C05" w14:textId="77777777" w:rsidR="00D10503" w:rsidRDefault="00D10503" w:rsidP="00D10503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7ABE17" w14:textId="77777777" w:rsidR="00D10503" w:rsidRDefault="00D10503" w:rsidP="00D10503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D10503" w14:paraId="5281060D" w14:textId="77777777" w:rsidTr="00D10503">
        <w:trPr>
          <w:trHeight w:val="34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B6FED3" w14:textId="77777777" w:rsidR="00D10503" w:rsidRDefault="00D10503" w:rsidP="00D10503">
            <w:pPr>
              <w:pStyle w:val="TableParagraph"/>
              <w:spacing w:before="60"/>
              <w:ind w:left="147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N°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5AB368" w14:textId="77777777" w:rsidR="00D10503" w:rsidRDefault="00D10503" w:rsidP="00D10503">
            <w:pPr>
              <w:pStyle w:val="TableParagraph"/>
              <w:spacing w:before="60"/>
              <w:ind w:left="147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Descripción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A14C96" w14:textId="77777777" w:rsidR="00D10503" w:rsidRDefault="00D10503" w:rsidP="00D10503">
            <w:pPr>
              <w:pStyle w:val="TableParagraph"/>
              <w:spacing w:before="60"/>
              <w:ind w:left="139" w:right="113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Solicitado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03EBFD" w14:textId="77777777" w:rsidR="00D10503" w:rsidRDefault="00D10503" w:rsidP="00D10503">
            <w:pPr>
              <w:pStyle w:val="TableParagraph"/>
              <w:spacing w:before="60"/>
              <w:ind w:left="139" w:right="112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Ofrecido</w:t>
            </w:r>
          </w:p>
        </w:tc>
      </w:tr>
      <w:tr w:rsidR="00D10503" w14:paraId="21F00797" w14:textId="77777777" w:rsidTr="00D10503">
        <w:trPr>
          <w:trHeight w:val="290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D202F4" w14:textId="77777777" w:rsidR="00D10503" w:rsidRDefault="00D10503" w:rsidP="00D10503">
            <w:pPr>
              <w:pStyle w:val="TableParagraph"/>
              <w:spacing w:line="213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C82980" w14:textId="77777777" w:rsidR="00D10503" w:rsidRDefault="00D10503" w:rsidP="00D10503">
            <w:pPr>
              <w:pStyle w:val="TableParagraph"/>
              <w:spacing w:line="213" w:lineRule="exact"/>
              <w:ind w:left="148"/>
              <w:rPr>
                <w:sz w:val="20"/>
              </w:rPr>
            </w:pPr>
            <w:r>
              <w:rPr>
                <w:sz w:val="20"/>
              </w:rPr>
              <w:t>Presión de Gas SF6 del Cubículo del Interruptor OK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ECEBB2" w14:textId="77777777" w:rsidR="00D10503" w:rsidRDefault="00D10503" w:rsidP="00D10503">
            <w:pPr>
              <w:pStyle w:val="TableParagraph"/>
              <w:spacing w:line="213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1AB71F" w14:textId="77777777" w:rsidR="00D10503" w:rsidRDefault="00D10503" w:rsidP="00D10503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D10503" w14:paraId="03C4A23D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5FF1D7" w14:textId="77777777" w:rsidR="00D10503" w:rsidRDefault="00D10503" w:rsidP="00D10503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CD919B" w14:textId="77777777" w:rsidR="00D10503" w:rsidRDefault="00D10503" w:rsidP="00D10503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Presión de Gas SF6 del Compartimiento de BBl OK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57D29C" w14:textId="77777777" w:rsidR="00D10503" w:rsidRDefault="00D10503" w:rsidP="00D10503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376258" w14:textId="77777777" w:rsidR="00D10503" w:rsidRDefault="00D10503" w:rsidP="00D10503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D10503" w14:paraId="380222C2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90B097" w14:textId="77777777" w:rsidR="00D10503" w:rsidRDefault="00D10503" w:rsidP="00D10503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D34DB3" w14:textId="77777777" w:rsidR="00D10503" w:rsidRDefault="00D10503" w:rsidP="00D10503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Presión de Gas SF6 del Compartimiento de BBlI OK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589262" w14:textId="77777777" w:rsidR="00D10503" w:rsidRDefault="00D10503" w:rsidP="00D10503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F4A8F3" w14:textId="77777777" w:rsidR="00D10503" w:rsidRDefault="00D10503" w:rsidP="00D10503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D10503" w14:paraId="2546306D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FC33F5" w14:textId="77777777" w:rsidR="00D10503" w:rsidRDefault="00D10503" w:rsidP="00D10503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6222C9" w14:textId="77777777" w:rsidR="00D10503" w:rsidRDefault="00D10503" w:rsidP="00D10503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MCB AC Disparado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DD3842" w14:textId="77777777" w:rsidR="00D10503" w:rsidRDefault="00D10503" w:rsidP="00D10503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C42181" w14:textId="77777777" w:rsidR="00D10503" w:rsidRDefault="00D10503" w:rsidP="00D10503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D10503" w14:paraId="20ED11C1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BC81EB" w14:textId="77777777" w:rsidR="00D10503" w:rsidRDefault="00D10503" w:rsidP="00D10503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D0D051" w14:textId="77777777" w:rsidR="00D10503" w:rsidRDefault="00D10503" w:rsidP="00D10503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MCB CC Disparado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D472E4" w14:textId="77777777" w:rsidR="00D10503" w:rsidRDefault="00D10503" w:rsidP="00D10503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4868E6" w14:textId="77777777" w:rsidR="00D10503" w:rsidRDefault="00D10503" w:rsidP="00D10503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D10503" w14:paraId="0669FB0E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CED68E" w14:textId="77777777" w:rsidR="00D10503" w:rsidRDefault="00D10503" w:rsidP="00D10503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09DD54" w14:textId="15F01F46" w:rsidR="00D10503" w:rsidRDefault="00D10503" w:rsidP="00D10503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MCB AC Compartimiento de Tierra</w:t>
            </w:r>
            <w:r w:rsidR="00240B3D">
              <w:rPr>
                <w:sz w:val="20"/>
              </w:rPr>
              <w:t xml:space="preserve"> BBI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7CADE5" w14:textId="77777777" w:rsidR="00D10503" w:rsidRDefault="00D10503" w:rsidP="00D10503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27DD85" w14:textId="77777777" w:rsidR="00D10503" w:rsidRDefault="00D10503" w:rsidP="00D10503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D10503" w14:paraId="15801DA4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D1035B" w14:textId="77777777" w:rsidR="00D10503" w:rsidRDefault="00D10503" w:rsidP="00D10503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7A8789" w14:textId="4A5781A3" w:rsidR="00D10503" w:rsidRDefault="00D10503" w:rsidP="00D10503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Disparo Desconectador de Puesta a Tierra</w:t>
            </w:r>
            <w:r w:rsidR="00240B3D">
              <w:rPr>
                <w:sz w:val="20"/>
              </w:rPr>
              <w:t xml:space="preserve"> BBI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AE6592" w14:textId="77777777" w:rsidR="00D10503" w:rsidRDefault="00D10503" w:rsidP="00D10503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7B3A80" w14:textId="77777777" w:rsidR="00D10503" w:rsidRDefault="00D10503" w:rsidP="00D10503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D10503" w14:paraId="36482553" w14:textId="77777777" w:rsidTr="00D10503">
        <w:trPr>
          <w:trHeight w:val="291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FDC796" w14:textId="77777777" w:rsidR="00D10503" w:rsidRDefault="00D10503" w:rsidP="00D10503">
            <w:pPr>
              <w:pStyle w:val="TableParagraph"/>
              <w:spacing w:line="213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DEA960" w14:textId="302FD637" w:rsidR="00D10503" w:rsidRDefault="00D10503" w:rsidP="00D10503">
            <w:pPr>
              <w:pStyle w:val="TableParagraph"/>
              <w:spacing w:line="213" w:lineRule="exact"/>
              <w:ind w:left="148"/>
              <w:rPr>
                <w:sz w:val="20"/>
              </w:rPr>
            </w:pPr>
            <w:r>
              <w:rPr>
                <w:sz w:val="20"/>
              </w:rPr>
              <w:t>Desconectador de Puesta a Tierra Normal</w:t>
            </w:r>
            <w:r w:rsidR="00240B3D">
              <w:rPr>
                <w:sz w:val="20"/>
              </w:rPr>
              <w:t xml:space="preserve"> BBI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14804C" w14:textId="77777777" w:rsidR="00D10503" w:rsidRDefault="00D10503" w:rsidP="00D10503">
            <w:pPr>
              <w:pStyle w:val="TableParagraph"/>
              <w:spacing w:line="213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8AB4D4" w14:textId="77777777" w:rsidR="00D10503" w:rsidRDefault="00D10503" w:rsidP="00D10503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D10503" w14:paraId="2A5A7E16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CCA1D2" w14:textId="77777777" w:rsidR="00D10503" w:rsidRDefault="00D10503" w:rsidP="00D10503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689F66" w14:textId="5D357BF2" w:rsidR="00D10503" w:rsidRDefault="00D10503" w:rsidP="00D10503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Desconectador de Puesta a Tierra Bloqueado</w:t>
            </w:r>
            <w:r w:rsidR="00240B3D">
              <w:rPr>
                <w:sz w:val="20"/>
              </w:rPr>
              <w:t xml:space="preserve"> BBI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B7E90B" w14:textId="77777777" w:rsidR="00D10503" w:rsidRDefault="00D10503" w:rsidP="00D10503">
            <w:pPr>
              <w:pStyle w:val="TableParagraph"/>
              <w:spacing w:line="212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740E6F" w14:textId="77777777" w:rsidR="00D10503" w:rsidRDefault="00D10503" w:rsidP="00D10503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D10503" w14:paraId="3C507CDA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A3C996" w14:textId="77777777" w:rsidR="00D10503" w:rsidRDefault="00D10503" w:rsidP="00D10503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797727" w14:textId="77777777" w:rsidR="00D10503" w:rsidRDefault="00D10503" w:rsidP="00D10503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Selector en Posición Local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DCF027" w14:textId="77777777" w:rsidR="00D10503" w:rsidRDefault="00D10503" w:rsidP="00D10503">
            <w:pPr>
              <w:pStyle w:val="TableParagraph"/>
              <w:spacing w:line="212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F5F1F7" w14:textId="77777777" w:rsidR="00D10503" w:rsidRDefault="00D10503" w:rsidP="00D10503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D10503" w14:paraId="27F3467E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D2953A" w14:textId="77777777" w:rsidR="00D10503" w:rsidRDefault="00D10503" w:rsidP="00D10503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B3D0B4" w14:textId="77777777" w:rsidR="00D10503" w:rsidRDefault="00D10503" w:rsidP="00D10503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Selector en Posición Remoto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5A3BF8" w14:textId="77777777" w:rsidR="00D10503" w:rsidRDefault="00D10503" w:rsidP="00D10503">
            <w:pPr>
              <w:pStyle w:val="TableParagraph"/>
              <w:spacing w:line="212" w:lineRule="exact"/>
              <w:ind w:left="137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BB63DF" w14:textId="77777777" w:rsidR="00D10503" w:rsidRDefault="00D10503" w:rsidP="00D10503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D10503" w14:paraId="2A63928B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E41981" w14:textId="77777777" w:rsidR="00D10503" w:rsidRDefault="00D10503" w:rsidP="00D10503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B33983" w14:textId="77777777" w:rsidR="00D10503" w:rsidRDefault="00D10503" w:rsidP="00D10503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Desconectador Barra II Cerrado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B233A8" w14:textId="77777777" w:rsidR="00D10503" w:rsidRDefault="00D10503" w:rsidP="00D10503">
            <w:pPr>
              <w:pStyle w:val="TableParagraph"/>
              <w:spacing w:line="212" w:lineRule="exact"/>
              <w:ind w:left="137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745813" w14:textId="77777777" w:rsidR="00D10503" w:rsidRDefault="00D10503" w:rsidP="00D10503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D10503" w14:paraId="3F222420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F99678" w14:textId="77777777" w:rsidR="00D10503" w:rsidRDefault="00D10503" w:rsidP="00D10503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0E475F" w14:textId="77777777" w:rsidR="00D10503" w:rsidRDefault="00D10503" w:rsidP="00D10503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Desconectador Barra II Abierto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D4CFD2" w14:textId="77777777" w:rsidR="00D10503" w:rsidRDefault="00D10503" w:rsidP="00D10503">
            <w:pPr>
              <w:pStyle w:val="TableParagraph"/>
              <w:spacing w:line="212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3569A0" w14:textId="77777777" w:rsidR="00D10503" w:rsidRDefault="00D10503" w:rsidP="00D10503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D10503" w14:paraId="1AFFC5FB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D0AE87" w14:textId="77777777" w:rsidR="00D10503" w:rsidRDefault="00D10503" w:rsidP="00D10503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C42EC9" w14:textId="77777777" w:rsidR="00D10503" w:rsidRDefault="00D10503" w:rsidP="00D10503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Interruptor Abierto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43A246" w14:textId="77777777" w:rsidR="00D10503" w:rsidRDefault="00D10503" w:rsidP="00D10503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B51553" w14:textId="77777777" w:rsidR="00D10503" w:rsidRDefault="00D10503" w:rsidP="00D10503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D10503" w14:paraId="42B0FC7E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5AE3D5" w14:textId="77777777" w:rsidR="00D10503" w:rsidRDefault="00D10503" w:rsidP="00D10503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E35551" w14:textId="77777777" w:rsidR="00D10503" w:rsidRDefault="00D10503" w:rsidP="00D10503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Interruptor Cerrado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4CF6B2" w14:textId="77777777" w:rsidR="00D10503" w:rsidRDefault="00D10503" w:rsidP="00D10503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A0BE4A" w14:textId="77777777" w:rsidR="00D10503" w:rsidRDefault="00D10503" w:rsidP="00D10503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D10503" w14:paraId="01E05A13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D33EEC" w14:textId="77777777" w:rsidR="00D10503" w:rsidRDefault="00D10503" w:rsidP="00D10503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21B2B6" w14:textId="77777777" w:rsidR="00D10503" w:rsidRDefault="00D10503" w:rsidP="00D10503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Alarma de Resorte Descargado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D1B4D3" w14:textId="77777777" w:rsidR="00D10503" w:rsidRDefault="00D10503" w:rsidP="00D10503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12F225" w14:textId="77777777" w:rsidR="00D10503" w:rsidRDefault="00D10503" w:rsidP="00D10503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D10503" w14:paraId="7727B97D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EC3C35" w14:textId="77777777" w:rsidR="00D10503" w:rsidRDefault="00D10503" w:rsidP="00D10503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CE84A9" w14:textId="77777777" w:rsidR="00D10503" w:rsidRDefault="00D10503" w:rsidP="00D10503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Desconectador Barra I Cerrado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C43C36" w14:textId="77777777" w:rsidR="00D10503" w:rsidRDefault="00D10503" w:rsidP="00D10503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469DFC" w14:textId="77777777" w:rsidR="00D10503" w:rsidRDefault="00D10503" w:rsidP="00D10503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D10503" w14:paraId="33F656BE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03F4CF" w14:textId="77777777" w:rsidR="00D10503" w:rsidRDefault="00D10503" w:rsidP="00D10503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D3818B" w14:textId="77777777" w:rsidR="00D10503" w:rsidRDefault="00D10503" w:rsidP="00D10503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Desconectador Barra I Abierto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1D6AE5" w14:textId="77777777" w:rsidR="00D10503" w:rsidRDefault="00D10503" w:rsidP="00D10503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9A8BEA" w14:textId="77777777" w:rsidR="00D10503" w:rsidRDefault="00D10503" w:rsidP="00D10503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D10503" w14:paraId="5ADB89B3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6A7C7C" w14:textId="77777777" w:rsidR="00D10503" w:rsidRDefault="00D10503" w:rsidP="00D10503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366322" w14:textId="0C9333D3" w:rsidR="00D10503" w:rsidRDefault="00D10503" w:rsidP="00D10503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Indicación Desconectador de Puesta a Tierra </w:t>
            </w:r>
            <w:r w:rsidR="00240B3D">
              <w:rPr>
                <w:sz w:val="20"/>
              </w:rPr>
              <w:t xml:space="preserve">BBI </w:t>
            </w:r>
            <w:r>
              <w:rPr>
                <w:sz w:val="20"/>
              </w:rPr>
              <w:t>Cerrado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85F121" w14:textId="77777777" w:rsidR="00D10503" w:rsidRDefault="00D10503" w:rsidP="00D10503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8080D8" w14:textId="77777777" w:rsidR="00D10503" w:rsidRDefault="00D10503" w:rsidP="00D10503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D10503" w14:paraId="425B2157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3E90D0" w14:textId="77777777" w:rsidR="00D10503" w:rsidRDefault="00D10503" w:rsidP="00D10503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464DEA" w14:textId="624A1CB6" w:rsidR="00D10503" w:rsidRDefault="00D10503" w:rsidP="00D10503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Desconectador de Puesta a Tierra</w:t>
            </w:r>
            <w:r w:rsidR="00240B3D">
              <w:rPr>
                <w:sz w:val="20"/>
              </w:rPr>
              <w:t xml:space="preserve"> BBI</w:t>
            </w:r>
            <w:r>
              <w:rPr>
                <w:sz w:val="20"/>
              </w:rPr>
              <w:t xml:space="preserve"> Abierto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27AF05" w14:textId="77777777" w:rsidR="00D10503" w:rsidRDefault="00D10503" w:rsidP="00D10503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7248AF" w14:textId="77777777" w:rsidR="00D10503" w:rsidRDefault="00D10503" w:rsidP="00D10503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D10503" w14:paraId="2C7CDAB3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1AD030" w14:textId="77777777" w:rsidR="00D10503" w:rsidRDefault="00D10503" w:rsidP="00D10503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B18326" w14:textId="77777777" w:rsidR="00D10503" w:rsidRDefault="00D10503" w:rsidP="00D10503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Bloque de Prueba Removido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012E1B" w14:textId="77777777" w:rsidR="00D10503" w:rsidRDefault="00D10503" w:rsidP="00D10503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52B1D4" w14:textId="77777777" w:rsidR="00D10503" w:rsidRDefault="00D10503" w:rsidP="00D10503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D10503" w14:paraId="7097492D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DEBFD8" w14:textId="77777777" w:rsidR="00D10503" w:rsidRDefault="00D10503" w:rsidP="00D10503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72B1DD" w14:textId="77777777" w:rsidR="00D10503" w:rsidRDefault="00D10503" w:rsidP="00D10503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Disparo Diferencial de Barra I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31E3073" w14:textId="77777777" w:rsidR="00D10503" w:rsidRDefault="00D10503" w:rsidP="00D10503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3551FE" w14:textId="77777777" w:rsidR="00D10503" w:rsidRDefault="00D10503" w:rsidP="00D10503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D10503" w14:paraId="1A522A81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DF3443" w14:textId="77777777" w:rsidR="00D10503" w:rsidRDefault="00D10503" w:rsidP="00D10503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E4E459" w14:textId="77777777" w:rsidR="00D10503" w:rsidRDefault="00D10503" w:rsidP="00D10503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Disparo Diferencial de Barra II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192DD5" w14:textId="77777777" w:rsidR="00D10503" w:rsidRDefault="00D10503" w:rsidP="00D10503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0015D4" w14:textId="77777777" w:rsidR="00D10503" w:rsidRDefault="00D10503" w:rsidP="00D10503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D10503" w14:paraId="0A676A6B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354B16" w14:textId="77777777" w:rsidR="00D10503" w:rsidRDefault="00D10503" w:rsidP="00D10503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8E7BFB" w14:textId="77777777" w:rsidR="00D10503" w:rsidRDefault="00D10503" w:rsidP="00D10503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Falla Rele Adyacente ( Watchdog)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374917" w14:textId="77777777" w:rsidR="00D10503" w:rsidRDefault="00D10503" w:rsidP="00D10503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FBC954" w14:textId="77777777" w:rsidR="00D10503" w:rsidRDefault="00D10503" w:rsidP="00D10503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0DDA45FD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6A489D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707C49" w14:textId="6C60081C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MCB AC Compartimiento de Tierra BBII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5CE0C5" w14:textId="77777777" w:rsidR="00240B3D" w:rsidRDefault="00240B3D" w:rsidP="00240B3D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27E71E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7D9D59AB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BBB775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79ADFE" w14:textId="3B23F9DB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Disparo Desconectador de Puesta a Tierra BBII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149C60" w14:textId="77777777" w:rsidR="00240B3D" w:rsidRDefault="00240B3D" w:rsidP="00240B3D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BFE413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52F57EFB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85F67D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4DD0EE" w14:textId="6E351EBF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Desconectador de Puesta a Tierra Normal BBII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552B27" w14:textId="77777777" w:rsidR="00240B3D" w:rsidRDefault="00240B3D" w:rsidP="00240B3D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655834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455BA045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1556F3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B5741A" w14:textId="06E97D93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Desconectador de Puesta a Tierra Bloqueado BBII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3402C1" w14:textId="77777777" w:rsidR="00240B3D" w:rsidRDefault="00240B3D" w:rsidP="00240B3D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5A82DF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788D0D18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204930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A49346" w14:textId="17E5A4BA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Desconectador de Puesta a Tierra BBII Cerrado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B2C04B" w14:textId="77777777" w:rsidR="00240B3D" w:rsidRDefault="00240B3D" w:rsidP="00240B3D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87CB3F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1EC4A132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3C506C" w14:textId="3BC0C7EB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E61F11" w14:textId="5FED3C8D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Desconectador de Puesta a Tierra BBII Abierto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42B53B" w14:textId="77777777" w:rsidR="00240B3D" w:rsidRDefault="00240B3D" w:rsidP="00240B3D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2F5B0B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441834FB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68B9BA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AA081C" w14:textId="77777777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501EEB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05F79B" w14:textId="77777777" w:rsidR="00240B3D" w:rsidRDefault="00240B3D" w:rsidP="00240B3D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F8E28F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433B8CFE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B56164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6632DD" w14:textId="77777777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501EEB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BA13BE" w14:textId="77777777" w:rsidR="00240B3D" w:rsidRDefault="00240B3D" w:rsidP="00240B3D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941020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20FB28CC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9CBF4B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6383FA" w14:textId="77777777" w:rsidR="00240B3D" w:rsidRPr="00501EEB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CADE99" w14:textId="77777777" w:rsidR="00240B3D" w:rsidRPr="00036F43" w:rsidRDefault="00240B3D" w:rsidP="00240B3D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CA3FB8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792EEA47" w14:textId="77777777" w:rsidTr="00D10503">
        <w:trPr>
          <w:trHeight w:val="351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E0C500" w14:textId="77777777" w:rsidR="00240B3D" w:rsidRDefault="00240B3D" w:rsidP="00240B3D">
            <w:pPr>
              <w:pStyle w:val="TableParagraph"/>
              <w:spacing w:before="0"/>
              <w:jc w:val="center"/>
              <w:rPr>
                <w:rFonts w:ascii="Times New Roman"/>
                <w:sz w:val="20"/>
              </w:rPr>
            </w:pPr>
            <w:r w:rsidRPr="00B947A1">
              <w:rPr>
                <w:b/>
                <w:sz w:val="20"/>
              </w:rPr>
              <w:lastRenderedPageBreak/>
              <w:t>Salida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F26AFE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FF4B84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00FE77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7B1D0C8B" w14:textId="77777777" w:rsidTr="00D10503">
        <w:trPr>
          <w:trHeight w:val="34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DE97D6" w14:textId="77777777" w:rsidR="00240B3D" w:rsidRDefault="00240B3D" w:rsidP="00240B3D">
            <w:pPr>
              <w:pStyle w:val="TableParagraph"/>
              <w:spacing w:before="60"/>
              <w:ind w:left="147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N°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73B1E6" w14:textId="77777777" w:rsidR="00240B3D" w:rsidRDefault="00240B3D" w:rsidP="00240B3D">
            <w:pPr>
              <w:pStyle w:val="TableParagraph"/>
              <w:spacing w:before="60"/>
              <w:ind w:left="147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Descripción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7CB77E" w14:textId="77777777" w:rsidR="00240B3D" w:rsidRDefault="00240B3D" w:rsidP="00240B3D">
            <w:pPr>
              <w:pStyle w:val="TableParagraph"/>
              <w:spacing w:before="60"/>
              <w:ind w:left="139" w:right="113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Solicitado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984F09" w14:textId="77777777" w:rsidR="00240B3D" w:rsidRDefault="00240B3D" w:rsidP="00240B3D">
            <w:pPr>
              <w:pStyle w:val="TableParagraph"/>
              <w:spacing w:before="60"/>
              <w:ind w:left="139" w:right="112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Ofrecido</w:t>
            </w:r>
          </w:p>
        </w:tc>
      </w:tr>
      <w:tr w:rsidR="00240B3D" w14:paraId="2B59F023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772F80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6616D9" w14:textId="77777777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Comando de Cierre del Interruptor 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873209" w14:textId="77777777" w:rsidR="00240B3D" w:rsidRDefault="00240B3D" w:rsidP="00240B3D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976DBE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14CC8246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5E2796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217A2A" w14:textId="77777777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Comando de Apertura del Interruptor Bobina 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585A79" w14:textId="77777777" w:rsidR="00240B3D" w:rsidRDefault="00240B3D" w:rsidP="00240B3D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93BD28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400EA0D5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AE69A3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173A27" w14:textId="77777777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Comando de Apertura del Interruptor Bobina 2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1EBCE4" w14:textId="77777777" w:rsidR="00240B3D" w:rsidRDefault="00240B3D" w:rsidP="00240B3D">
            <w:pPr>
              <w:pStyle w:val="TableParagraph"/>
              <w:spacing w:line="212" w:lineRule="exact"/>
              <w:ind w:left="135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413EAE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2063629E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3CDC88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E4F605" w14:textId="77777777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Comando de Cierre del desconectador BBI 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BEE287" w14:textId="77777777" w:rsidR="00240B3D" w:rsidRDefault="00240B3D" w:rsidP="00240B3D">
            <w:pPr>
              <w:pStyle w:val="TableParagraph"/>
              <w:spacing w:line="212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051E2D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4BC2D9DF" w14:textId="77777777" w:rsidTr="00D10503">
        <w:trPr>
          <w:trHeight w:val="291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CAF8B4" w14:textId="77777777" w:rsidR="00240B3D" w:rsidRDefault="00240B3D" w:rsidP="00240B3D">
            <w:pPr>
              <w:pStyle w:val="TableParagraph"/>
              <w:spacing w:line="213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B3D8CC" w14:textId="77777777" w:rsidR="00240B3D" w:rsidRDefault="00240B3D" w:rsidP="00240B3D">
            <w:pPr>
              <w:pStyle w:val="TableParagraph"/>
              <w:spacing w:line="213" w:lineRule="exact"/>
              <w:ind w:left="148"/>
              <w:rPr>
                <w:sz w:val="20"/>
              </w:rPr>
            </w:pPr>
            <w:r>
              <w:rPr>
                <w:sz w:val="20"/>
              </w:rPr>
              <w:t>Comando de Apertura del desconectador BBI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90E7EC" w14:textId="77777777" w:rsidR="00240B3D" w:rsidRDefault="00240B3D" w:rsidP="00240B3D">
            <w:pPr>
              <w:pStyle w:val="TableParagraph"/>
              <w:spacing w:line="213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1E0C18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062B5901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2D223F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878363" w14:textId="77777777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Comando de Cierre del desconectador BBII 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C81ECB" w14:textId="77777777" w:rsidR="00240B3D" w:rsidRDefault="00240B3D" w:rsidP="00240B3D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522391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1E84D95F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024159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91BFD6" w14:textId="77777777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Comando de Apertura del desconectador BBII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7939AE" w14:textId="77777777" w:rsidR="00240B3D" w:rsidRDefault="00240B3D" w:rsidP="00240B3D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A67FE2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3F8E2515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93C3F0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D0B164" w14:textId="77777777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Comando de Cierre del desconectador de Puesta a Tierra 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32360D" w14:textId="77777777" w:rsidR="00240B3D" w:rsidRDefault="00240B3D" w:rsidP="00240B3D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5059B3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0BD58D8F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317689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9D52CA" w14:textId="77777777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Comando de Apertura del desconectador de Puesta a Tierra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7DF43D" w14:textId="77777777" w:rsidR="00240B3D" w:rsidRDefault="00240B3D" w:rsidP="00240B3D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0F8E5E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7FBD31C6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A45F86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F1507A" w14:textId="77777777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Bloqueo Disparo de Diferencial Barra (BBI/BII)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A92605" w14:textId="77777777" w:rsidR="00240B3D" w:rsidRDefault="00240B3D" w:rsidP="00240B3D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247584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4C7924A2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2B7D8E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7C778B" w14:textId="390CB35B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Envío de Falla de Relé al Interruptor adyacente (Watchdog)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02E9DC" w14:textId="77777777" w:rsidR="00240B3D" w:rsidRDefault="00240B3D" w:rsidP="00240B3D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D27902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5F9C95EC" w14:textId="77777777" w:rsidTr="00D10503">
        <w:trPr>
          <w:trHeight w:val="291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7F2BB3" w14:textId="77777777" w:rsidR="00240B3D" w:rsidRDefault="00240B3D" w:rsidP="00240B3D">
            <w:pPr>
              <w:pStyle w:val="TableParagraph"/>
              <w:spacing w:line="213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BC4B7E" w14:textId="155447D8" w:rsidR="00240B3D" w:rsidRDefault="00240B3D" w:rsidP="00240B3D">
            <w:pPr>
              <w:pStyle w:val="TableParagraph"/>
              <w:spacing w:line="213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Falla de Canal de Comunicación + </w:t>
            </w:r>
            <w:r w:rsidR="00842277">
              <w:rPr>
                <w:sz w:val="20"/>
              </w:rPr>
              <w:t>Autodiagnóstico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A8F5F9" w14:textId="77777777" w:rsidR="00240B3D" w:rsidRDefault="00240B3D" w:rsidP="00240B3D">
            <w:pPr>
              <w:pStyle w:val="TableParagraph"/>
              <w:spacing w:line="213" w:lineRule="exact"/>
              <w:ind w:left="137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F0F2BA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3BD74E0E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305C19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49EAFE" w14:textId="267A0B11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C91027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7D8801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483C66CC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DA31B2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B165DC" w14:textId="33074FF6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9D8DDA" w14:textId="77777777" w:rsidR="00842277" w:rsidRDefault="00842277" w:rsidP="00842277">
            <w:pPr>
              <w:pStyle w:val="TableParagraph"/>
              <w:spacing w:line="212" w:lineRule="exact"/>
              <w:ind w:left="137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57B160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79C60D05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407F6B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650782" w14:textId="42E895BD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DDE5B0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C15427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31B286FA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EE6324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5E2C53" w14:textId="7EF5FC46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D75A99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BB6F89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79761676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F1051B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5DAB72" w14:textId="3AF1FA0D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871350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FCAC97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4309C783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48A594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04EA37" w14:textId="77777777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9A3CCF" w14:textId="77777777" w:rsidR="00240B3D" w:rsidRDefault="00240B3D" w:rsidP="00240B3D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1BC2B8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46B44FF0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37CF0B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0ECCC3" w14:textId="77777777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D220AA" w14:textId="77777777" w:rsidR="00240B3D" w:rsidRDefault="00240B3D" w:rsidP="00240B3D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3C1312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1F226310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6B7F16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F71AC0" w14:textId="77777777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CA1496" w14:textId="77777777" w:rsidR="00240B3D" w:rsidRDefault="00240B3D" w:rsidP="00240B3D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849A5A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10E43CCB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3F13AA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E212BC" w14:textId="77777777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F5960D" w14:textId="77777777" w:rsidR="00240B3D" w:rsidRDefault="00240B3D" w:rsidP="00240B3D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8A762C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2A522CED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FD042D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95F050" w14:textId="77777777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310F37" w14:textId="77777777" w:rsidR="00240B3D" w:rsidRDefault="00240B3D" w:rsidP="00240B3D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21AF62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15F2C50A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925046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1E4E8A" w14:textId="77777777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B7FE6A" w14:textId="77777777" w:rsidR="00240B3D" w:rsidRDefault="00240B3D" w:rsidP="00240B3D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A81321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038B9569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7DC144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6BFCC1" w14:textId="77777777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CC7B03" w14:textId="77777777" w:rsidR="00240B3D" w:rsidRDefault="00240B3D" w:rsidP="00240B3D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980885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27A01C71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EF8E60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35B951" w14:textId="77777777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1313FF" w14:textId="77777777" w:rsidR="00240B3D" w:rsidRDefault="00240B3D" w:rsidP="00240B3D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F2E09F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646A1B81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6FD07A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9D9F5B" w14:textId="77777777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F72108" w14:textId="77777777" w:rsidR="00240B3D" w:rsidRDefault="00240B3D" w:rsidP="00240B3D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BAE182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73B61907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AE178D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CA6773" w14:textId="77777777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EF577A" w14:textId="77777777" w:rsidR="00240B3D" w:rsidRDefault="00240B3D" w:rsidP="00240B3D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FBE611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39FC1010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EB0F51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B74DF2" w14:textId="77777777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362D9B" w14:textId="77777777" w:rsidR="00240B3D" w:rsidRDefault="00240B3D" w:rsidP="00240B3D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807457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35D44E86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01035E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EAE08D" w14:textId="77777777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B54BED" w14:textId="77777777" w:rsidR="00240B3D" w:rsidRDefault="00240B3D" w:rsidP="00240B3D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2EA09C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2D8C2354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D539F5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1D263A" w14:textId="77777777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5037B7" w14:textId="77777777" w:rsidR="00240B3D" w:rsidRDefault="00240B3D" w:rsidP="00240B3D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764D9C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1C03CF62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341631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445D59" w14:textId="77777777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BDE970" w14:textId="77777777" w:rsidR="00240B3D" w:rsidRDefault="00240B3D" w:rsidP="00240B3D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B139D1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128E582B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37AEE1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3CC421" w14:textId="77777777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3D1063" w14:textId="77777777" w:rsidR="00240B3D" w:rsidRDefault="00240B3D" w:rsidP="00240B3D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AA7D1B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126BDDCE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D9178D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696354" w14:textId="77777777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143E99" w14:textId="77777777" w:rsidR="00240B3D" w:rsidRDefault="00240B3D" w:rsidP="00240B3D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B22616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5CB80671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28EA12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A8A441" w14:textId="77777777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B24B26" w14:textId="77777777" w:rsidR="00240B3D" w:rsidRDefault="00240B3D" w:rsidP="00240B3D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F9BC42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5E06C4B4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DC0E6B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21F1E5" w14:textId="77777777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499B8F" w14:textId="77777777" w:rsidR="00240B3D" w:rsidRDefault="00240B3D" w:rsidP="00240B3D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E18DB8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</w:tbl>
    <w:p w14:paraId="6FD1F4E1" w14:textId="77777777" w:rsidR="00D10503" w:rsidRDefault="00D10503">
      <w:pPr>
        <w:spacing w:line="240" w:lineRule="auto"/>
        <w:ind w:left="0" w:firstLine="0"/>
        <w:jc w:val="left"/>
      </w:pPr>
    </w:p>
    <w:p w14:paraId="4612AEE2" w14:textId="44B506C8" w:rsidR="00D10503" w:rsidRDefault="00D10503">
      <w:pPr>
        <w:spacing w:line="240" w:lineRule="auto"/>
        <w:ind w:left="0" w:firstLine="0"/>
        <w:jc w:val="left"/>
      </w:pPr>
      <w:r>
        <w:br w:type="page"/>
      </w:r>
    </w:p>
    <w:p w14:paraId="0D8AB02C" w14:textId="77777777" w:rsidR="00D10503" w:rsidRDefault="00D10503">
      <w:pPr>
        <w:spacing w:line="240" w:lineRule="auto"/>
        <w:ind w:left="0" w:firstLine="0"/>
        <w:jc w:val="left"/>
      </w:pPr>
    </w:p>
    <w:tbl>
      <w:tblPr>
        <w:tblStyle w:val="TableNormal"/>
        <w:tblpPr w:leftFromText="141" w:rightFromText="141" w:vertAnchor="page" w:horzAnchor="margin" w:tblpXSpec="center" w:tblpY="2197"/>
        <w:tblW w:w="9208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92"/>
        <w:gridCol w:w="5089"/>
        <w:gridCol w:w="1701"/>
        <w:gridCol w:w="1426"/>
      </w:tblGrid>
      <w:tr w:rsidR="005D2BE8" w14:paraId="00FBC97D" w14:textId="77777777" w:rsidTr="00B7387B">
        <w:trPr>
          <w:trHeight w:val="350"/>
        </w:trPr>
        <w:tc>
          <w:tcPr>
            <w:tcW w:w="9208" w:type="dxa"/>
            <w:gridSpan w:val="4"/>
            <w:tcBorders>
              <w:bottom w:val="single" w:sz="6" w:space="0" w:color="000000"/>
            </w:tcBorders>
          </w:tcPr>
          <w:p w14:paraId="36449B04" w14:textId="75A5BCEB" w:rsidR="005D2BE8" w:rsidRDefault="005D2BE8" w:rsidP="005D2BE8">
            <w:pPr>
              <w:pStyle w:val="TableParagraph"/>
              <w:ind w:left="3378" w:right="322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Alimentadores</w:t>
            </w:r>
          </w:p>
        </w:tc>
      </w:tr>
      <w:tr w:rsidR="005D2BE8" w14:paraId="2DF2AA91" w14:textId="77777777" w:rsidTr="00B7387B">
        <w:trPr>
          <w:trHeight w:val="34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CA5F61" w14:textId="5B058F82" w:rsidR="005D2BE8" w:rsidRDefault="005D2BE8" w:rsidP="005D2BE8">
            <w:pPr>
              <w:pStyle w:val="TableParagraph"/>
              <w:spacing w:before="0"/>
              <w:rPr>
                <w:rFonts w:ascii="Times New Roman"/>
                <w:sz w:val="20"/>
              </w:rPr>
            </w:pPr>
            <w:r>
              <w:rPr>
                <w:b/>
                <w:sz w:val="20"/>
              </w:rPr>
              <w:t>Entradas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6D7C80" w14:textId="2033E44F" w:rsidR="005D2BE8" w:rsidRDefault="005D2BE8" w:rsidP="005D2BE8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4E2E44" w14:textId="77777777" w:rsidR="005D2BE8" w:rsidRDefault="005D2BE8" w:rsidP="005D2BE8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51BDFE" w14:textId="77777777" w:rsidR="005D2BE8" w:rsidRDefault="005D2BE8" w:rsidP="005D2BE8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5D2BE8" w14:paraId="015666E0" w14:textId="77777777" w:rsidTr="00B7387B">
        <w:trPr>
          <w:trHeight w:val="34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395576" w14:textId="7F5F4C8F" w:rsidR="005D2BE8" w:rsidRDefault="005D2BE8" w:rsidP="005D2BE8">
            <w:pPr>
              <w:pStyle w:val="TableParagraph"/>
              <w:spacing w:before="60"/>
              <w:ind w:left="147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N°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8648BA" w14:textId="4BB9B3F3" w:rsidR="005D2BE8" w:rsidRDefault="005D2BE8" w:rsidP="005D2BE8">
            <w:pPr>
              <w:pStyle w:val="TableParagraph"/>
              <w:spacing w:before="60"/>
              <w:ind w:left="147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Descripción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A0EF6C" w14:textId="77777777" w:rsidR="005D2BE8" w:rsidRDefault="005D2BE8" w:rsidP="005D2BE8">
            <w:pPr>
              <w:pStyle w:val="TableParagraph"/>
              <w:spacing w:before="60"/>
              <w:ind w:left="139" w:right="113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Solicitado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0DD2A1" w14:textId="77777777" w:rsidR="005D2BE8" w:rsidRDefault="005D2BE8" w:rsidP="005D2BE8">
            <w:pPr>
              <w:pStyle w:val="TableParagraph"/>
              <w:spacing w:before="60"/>
              <w:ind w:left="139" w:right="112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Ofrecido</w:t>
            </w:r>
          </w:p>
        </w:tc>
      </w:tr>
      <w:tr w:rsidR="008B3795" w14:paraId="731B8498" w14:textId="77777777" w:rsidTr="00B7387B">
        <w:trPr>
          <w:trHeight w:val="290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0F3AA4" w14:textId="0608FE18" w:rsidR="008B3795" w:rsidRDefault="008B3795" w:rsidP="008B3795">
            <w:pPr>
              <w:pStyle w:val="TableParagraph"/>
              <w:spacing w:line="213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B54091" w14:textId="2C7880F1" w:rsidR="008B3795" w:rsidRDefault="008B3795" w:rsidP="008B3795">
            <w:pPr>
              <w:pStyle w:val="TableParagraph"/>
              <w:spacing w:line="213" w:lineRule="exact"/>
              <w:ind w:left="148"/>
              <w:rPr>
                <w:sz w:val="20"/>
              </w:rPr>
            </w:pPr>
            <w:r>
              <w:rPr>
                <w:sz w:val="20"/>
              </w:rPr>
              <w:t>Presión de Gas SF6 del Cubículo del Interruptor OK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7AE66C" w14:textId="77777777" w:rsidR="008B3795" w:rsidRDefault="008B3795" w:rsidP="008B3795">
            <w:pPr>
              <w:pStyle w:val="TableParagraph"/>
              <w:spacing w:line="213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E6AA2D" w14:textId="77777777" w:rsidR="008B3795" w:rsidRDefault="008B3795" w:rsidP="008B3795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3795" w14:paraId="12213BE9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4BFB5D" w14:textId="220880D0" w:rsidR="008B3795" w:rsidRDefault="008B3795" w:rsidP="008B3795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BAABFD" w14:textId="25F7676F" w:rsidR="008B3795" w:rsidRDefault="008B3795" w:rsidP="008B3795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Presión de Gas SF6 del Compartimiento de BBl OK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64CA9F" w14:textId="77777777" w:rsidR="008B3795" w:rsidRDefault="008B3795" w:rsidP="008B3795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BE1B11" w14:textId="77777777" w:rsidR="008B3795" w:rsidRDefault="008B3795" w:rsidP="008B3795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3795" w14:paraId="2E1298EA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DB8FC4" w14:textId="3B4277D7" w:rsidR="008B3795" w:rsidRDefault="008B3795" w:rsidP="008B3795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04203B" w14:textId="1F47C48C" w:rsidR="008B3795" w:rsidRDefault="008B3795" w:rsidP="008B3795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Presión de Gas SF6 del Compartimiento de BBlI OK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552EF4" w14:textId="77777777" w:rsidR="008B3795" w:rsidRDefault="008B3795" w:rsidP="008B3795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F73755" w14:textId="77777777" w:rsidR="008B3795" w:rsidRDefault="008B3795" w:rsidP="008B3795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3795" w14:paraId="056F1158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C291C9" w14:textId="7FFC497F" w:rsidR="008B3795" w:rsidRDefault="008B3795" w:rsidP="008B3795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81051A" w14:textId="1F4C03AE" w:rsidR="008B3795" w:rsidRDefault="008B3795" w:rsidP="008B3795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MCB AC Disparado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AD83D8" w14:textId="77777777" w:rsidR="008B3795" w:rsidRDefault="008B3795" w:rsidP="008B3795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A7E7A9" w14:textId="77777777" w:rsidR="008B3795" w:rsidRDefault="008B3795" w:rsidP="008B3795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3795" w14:paraId="2679D5BD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84C4F0" w14:textId="0C9C778A" w:rsidR="008B3795" w:rsidRDefault="008B3795" w:rsidP="008B3795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F9135F" w14:textId="4235F55D" w:rsidR="008B3795" w:rsidRDefault="008B3795" w:rsidP="008B3795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MCB CC Disparado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68D20B" w14:textId="77777777" w:rsidR="008B3795" w:rsidRDefault="008B3795" w:rsidP="008B3795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4EC21E" w14:textId="77777777" w:rsidR="008B3795" w:rsidRDefault="008B3795" w:rsidP="008B3795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3795" w14:paraId="04D50CC3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1A48AD" w14:textId="69A299E9" w:rsidR="008B3795" w:rsidRDefault="008B3795" w:rsidP="008B3795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096929" w14:textId="2B12D1BE" w:rsidR="008B3795" w:rsidRDefault="008B3795" w:rsidP="008B3795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MCB AC Compartimiento de Tierra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1417E6" w14:textId="77777777" w:rsidR="008B3795" w:rsidRDefault="008B3795" w:rsidP="008B3795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E58967" w14:textId="77777777" w:rsidR="008B3795" w:rsidRDefault="008B3795" w:rsidP="008B3795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3795" w14:paraId="5FB38D12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492929" w14:textId="1DF76300" w:rsidR="008B3795" w:rsidRDefault="008B3795" w:rsidP="008B3795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574E3B" w14:textId="0C054184" w:rsidR="008B3795" w:rsidRDefault="008B3795" w:rsidP="008B3795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Disparo Desconectador de Puesta a Tierra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6132E2" w14:textId="77777777" w:rsidR="008B3795" w:rsidRDefault="008B3795" w:rsidP="008B3795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E9CEE8" w14:textId="77777777" w:rsidR="008B3795" w:rsidRDefault="008B3795" w:rsidP="008B3795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3795" w14:paraId="1026BAE3" w14:textId="77777777" w:rsidTr="00B7387B">
        <w:trPr>
          <w:trHeight w:val="291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11A29A" w14:textId="369DCB4C" w:rsidR="008B3795" w:rsidRDefault="008B3795" w:rsidP="008B3795">
            <w:pPr>
              <w:pStyle w:val="TableParagraph"/>
              <w:spacing w:line="213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37CFDF" w14:textId="40AF101D" w:rsidR="008B3795" w:rsidRDefault="008B3795" w:rsidP="008B3795">
            <w:pPr>
              <w:pStyle w:val="TableParagraph"/>
              <w:spacing w:line="213" w:lineRule="exact"/>
              <w:ind w:left="148"/>
              <w:rPr>
                <w:sz w:val="20"/>
              </w:rPr>
            </w:pPr>
            <w:r>
              <w:rPr>
                <w:sz w:val="20"/>
              </w:rPr>
              <w:t>Desconectador de Puesta a Tierra Normal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2E59CE" w14:textId="77777777" w:rsidR="008B3795" w:rsidRDefault="008B3795" w:rsidP="008B3795">
            <w:pPr>
              <w:pStyle w:val="TableParagraph"/>
              <w:spacing w:line="213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380BBA" w14:textId="77777777" w:rsidR="008B3795" w:rsidRDefault="008B3795" w:rsidP="008B3795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3795" w14:paraId="587EDEAC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110B11" w14:textId="6D36CFC0" w:rsidR="008B3795" w:rsidRDefault="008B3795" w:rsidP="008B3795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DC418D" w14:textId="1709F3FE" w:rsidR="008B3795" w:rsidRDefault="008B3795" w:rsidP="008B3795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Desconectador de Puesta a Tierra Bloqueado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CB82B4" w14:textId="77777777" w:rsidR="008B3795" w:rsidRDefault="008B3795" w:rsidP="008B3795">
            <w:pPr>
              <w:pStyle w:val="TableParagraph"/>
              <w:spacing w:line="212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623458" w14:textId="77777777" w:rsidR="008B3795" w:rsidRDefault="008B3795" w:rsidP="008B3795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3795" w14:paraId="4018CD4F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FFB682" w14:textId="550733EC" w:rsidR="008B3795" w:rsidRDefault="008B3795" w:rsidP="008B3795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3149FF" w14:textId="73E20760" w:rsidR="008B3795" w:rsidRDefault="008B3795" w:rsidP="008B3795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Selector en Posición Local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F0897C" w14:textId="77777777" w:rsidR="008B3795" w:rsidRDefault="008B3795" w:rsidP="008B3795">
            <w:pPr>
              <w:pStyle w:val="TableParagraph"/>
              <w:spacing w:line="212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D74FAF" w14:textId="77777777" w:rsidR="008B3795" w:rsidRDefault="008B3795" w:rsidP="008B3795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3795" w14:paraId="4070572F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062B0E" w14:textId="42F9AC44" w:rsidR="008B3795" w:rsidRDefault="008B3795" w:rsidP="008B3795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891649" w14:textId="4141DF3E" w:rsidR="008B3795" w:rsidRDefault="008B3795" w:rsidP="008B3795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Selector en Posición Remoto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28A60B" w14:textId="77777777" w:rsidR="008B3795" w:rsidRDefault="008B3795" w:rsidP="008B3795">
            <w:pPr>
              <w:pStyle w:val="TableParagraph"/>
              <w:spacing w:line="212" w:lineRule="exact"/>
              <w:ind w:left="137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76BE54" w14:textId="77777777" w:rsidR="008B3795" w:rsidRDefault="008B3795" w:rsidP="008B3795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3795" w14:paraId="3745927D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F5B932" w14:textId="1BAFD7CB" w:rsidR="008B3795" w:rsidRDefault="008B3795" w:rsidP="008B3795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CD8888" w14:textId="171E209F" w:rsidR="008B3795" w:rsidRDefault="008B3795" w:rsidP="008B3795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Desconectador Barra II Cerrado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FB96CE" w14:textId="77777777" w:rsidR="008B3795" w:rsidRDefault="008B3795" w:rsidP="008B3795">
            <w:pPr>
              <w:pStyle w:val="TableParagraph"/>
              <w:spacing w:line="212" w:lineRule="exact"/>
              <w:ind w:left="137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D54F06" w14:textId="77777777" w:rsidR="008B3795" w:rsidRDefault="008B3795" w:rsidP="008B3795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3795" w14:paraId="6C4FA6C2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FD6C3C" w14:textId="58246E61" w:rsidR="008B3795" w:rsidRDefault="008B3795" w:rsidP="008B3795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311A22D" w14:textId="79D63818" w:rsidR="008B3795" w:rsidRDefault="008B3795" w:rsidP="008B3795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Desconectador Barra II Abierto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8746E1" w14:textId="77777777" w:rsidR="008B3795" w:rsidRDefault="008B3795" w:rsidP="008B3795">
            <w:pPr>
              <w:pStyle w:val="TableParagraph"/>
              <w:spacing w:line="212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B6F7DD" w14:textId="77777777" w:rsidR="008B3795" w:rsidRDefault="008B3795" w:rsidP="008B3795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3795" w14:paraId="3B1305D4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C8707E" w14:textId="3073E6B7" w:rsidR="008B3795" w:rsidRDefault="008B3795" w:rsidP="008B3795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BD59A3" w14:textId="7007E645" w:rsidR="008B3795" w:rsidRDefault="008B3795" w:rsidP="008B3795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Interruptor Abierto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24911D" w14:textId="77777777" w:rsidR="008B3795" w:rsidRDefault="008B3795" w:rsidP="008B3795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DFE9A4" w14:textId="77777777" w:rsidR="008B3795" w:rsidRDefault="008B3795" w:rsidP="008B3795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3795" w14:paraId="72447BD8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13C1C9" w14:textId="26CFB7C7" w:rsidR="008B3795" w:rsidRDefault="008B3795" w:rsidP="008B3795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FDF963" w14:textId="47945A95" w:rsidR="008B3795" w:rsidRDefault="008B3795" w:rsidP="008B3795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Interruptor Cerrado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551BBD" w14:textId="7FB5BCA1" w:rsidR="008B3795" w:rsidRDefault="008B3795" w:rsidP="008B3795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15F427" w14:textId="77777777" w:rsidR="008B3795" w:rsidRDefault="008B3795" w:rsidP="008B3795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3795" w14:paraId="222B58E3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4FFB17" w14:textId="269A8B15" w:rsidR="008B3795" w:rsidRDefault="008B3795" w:rsidP="008B3795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60714E" w14:textId="7FD5565B" w:rsidR="008B3795" w:rsidRDefault="008B3795" w:rsidP="008B3795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Alarma de Resorte Descargado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E78FE7" w14:textId="7A1265DE" w:rsidR="008B3795" w:rsidRDefault="008B3795" w:rsidP="008B3795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889790" w14:textId="77777777" w:rsidR="008B3795" w:rsidRDefault="008B3795" w:rsidP="008B3795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3795" w14:paraId="3AD57E3A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FDD3AE" w14:textId="6C1D9A81" w:rsidR="008B3795" w:rsidRDefault="008B3795" w:rsidP="008B3795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AEA488" w14:textId="3FEA6B55" w:rsidR="008B3795" w:rsidRDefault="008B3795" w:rsidP="008B3795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Desconectador Barra I Cerrado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EAEC05" w14:textId="2EDAFFBE" w:rsidR="008B3795" w:rsidRDefault="008B3795" w:rsidP="008B3795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6D43F9" w14:textId="77777777" w:rsidR="008B3795" w:rsidRDefault="008B3795" w:rsidP="008B3795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3795" w14:paraId="3542A112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583796" w14:textId="6661E8A9" w:rsidR="008B3795" w:rsidRDefault="008B3795" w:rsidP="008B3795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593807" w14:textId="1F2479FE" w:rsidR="008B3795" w:rsidRDefault="008B3795" w:rsidP="008B3795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Desconectador Barra I Abierto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C749C5" w14:textId="2291ECE0" w:rsidR="008B3795" w:rsidRDefault="008B3795" w:rsidP="008B3795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65F3B0" w14:textId="77777777" w:rsidR="008B3795" w:rsidRDefault="008B3795" w:rsidP="008B3795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3795" w14:paraId="022DA4A7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2A0C60" w14:textId="3CA5D5A4" w:rsidR="008B3795" w:rsidRDefault="008B3795" w:rsidP="008B3795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299ABC" w14:textId="5AE971E1" w:rsidR="008B3795" w:rsidRDefault="008B3795" w:rsidP="008B3795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Desconectador de Puesta a Tierra Cerrado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2212A9" w14:textId="5339007A" w:rsidR="008B3795" w:rsidRDefault="008B3795" w:rsidP="008B3795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32BA9B" w14:textId="77777777" w:rsidR="008B3795" w:rsidRDefault="008B3795" w:rsidP="008B3795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3795" w14:paraId="11EA707F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125411" w14:textId="6445A442" w:rsidR="008B3795" w:rsidRDefault="008B3795" w:rsidP="008B3795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2FC8E6" w14:textId="0886EC10" w:rsidR="008B3795" w:rsidRDefault="008B3795" w:rsidP="008B3795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Desconectador de Puesta a Tierra Abierto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3AFD4B" w14:textId="4CD41D83" w:rsidR="008B3795" w:rsidRDefault="008B3795" w:rsidP="008B3795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13E2A4" w14:textId="77777777" w:rsidR="008B3795" w:rsidRDefault="008B3795" w:rsidP="008B3795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3795" w14:paraId="4D4E33F9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EA641E" w14:textId="7BDA61BD" w:rsidR="008B3795" w:rsidRDefault="008B3795" w:rsidP="008B3795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0FC4A3" w14:textId="3458263A" w:rsidR="008B3795" w:rsidRDefault="0055572F" w:rsidP="008B3795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Bloque de Prueba Removido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F79713" w14:textId="007D1897" w:rsidR="008B3795" w:rsidRDefault="008B3795" w:rsidP="008B3795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6BA964" w14:textId="77777777" w:rsidR="008B3795" w:rsidRDefault="008B3795" w:rsidP="008B3795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3795" w14:paraId="5E1D38CC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2CBEB5" w14:textId="740530B8" w:rsidR="008B3795" w:rsidRDefault="008B3795" w:rsidP="008B3795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9D0B21" w14:textId="0268506C" w:rsidR="008B3795" w:rsidRDefault="0055572F" w:rsidP="008B3795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Disparo Diferencial de Barra I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C0E7FA" w14:textId="5A24FED8" w:rsidR="008B3795" w:rsidRDefault="008B3795" w:rsidP="008B3795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902661" w14:textId="77777777" w:rsidR="008B3795" w:rsidRDefault="008B3795" w:rsidP="008B3795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55572F" w14:paraId="720C463D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18C79F" w14:textId="3A37DFA8" w:rsidR="0055572F" w:rsidRDefault="0055572F" w:rsidP="0055572F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AEEC9D" w14:textId="26248B90" w:rsidR="0055572F" w:rsidRDefault="0055572F" w:rsidP="0055572F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Disparo Diferencial de Barra II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B8124F" w14:textId="585181D4" w:rsidR="0055572F" w:rsidRDefault="0055572F" w:rsidP="0055572F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A34148" w14:textId="77777777" w:rsidR="0055572F" w:rsidRDefault="0055572F" w:rsidP="0055572F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55572F" w14:paraId="2AB7B088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EF7F41" w14:textId="73B11E30" w:rsidR="0055572F" w:rsidRDefault="0055572F" w:rsidP="0055572F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F1CC70" w14:textId="7F2FB897" w:rsidR="0055572F" w:rsidRDefault="0055572F" w:rsidP="0055572F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Falla Rele Adyacente</w:t>
            </w:r>
            <w:r w:rsidR="00B947A1">
              <w:rPr>
                <w:sz w:val="20"/>
              </w:rPr>
              <w:t xml:space="preserve"> ( Watchdog)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3CA6C7" w14:textId="49EE93C2" w:rsidR="0055572F" w:rsidRDefault="0055572F" w:rsidP="0055572F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D6DBB7" w14:textId="77777777" w:rsidR="0055572F" w:rsidRDefault="0055572F" w:rsidP="0055572F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55572F" w14:paraId="5252851B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FC1BF6" w14:textId="6C791A6E" w:rsidR="0055572F" w:rsidRDefault="0055572F" w:rsidP="0055572F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C992F1" w14:textId="0F7AA306" w:rsidR="0055572F" w:rsidRDefault="0055572F" w:rsidP="0055572F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171AF1" w14:textId="60A748F9" w:rsidR="0055572F" w:rsidRDefault="0055572F" w:rsidP="0055572F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715EE7" w14:textId="77777777" w:rsidR="0055572F" w:rsidRDefault="0055572F" w:rsidP="0055572F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55572F" w14:paraId="24A6ABA3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C937B3" w14:textId="499ECAE0" w:rsidR="0055572F" w:rsidRDefault="0055572F" w:rsidP="0055572F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6AA52B" w14:textId="2A73EEE7" w:rsidR="0055572F" w:rsidRDefault="0055572F" w:rsidP="0055572F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501EEB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4F45F9" w14:textId="0CA76DF3" w:rsidR="0055572F" w:rsidRDefault="0055572F" w:rsidP="0055572F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3C5C1E" w14:textId="77777777" w:rsidR="0055572F" w:rsidRDefault="0055572F" w:rsidP="0055572F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55572F" w14:paraId="3BDF5652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1363A8" w14:textId="1B35A497" w:rsidR="0055572F" w:rsidRDefault="0055572F" w:rsidP="0055572F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E2FCE5" w14:textId="3CA0EF55" w:rsidR="0055572F" w:rsidRDefault="0055572F" w:rsidP="0055572F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501EEB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0CC75E" w14:textId="0E31AF90" w:rsidR="0055572F" w:rsidRDefault="0055572F" w:rsidP="0055572F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492363" w14:textId="77777777" w:rsidR="0055572F" w:rsidRDefault="0055572F" w:rsidP="0055572F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55572F" w14:paraId="54426298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FF5AF7" w14:textId="0B6B4148" w:rsidR="0055572F" w:rsidRDefault="0055572F" w:rsidP="0055572F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515AAC" w14:textId="050A5A70" w:rsidR="0055572F" w:rsidRDefault="0055572F" w:rsidP="0055572F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501EEB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104105" w14:textId="2328E834" w:rsidR="0055572F" w:rsidRDefault="0055572F" w:rsidP="0055572F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9B20B4" w14:textId="77777777" w:rsidR="0055572F" w:rsidRDefault="0055572F" w:rsidP="0055572F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55572F" w14:paraId="2F19833D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3D8CB7" w14:textId="3564BA70" w:rsidR="0055572F" w:rsidRDefault="0055572F" w:rsidP="0055572F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4BFD61" w14:textId="793C23E5" w:rsidR="0055572F" w:rsidRDefault="0055572F" w:rsidP="0055572F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501EEB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445537" w14:textId="7360D1E7" w:rsidR="0055572F" w:rsidRDefault="0055572F" w:rsidP="0055572F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861D29" w14:textId="77777777" w:rsidR="0055572F" w:rsidRDefault="0055572F" w:rsidP="0055572F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55572F" w14:paraId="3F34CBE1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CC90BC" w14:textId="6B3EE65E" w:rsidR="0055572F" w:rsidRDefault="0055572F" w:rsidP="0055572F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D91A0B" w14:textId="133A04A6" w:rsidR="0055572F" w:rsidRDefault="0055572F" w:rsidP="0055572F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501EEB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C8F61C" w14:textId="646181E7" w:rsidR="0055572F" w:rsidRDefault="0055572F" w:rsidP="0055572F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965482" w14:textId="77777777" w:rsidR="0055572F" w:rsidRDefault="0055572F" w:rsidP="0055572F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55572F" w14:paraId="44F16636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7E499B" w14:textId="3EB2ACCC" w:rsidR="0055572F" w:rsidRDefault="0055572F" w:rsidP="0055572F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DABB76" w14:textId="33D122E8" w:rsidR="0055572F" w:rsidRDefault="0055572F" w:rsidP="0055572F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501EEB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569D3F" w14:textId="0BC165D8" w:rsidR="0055572F" w:rsidRDefault="0055572F" w:rsidP="0055572F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DB4BA2" w14:textId="77777777" w:rsidR="0055572F" w:rsidRDefault="0055572F" w:rsidP="0055572F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55572F" w14:paraId="0929249A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EAEFB8" w14:textId="62A28C82" w:rsidR="0055572F" w:rsidRDefault="0055572F" w:rsidP="0055572F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FB5855" w14:textId="7934E682" w:rsidR="0055572F" w:rsidRDefault="0055572F" w:rsidP="0055572F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501EEB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78A3B4" w14:textId="156CCAAA" w:rsidR="0055572F" w:rsidRDefault="0055572F" w:rsidP="0055572F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2CD661" w14:textId="77777777" w:rsidR="0055572F" w:rsidRDefault="0055572F" w:rsidP="0055572F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947A1" w14:paraId="0A2F2BF1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2493E0" w14:textId="77777777" w:rsidR="00B947A1" w:rsidRDefault="00B947A1" w:rsidP="0055572F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49E53E" w14:textId="77777777" w:rsidR="00B947A1" w:rsidRPr="00501EEB" w:rsidRDefault="00B947A1" w:rsidP="0055572F">
            <w:pPr>
              <w:pStyle w:val="TableParagraph"/>
              <w:spacing w:line="212" w:lineRule="exact"/>
              <w:ind w:left="148"/>
              <w:rPr>
                <w:sz w:val="20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EC78E1" w14:textId="77777777" w:rsidR="00B947A1" w:rsidRPr="00036F43" w:rsidRDefault="00B947A1" w:rsidP="0055572F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E6253C" w14:textId="77777777" w:rsidR="00B947A1" w:rsidRDefault="00B947A1" w:rsidP="0055572F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947A1" w14:paraId="243F9161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348679" w14:textId="77777777" w:rsidR="00B947A1" w:rsidRDefault="00B947A1" w:rsidP="0055572F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17BD59" w14:textId="77777777" w:rsidR="00B947A1" w:rsidRPr="00501EEB" w:rsidRDefault="00B947A1" w:rsidP="0055572F">
            <w:pPr>
              <w:pStyle w:val="TableParagraph"/>
              <w:spacing w:line="212" w:lineRule="exact"/>
              <w:ind w:left="148"/>
              <w:rPr>
                <w:sz w:val="20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C80708" w14:textId="77777777" w:rsidR="00B947A1" w:rsidRPr="00036F43" w:rsidRDefault="00B947A1" w:rsidP="0055572F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C26F96" w14:textId="77777777" w:rsidR="00B947A1" w:rsidRDefault="00B947A1" w:rsidP="0055572F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947A1" w14:paraId="55B3DA22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0F1A18" w14:textId="77777777" w:rsidR="00B947A1" w:rsidRDefault="00B947A1" w:rsidP="0055572F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68D2B9" w14:textId="77777777" w:rsidR="00B947A1" w:rsidRPr="00501EEB" w:rsidRDefault="00B947A1" w:rsidP="0055572F">
            <w:pPr>
              <w:pStyle w:val="TableParagraph"/>
              <w:spacing w:line="212" w:lineRule="exact"/>
              <w:ind w:left="148"/>
              <w:rPr>
                <w:sz w:val="20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68F267" w14:textId="77777777" w:rsidR="00B947A1" w:rsidRPr="00036F43" w:rsidRDefault="00B947A1" w:rsidP="0055572F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28222D" w14:textId="77777777" w:rsidR="00B947A1" w:rsidRDefault="00B947A1" w:rsidP="0055572F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55572F" w14:paraId="38A20F10" w14:textId="77777777" w:rsidTr="00B7387B">
        <w:trPr>
          <w:trHeight w:val="351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524529" w14:textId="0C2E5DD0" w:rsidR="0055572F" w:rsidRDefault="00B947A1" w:rsidP="00B947A1">
            <w:pPr>
              <w:pStyle w:val="TableParagraph"/>
              <w:spacing w:before="0"/>
              <w:jc w:val="center"/>
              <w:rPr>
                <w:rFonts w:ascii="Times New Roman"/>
                <w:sz w:val="20"/>
              </w:rPr>
            </w:pPr>
            <w:r w:rsidRPr="00B947A1">
              <w:rPr>
                <w:b/>
                <w:sz w:val="20"/>
              </w:rPr>
              <w:lastRenderedPageBreak/>
              <w:t>Salida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D37A45" w14:textId="149063D3" w:rsidR="0055572F" w:rsidRDefault="0055572F" w:rsidP="0055572F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068441" w14:textId="77777777" w:rsidR="0055572F" w:rsidRDefault="0055572F" w:rsidP="0055572F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0C8D9F" w14:textId="77777777" w:rsidR="0055572F" w:rsidRDefault="0055572F" w:rsidP="0055572F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55572F" w14:paraId="0F1C23F7" w14:textId="77777777" w:rsidTr="00B7387B">
        <w:trPr>
          <w:trHeight w:val="34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786895" w14:textId="29E0A80D" w:rsidR="0055572F" w:rsidRDefault="00B947A1" w:rsidP="00B947A1">
            <w:pPr>
              <w:pStyle w:val="TableParagraph"/>
              <w:spacing w:before="60"/>
              <w:ind w:left="147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N°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28ADDB" w14:textId="2933EF84" w:rsidR="0055572F" w:rsidRDefault="0055572F" w:rsidP="0055572F">
            <w:pPr>
              <w:pStyle w:val="TableParagraph"/>
              <w:spacing w:before="60"/>
              <w:ind w:left="147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Descripción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A28A9D" w14:textId="77777777" w:rsidR="0055572F" w:rsidRDefault="0055572F" w:rsidP="0055572F">
            <w:pPr>
              <w:pStyle w:val="TableParagraph"/>
              <w:spacing w:before="60"/>
              <w:ind w:left="139" w:right="113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Solicitado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ACA3FF" w14:textId="77777777" w:rsidR="0055572F" w:rsidRDefault="0055572F" w:rsidP="0055572F">
            <w:pPr>
              <w:pStyle w:val="TableParagraph"/>
              <w:spacing w:before="60"/>
              <w:ind w:left="139" w:right="112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Ofrecido</w:t>
            </w:r>
          </w:p>
        </w:tc>
      </w:tr>
      <w:tr w:rsidR="0055572F" w14:paraId="2D9DFA66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B42B62" w14:textId="6811ADF2" w:rsidR="0055572F" w:rsidRDefault="00B947A1" w:rsidP="00B947A1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9C624B" w14:textId="2361BF26" w:rsidR="0055572F" w:rsidRDefault="00B947A1" w:rsidP="0055572F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Comando de Cierre del Interruptor 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73AD7E" w14:textId="77777777" w:rsidR="0055572F" w:rsidRDefault="0055572F" w:rsidP="0055572F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D370DF" w14:textId="77777777" w:rsidR="0055572F" w:rsidRDefault="0055572F" w:rsidP="0055572F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55572F" w14:paraId="4E8B2BFB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A46289" w14:textId="0D5EA71B" w:rsidR="0055572F" w:rsidRDefault="00B947A1" w:rsidP="00B947A1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9BD74D" w14:textId="00061FC9" w:rsidR="0055572F" w:rsidRDefault="00B947A1" w:rsidP="0055572F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Comando de Apertura del Interruptor Bobina 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9F59F3" w14:textId="77777777" w:rsidR="0055572F" w:rsidRDefault="0055572F" w:rsidP="0055572F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4A82DD" w14:textId="77777777" w:rsidR="0055572F" w:rsidRDefault="0055572F" w:rsidP="0055572F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947A1" w14:paraId="759E1EB6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5E432D" w14:textId="46BA7485" w:rsidR="00B947A1" w:rsidRDefault="00B947A1" w:rsidP="00B947A1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2311E7" w14:textId="328867DE" w:rsidR="00B947A1" w:rsidRDefault="00B947A1" w:rsidP="00B947A1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Comando de Apertura del Interruptor Bobina 2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729CF6" w14:textId="77777777" w:rsidR="00B947A1" w:rsidRDefault="00B947A1" w:rsidP="00B947A1">
            <w:pPr>
              <w:pStyle w:val="TableParagraph"/>
              <w:spacing w:line="212" w:lineRule="exact"/>
              <w:ind w:left="135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FC8599" w14:textId="77777777" w:rsidR="00B947A1" w:rsidRDefault="00B947A1" w:rsidP="00B947A1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947A1" w14:paraId="2F0D31A6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908E70" w14:textId="36295CEC" w:rsidR="00B947A1" w:rsidRDefault="00B947A1" w:rsidP="00B947A1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0D2E0B" w14:textId="0028029E" w:rsidR="00B947A1" w:rsidRDefault="00B947A1" w:rsidP="00B947A1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Comando de Cierre del desconectador BBI 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AC34A2" w14:textId="77777777" w:rsidR="00B947A1" w:rsidRDefault="00B947A1" w:rsidP="00B947A1">
            <w:pPr>
              <w:pStyle w:val="TableParagraph"/>
              <w:spacing w:line="212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6C267B" w14:textId="77777777" w:rsidR="00B947A1" w:rsidRDefault="00B947A1" w:rsidP="00B947A1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947A1" w14:paraId="549077E0" w14:textId="77777777" w:rsidTr="00B7387B">
        <w:trPr>
          <w:trHeight w:val="291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546D0C" w14:textId="6BDEAC30" w:rsidR="00B947A1" w:rsidRDefault="00B947A1" w:rsidP="00B947A1">
            <w:pPr>
              <w:pStyle w:val="TableParagraph"/>
              <w:spacing w:line="213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36759D" w14:textId="6EC3C3D5" w:rsidR="00B947A1" w:rsidRDefault="00B947A1" w:rsidP="00B947A1">
            <w:pPr>
              <w:pStyle w:val="TableParagraph"/>
              <w:spacing w:line="213" w:lineRule="exact"/>
              <w:ind w:left="148"/>
              <w:rPr>
                <w:sz w:val="20"/>
              </w:rPr>
            </w:pPr>
            <w:r>
              <w:rPr>
                <w:sz w:val="20"/>
              </w:rPr>
              <w:t>Comando de Apertura del desconectador BBI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4AC660" w14:textId="77777777" w:rsidR="00B947A1" w:rsidRDefault="00B947A1" w:rsidP="00B947A1">
            <w:pPr>
              <w:pStyle w:val="TableParagraph"/>
              <w:spacing w:line="213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A92F82" w14:textId="77777777" w:rsidR="00B947A1" w:rsidRDefault="00B947A1" w:rsidP="00B947A1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947A1" w14:paraId="63E23ED7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B32358" w14:textId="5880A133" w:rsidR="00B947A1" w:rsidRDefault="00B947A1" w:rsidP="00B947A1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53AAB6" w14:textId="320CB33D" w:rsidR="00B947A1" w:rsidRDefault="00B947A1" w:rsidP="00B947A1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Comando de Cierre del desconectador BBII 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C8D5E5" w14:textId="77777777" w:rsidR="00B947A1" w:rsidRDefault="00B947A1" w:rsidP="00B947A1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C27A7F" w14:textId="77777777" w:rsidR="00B947A1" w:rsidRDefault="00B947A1" w:rsidP="00B947A1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947A1" w14:paraId="5C4A100B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8041DD" w14:textId="59B513CB" w:rsidR="00B947A1" w:rsidRDefault="00B947A1" w:rsidP="00B947A1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919CBD" w14:textId="673CC0DB" w:rsidR="00B947A1" w:rsidRDefault="00B947A1" w:rsidP="00B947A1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Comando de Apertura del desconectador BBII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36E84F" w14:textId="77777777" w:rsidR="00B947A1" w:rsidRDefault="00B947A1" w:rsidP="00B947A1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7AFD08" w14:textId="77777777" w:rsidR="00B947A1" w:rsidRDefault="00B947A1" w:rsidP="00B947A1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947A1" w14:paraId="5715B38E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F41668" w14:textId="12C52CAA" w:rsidR="00B947A1" w:rsidRDefault="00B947A1" w:rsidP="00B947A1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5664D1" w14:textId="31650F6F" w:rsidR="00B947A1" w:rsidRDefault="00B947A1" w:rsidP="00B947A1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Comando de Cierre del desconectador de Puesta a Tierra 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667234" w14:textId="77777777" w:rsidR="00B947A1" w:rsidRDefault="00B947A1" w:rsidP="00B947A1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380B48" w14:textId="77777777" w:rsidR="00B947A1" w:rsidRDefault="00B947A1" w:rsidP="00B947A1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947A1" w14:paraId="6DD2A63E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5A2177" w14:textId="314F2809" w:rsidR="00B947A1" w:rsidRDefault="00B947A1" w:rsidP="00B947A1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9625B9" w14:textId="5D8028B6" w:rsidR="00B947A1" w:rsidRDefault="00B947A1" w:rsidP="00B947A1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Comando de Apertura del desconectador de Puesta a Tierra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3233EC" w14:textId="77777777" w:rsidR="00B947A1" w:rsidRDefault="00B947A1" w:rsidP="00B947A1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FEDF8B" w14:textId="77777777" w:rsidR="00B947A1" w:rsidRDefault="00B947A1" w:rsidP="00B947A1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947A1" w14:paraId="7C010113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E884DE" w14:textId="09CA9ABC" w:rsidR="00B947A1" w:rsidRDefault="00B947A1" w:rsidP="00B947A1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40950E" w14:textId="432A29DB" w:rsidR="00B947A1" w:rsidRDefault="00B947A1" w:rsidP="00B947A1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Bloqueo Disparo de Diferencial Barra (BBI/BII)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A30FBA" w14:textId="77777777" w:rsidR="00B947A1" w:rsidRDefault="00B947A1" w:rsidP="00B947A1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9F4403" w14:textId="77777777" w:rsidR="00B947A1" w:rsidRDefault="00B947A1" w:rsidP="00B947A1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947A1" w14:paraId="368781BE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8360A7" w14:textId="36FEA6C7" w:rsidR="00B947A1" w:rsidRDefault="00B947A1" w:rsidP="00B947A1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933BE0" w14:textId="7864054B" w:rsidR="00B947A1" w:rsidRDefault="00B7387B" w:rsidP="00B947A1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Orden de Recierre (79)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6CD186" w14:textId="77777777" w:rsidR="00B947A1" w:rsidRDefault="00B947A1" w:rsidP="00B947A1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AED0A7" w14:textId="77777777" w:rsidR="00B947A1" w:rsidRDefault="00B947A1" w:rsidP="00B947A1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1C3945E8" w14:textId="77777777" w:rsidTr="00B7387B">
        <w:trPr>
          <w:trHeight w:val="291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CD110A" w14:textId="4FABF665" w:rsidR="00842277" w:rsidRDefault="00842277" w:rsidP="00842277">
            <w:pPr>
              <w:pStyle w:val="TableParagraph"/>
              <w:spacing w:line="213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891F3B" w14:textId="31796F1F" w:rsidR="00842277" w:rsidRDefault="00842277" w:rsidP="00842277">
            <w:pPr>
              <w:pStyle w:val="TableParagraph"/>
              <w:spacing w:line="213" w:lineRule="exact"/>
              <w:ind w:left="148"/>
              <w:rPr>
                <w:sz w:val="20"/>
              </w:rPr>
            </w:pPr>
            <w:r>
              <w:rPr>
                <w:sz w:val="20"/>
              </w:rPr>
              <w:t>Envío de Falla de Relé al Interruptor adyacente (Watchdog)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7FDFAB" w14:textId="77777777" w:rsidR="00842277" w:rsidRDefault="00842277" w:rsidP="00842277">
            <w:pPr>
              <w:pStyle w:val="TableParagraph"/>
              <w:spacing w:line="213" w:lineRule="exact"/>
              <w:ind w:left="137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B476AA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1076F917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CD87A6" w14:textId="26A99859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3B895B" w14:textId="5FF66C4B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Falla de Canal de Comunicación + Autodiagnóstico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114B1C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7B7651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1F70D247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B4486C" w14:textId="4F0E920B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3E9DFB" w14:textId="5D5FE1C9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D2530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3F699E" w14:textId="77777777" w:rsidR="00842277" w:rsidRDefault="00842277" w:rsidP="00842277">
            <w:pPr>
              <w:pStyle w:val="TableParagraph"/>
              <w:spacing w:line="212" w:lineRule="exact"/>
              <w:ind w:left="137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C3BE84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3A859B0E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46C24B" w14:textId="5A4EB3DA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3FBF3D" w14:textId="57B2F468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D2530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987203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5A9150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3D37F21C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C8FF9D" w14:textId="4AC2CCE4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030AFD" w14:textId="3278EDDB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D2530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C98DC3" w14:textId="191E2D9E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504370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06A33B40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4FEE85" w14:textId="2CF99673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7E2FB1" w14:textId="7DFA6379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D2530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F88F29" w14:textId="35C8CCAF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990D62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1AC06811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24C723" w14:textId="69102FA3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F86F19" w14:textId="1FD64B49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CABC57" w14:textId="73611795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A84087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599F6A5B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6512AA" w14:textId="06EF5EAF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89F054" w14:textId="7B12F8B9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D5A7EB" w14:textId="6ED2B04E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97E7AB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5607E602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BFF9BA" w14:textId="0E2A4F34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DC3827" w14:textId="21DCBCCE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62F301" w14:textId="23C27FDF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114819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4B9BECEA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0FCF8B" w14:textId="4C130F0F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99C1CA" w14:textId="2C43FE62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AC485C" w14:textId="77B05843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60D36F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561222B3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DCB190" w14:textId="29261DA5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94B203" w14:textId="4782BD62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7DE89E" w14:textId="433702C4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51D2D5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672D1F85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CA0765" w14:textId="1FFC01B6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8A636B" w14:textId="7DA832E3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14BC6A" w14:textId="3071FFEE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8CFF5B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2FE41667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1F2CDF" w14:textId="52C279AA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095502" w14:textId="38B529F3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0EFA15" w14:textId="2074286D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9CAEA0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19FBF525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3C44EF" w14:textId="7BBE7A64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2D64A9" w14:textId="19170FF1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7B6715" w14:textId="233FA4B5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2E799B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3A2160F2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F84B01" w14:textId="69ACD0A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6258E7" w14:textId="24CB6107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F9735B" w14:textId="5B9E75B0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CB30F1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0DD3A2A2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910420" w14:textId="57AF4263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57FBCB" w14:textId="2956002B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636F1D" w14:textId="6915DB25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AA999B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1D9D9832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12D3BB" w14:textId="1EDA50E8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516D38" w14:textId="6351350E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D7F7B5" w14:textId="0684FE1A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467FB2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33371DEA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E48969" w14:textId="2108E6EE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78536A" w14:textId="3D6D4635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24F447" w14:textId="3714CEE3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BC41DA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218AB37C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836C0D" w14:textId="48B0E173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D52AF5" w14:textId="242B3D37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DDB2A0" w14:textId="3451B115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1A71C0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59BE9590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FAB7CB" w14:textId="7CECE81E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69E30D" w14:textId="29D83848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3850C0" w14:textId="3D034B92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7EA64D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0A42CAD8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7C9AFD" w14:textId="1E7EC2F8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52C867" w14:textId="66F3D8B4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DF1839" w14:textId="4276EAD1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B0FF65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3E256D34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6C6B67" w14:textId="2C7CF7C9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612B54" w14:textId="33CD5439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C81858" w14:textId="671B386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5AD836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65EF93A4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DB38B6" w14:textId="4F6FB3A4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1B6945" w14:textId="6724D896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A25D06" w14:textId="1A4FB783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D78AAC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4594FD22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FFEC65" w14:textId="6B1C8341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1CB529" w14:textId="0B95D015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5EB0E6" w14:textId="7F3FEC3C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B53A93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bookmarkEnd w:id="0"/>
      <w:bookmarkEnd w:id="1"/>
      <w:bookmarkEnd w:id="2"/>
      <w:bookmarkEnd w:id="3"/>
    </w:tbl>
    <w:p w14:paraId="23DC3053" w14:textId="15D1E788" w:rsidR="00842277" w:rsidRDefault="00842277">
      <w:pPr>
        <w:spacing w:line="240" w:lineRule="auto"/>
        <w:ind w:left="0" w:firstLine="0"/>
        <w:jc w:val="left"/>
      </w:pPr>
    </w:p>
    <w:p w14:paraId="30AC1038" w14:textId="77777777" w:rsidR="00842277" w:rsidRDefault="00842277">
      <w:pPr>
        <w:spacing w:line="240" w:lineRule="auto"/>
        <w:ind w:left="0" w:firstLine="0"/>
        <w:jc w:val="left"/>
      </w:pPr>
      <w:r>
        <w:br w:type="page"/>
      </w:r>
    </w:p>
    <w:tbl>
      <w:tblPr>
        <w:tblStyle w:val="TableNormal"/>
        <w:tblpPr w:leftFromText="141" w:rightFromText="141" w:vertAnchor="page" w:horzAnchor="margin" w:tblpXSpec="center" w:tblpY="2197"/>
        <w:tblW w:w="9208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92"/>
        <w:gridCol w:w="5089"/>
        <w:gridCol w:w="1701"/>
        <w:gridCol w:w="1426"/>
      </w:tblGrid>
      <w:tr w:rsidR="00842277" w14:paraId="34F4F832" w14:textId="77777777" w:rsidTr="00D804A9">
        <w:trPr>
          <w:trHeight w:val="350"/>
        </w:trPr>
        <w:tc>
          <w:tcPr>
            <w:tcW w:w="9208" w:type="dxa"/>
            <w:gridSpan w:val="4"/>
            <w:tcBorders>
              <w:bottom w:val="single" w:sz="6" w:space="0" w:color="000000"/>
            </w:tcBorders>
          </w:tcPr>
          <w:p w14:paraId="6D6ACADA" w14:textId="31EC7615" w:rsidR="00842277" w:rsidRDefault="00842277" w:rsidP="00D804A9">
            <w:pPr>
              <w:pStyle w:val="TableParagraph"/>
              <w:ind w:left="3378" w:right="322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lastRenderedPageBreak/>
              <w:t>Interconexión</w:t>
            </w:r>
          </w:p>
        </w:tc>
      </w:tr>
      <w:tr w:rsidR="00842277" w14:paraId="52584DE9" w14:textId="77777777" w:rsidTr="00D804A9">
        <w:trPr>
          <w:trHeight w:val="34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E25854" w14:textId="77777777" w:rsidR="00842277" w:rsidRDefault="00842277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  <w:r>
              <w:rPr>
                <w:b/>
                <w:sz w:val="20"/>
              </w:rPr>
              <w:t>Entradas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6350E6" w14:textId="77777777" w:rsidR="00842277" w:rsidRDefault="00842277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238535" w14:textId="77777777" w:rsidR="00842277" w:rsidRDefault="00842277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BA338C" w14:textId="77777777" w:rsidR="00842277" w:rsidRDefault="00842277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39AA36EF" w14:textId="77777777" w:rsidTr="00D804A9">
        <w:trPr>
          <w:trHeight w:val="34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B1CB7F" w14:textId="77777777" w:rsidR="00842277" w:rsidRDefault="00842277" w:rsidP="00D804A9">
            <w:pPr>
              <w:pStyle w:val="TableParagraph"/>
              <w:spacing w:before="60"/>
              <w:ind w:left="147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N°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D89788" w14:textId="77777777" w:rsidR="00842277" w:rsidRDefault="00842277" w:rsidP="00D804A9">
            <w:pPr>
              <w:pStyle w:val="TableParagraph"/>
              <w:spacing w:before="60"/>
              <w:ind w:left="147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Descripción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3A38CA" w14:textId="77777777" w:rsidR="00842277" w:rsidRDefault="00842277" w:rsidP="00D804A9">
            <w:pPr>
              <w:pStyle w:val="TableParagraph"/>
              <w:spacing w:before="60"/>
              <w:ind w:left="139" w:right="113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Solicitado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A164F1" w14:textId="77777777" w:rsidR="00842277" w:rsidRDefault="00842277" w:rsidP="00D804A9">
            <w:pPr>
              <w:pStyle w:val="TableParagraph"/>
              <w:spacing w:before="60"/>
              <w:ind w:left="139" w:right="112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Ofrecido</w:t>
            </w:r>
          </w:p>
        </w:tc>
      </w:tr>
      <w:tr w:rsidR="00842277" w14:paraId="3C4EB6FF" w14:textId="77777777" w:rsidTr="00D804A9">
        <w:trPr>
          <w:trHeight w:val="290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0A504E" w14:textId="77777777" w:rsidR="00842277" w:rsidRDefault="00842277" w:rsidP="00D804A9">
            <w:pPr>
              <w:pStyle w:val="TableParagraph"/>
              <w:spacing w:line="213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B7A63C" w14:textId="77777777" w:rsidR="00842277" w:rsidRDefault="00842277" w:rsidP="00D804A9">
            <w:pPr>
              <w:pStyle w:val="TableParagraph"/>
              <w:spacing w:line="213" w:lineRule="exact"/>
              <w:ind w:left="148"/>
              <w:rPr>
                <w:sz w:val="20"/>
              </w:rPr>
            </w:pPr>
            <w:r>
              <w:rPr>
                <w:sz w:val="20"/>
              </w:rPr>
              <w:t>Presión de Gas SF6 del Cubículo del Interruptor OK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714D33" w14:textId="77777777" w:rsidR="00842277" w:rsidRDefault="00842277" w:rsidP="00D804A9">
            <w:pPr>
              <w:pStyle w:val="TableParagraph"/>
              <w:spacing w:line="213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AB6BAE" w14:textId="77777777" w:rsidR="00842277" w:rsidRDefault="00842277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15BEF855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CF24BC" w14:textId="77777777" w:rsidR="00842277" w:rsidRDefault="00842277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C120CE" w14:textId="0FA2FC9C" w:rsidR="00842277" w:rsidRDefault="00842277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Presión de Gas SF6 del Compartimiento de BB OK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1456E1" w14:textId="77777777" w:rsidR="00842277" w:rsidRDefault="00842277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55B9A0" w14:textId="77777777" w:rsidR="00842277" w:rsidRDefault="00842277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5000A071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499A1D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AA1E14" w14:textId="3ECF824B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MCB AC Disparado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50D36A" w14:textId="77777777" w:rsidR="00842277" w:rsidRDefault="00842277" w:rsidP="00842277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CB3D6F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02A13DC9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17F614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482DBE" w14:textId="0663FEB7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MCB CC Disparado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0F88A6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FA0BBE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796EDBFA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CBFF9D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1A21B2" w14:textId="4453719A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MCB AC Compartimiento de Tierra BB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8B9D94" w14:textId="77777777" w:rsidR="00842277" w:rsidRDefault="00842277" w:rsidP="00842277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29109B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2026E796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FA0593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B4A6B5" w14:textId="5A8AABDF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Disparo Desconectador de Puesta a Tierra BB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6C1A1D" w14:textId="77777777" w:rsidR="00842277" w:rsidRDefault="00842277" w:rsidP="00842277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329265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75BEF08C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8F367E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2A40D1" w14:textId="68BCEB21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Desconectador de Puesta a Tierra Normal BB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053883" w14:textId="77777777" w:rsidR="00842277" w:rsidRDefault="00842277" w:rsidP="00842277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55E856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72C738D2" w14:textId="77777777" w:rsidTr="00D804A9">
        <w:trPr>
          <w:trHeight w:val="291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1F2BBD" w14:textId="77777777" w:rsidR="00842277" w:rsidRDefault="00842277" w:rsidP="00842277">
            <w:pPr>
              <w:pStyle w:val="TableParagraph"/>
              <w:spacing w:line="213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DDB551" w14:textId="20762EBB" w:rsidR="00842277" w:rsidRDefault="00842277" w:rsidP="00842277">
            <w:pPr>
              <w:pStyle w:val="TableParagraph"/>
              <w:spacing w:line="213" w:lineRule="exact"/>
              <w:ind w:left="148"/>
              <w:rPr>
                <w:sz w:val="20"/>
              </w:rPr>
            </w:pPr>
            <w:r>
              <w:rPr>
                <w:sz w:val="20"/>
              </w:rPr>
              <w:t>Desconectador de Puesta a Tierra Bloqueado BB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381E575" w14:textId="77777777" w:rsidR="00842277" w:rsidRDefault="00842277" w:rsidP="00842277">
            <w:pPr>
              <w:pStyle w:val="TableParagraph"/>
              <w:spacing w:line="213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4C64E4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05C7DC5C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DBC0C1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7E9EAF" w14:textId="173CD15B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Selector en Posición Local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9A48A2" w14:textId="77777777" w:rsidR="00842277" w:rsidRDefault="00842277" w:rsidP="00842277">
            <w:pPr>
              <w:pStyle w:val="TableParagraph"/>
              <w:spacing w:line="212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E15D5E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589D5F11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5D568A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CDD0EA" w14:textId="73C54AEF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Selector en Posición Remoto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D4603F" w14:textId="77777777" w:rsidR="00842277" w:rsidRDefault="00842277" w:rsidP="00842277">
            <w:pPr>
              <w:pStyle w:val="TableParagraph"/>
              <w:spacing w:line="212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7D366A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480A6CA8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54F1DC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CF40DD" w14:textId="7D677026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Desconectador Barra Cerrado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F8441C" w14:textId="77777777" w:rsidR="00842277" w:rsidRDefault="00842277" w:rsidP="00842277">
            <w:pPr>
              <w:pStyle w:val="TableParagraph"/>
              <w:spacing w:line="212" w:lineRule="exact"/>
              <w:ind w:left="137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59E09B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0C37418B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F73469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A26FA4" w14:textId="1C4A2B8B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Desconectador Barra Abierto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A1DC11" w14:textId="77777777" w:rsidR="00842277" w:rsidRDefault="00842277" w:rsidP="00842277">
            <w:pPr>
              <w:pStyle w:val="TableParagraph"/>
              <w:spacing w:line="212" w:lineRule="exact"/>
              <w:ind w:left="137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844AD3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25AE3BCF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DA3083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83E236" w14:textId="7FDA73CE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Interruptor Abierto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8A1C8B" w14:textId="77777777" w:rsidR="00842277" w:rsidRDefault="00842277" w:rsidP="00842277">
            <w:pPr>
              <w:pStyle w:val="TableParagraph"/>
              <w:spacing w:line="212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75BBB1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39423B79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394B1E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038C59" w14:textId="706D22DE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Interruptor Cerrado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2C12FD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E159E4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7DE418E3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F05AE9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DC8132" w14:textId="0C2C01FC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Alarma de Resorte Descargado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55523B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4046AD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170B55EF" w14:textId="77777777" w:rsidTr="008422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9BA597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2C65B4" w14:textId="29E2A3FA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Desconectador de Puesta a Tierra BB Cerrado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A4667AE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046E60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4DB9F9D1" w14:textId="77777777" w:rsidTr="008422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EC6B72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E2C20B" w14:textId="76B96A5C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Desconectador de Puesta a Tierra BB Abierto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63ADA5D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D80EBA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01C8D9A1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B1B7B1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E0E94E" w14:textId="423242A2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Bloque de Prueba Removido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630D4F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025D79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678671A8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51B3E8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6F8A87" w14:textId="4C884A7D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Disparo Diferencial de Barra 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220CDA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53B654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09F8E0CE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C32AA6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47FC5E" w14:textId="4F5BD44C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Falla Relé Adyacente ( Watchdog)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A988B9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EF14AC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5918013E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D4FBE7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D0A82F" w14:textId="08681729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836BF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D0CFB0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BC911E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684E6297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F47D18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6FC5D5" w14:textId="1C4D35FF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836BF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053421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AD8EDC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081F2FFE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291E70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817187" w14:textId="591D30A8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836BF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ECFC6A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9C6D70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0140B524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80CFA2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AA41B4" w14:textId="728D6B8D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836BF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A79E03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65AA3D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309BBDB9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71C46D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8952BA" w14:textId="321B6DD5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836BF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3799B3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104E60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286E0817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CA3DFE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B926AC" w14:textId="05512D4B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836BF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0D4F74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ADED1C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6F5B8AE5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3927AF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B4296F" w14:textId="2DF47571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836BF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A65E64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7FFEB7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05A02DA5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EC59EC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426768" w14:textId="38BFBB7F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836BF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85F538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1D49AD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03C87977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03C477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950BE8" w14:textId="5E970B38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ED6C0D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F694BB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B48E6C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2C4BFA90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E86E7F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E3D4AE" w14:textId="19ACB819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ED6C0D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62E92F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987EFA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5F12BD32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D8338F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3EFF90" w14:textId="77777777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501EEB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DF3903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9B121D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29B299B9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F11F1F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43E10B" w14:textId="77777777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501EEB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1D5BB5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53FA35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476B416F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C01936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93FFA3" w14:textId="77777777" w:rsidR="00842277" w:rsidRPr="00501EEB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C2F3F2" w14:textId="77777777" w:rsidR="00842277" w:rsidRPr="00036F43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155BB0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7A83464B" w14:textId="77777777" w:rsidTr="00D804A9">
        <w:trPr>
          <w:trHeight w:val="351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BA18A3" w14:textId="77777777" w:rsidR="00842277" w:rsidRDefault="00842277" w:rsidP="00842277">
            <w:pPr>
              <w:pStyle w:val="TableParagraph"/>
              <w:spacing w:before="0"/>
              <w:jc w:val="center"/>
              <w:rPr>
                <w:rFonts w:ascii="Times New Roman"/>
                <w:sz w:val="20"/>
              </w:rPr>
            </w:pPr>
            <w:r w:rsidRPr="00B947A1">
              <w:rPr>
                <w:b/>
                <w:sz w:val="20"/>
              </w:rPr>
              <w:t>Salida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5012D6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EF6BB2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0337DF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3E48A3C7" w14:textId="77777777" w:rsidTr="00D804A9">
        <w:trPr>
          <w:trHeight w:val="34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2C94BF" w14:textId="77777777" w:rsidR="00842277" w:rsidRDefault="00842277" w:rsidP="00842277">
            <w:pPr>
              <w:pStyle w:val="TableParagraph"/>
              <w:spacing w:before="60"/>
              <w:ind w:left="147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lastRenderedPageBreak/>
              <w:t>N°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5333A2" w14:textId="77777777" w:rsidR="00842277" w:rsidRDefault="00842277" w:rsidP="00842277">
            <w:pPr>
              <w:pStyle w:val="TableParagraph"/>
              <w:spacing w:before="60"/>
              <w:ind w:left="147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Descripción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F0BC4C" w14:textId="77777777" w:rsidR="00842277" w:rsidRDefault="00842277" w:rsidP="00842277">
            <w:pPr>
              <w:pStyle w:val="TableParagraph"/>
              <w:spacing w:before="60"/>
              <w:ind w:left="139" w:right="113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Solicitado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747F69" w14:textId="77777777" w:rsidR="00842277" w:rsidRDefault="00842277" w:rsidP="00842277">
            <w:pPr>
              <w:pStyle w:val="TableParagraph"/>
              <w:spacing w:before="60"/>
              <w:ind w:left="139" w:right="112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Ofrecido</w:t>
            </w:r>
          </w:p>
        </w:tc>
      </w:tr>
      <w:tr w:rsidR="00842277" w14:paraId="1CC72FA7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3BFF1D2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ACC7AC" w14:textId="77777777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Comando de Cierre del Interruptor 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750F25" w14:textId="77777777" w:rsidR="00842277" w:rsidRDefault="00842277" w:rsidP="00842277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D2A315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08724CB1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7BE28A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AE8131" w14:textId="77777777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Comando de Apertura del Interruptor Bobina 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9F07B7" w14:textId="77777777" w:rsidR="00842277" w:rsidRDefault="00842277" w:rsidP="00842277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F7973F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7443C7E4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F4EA9C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D92104" w14:textId="77777777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Comando de Apertura del Interruptor Bobina 2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D44EB9" w14:textId="77777777" w:rsidR="00842277" w:rsidRDefault="00842277" w:rsidP="00842277">
            <w:pPr>
              <w:pStyle w:val="TableParagraph"/>
              <w:spacing w:line="212" w:lineRule="exact"/>
              <w:ind w:left="135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DCF8DB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7ACF9864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586A0A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E8F758" w14:textId="10EC44AC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Comando de Cierre del desconectador BB 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65D286" w14:textId="77777777" w:rsidR="00842277" w:rsidRDefault="00842277" w:rsidP="00842277">
            <w:pPr>
              <w:pStyle w:val="TableParagraph"/>
              <w:spacing w:line="212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4A1333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3D062098" w14:textId="77777777" w:rsidTr="00D804A9">
        <w:trPr>
          <w:trHeight w:val="291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1620C1" w14:textId="77777777" w:rsidR="00842277" w:rsidRDefault="00842277" w:rsidP="00842277">
            <w:pPr>
              <w:pStyle w:val="TableParagraph"/>
              <w:spacing w:line="213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F3394C" w14:textId="531344E3" w:rsidR="00842277" w:rsidRDefault="00842277" w:rsidP="00842277">
            <w:pPr>
              <w:pStyle w:val="TableParagraph"/>
              <w:spacing w:line="213" w:lineRule="exact"/>
              <w:ind w:left="148"/>
              <w:rPr>
                <w:sz w:val="20"/>
              </w:rPr>
            </w:pPr>
            <w:r>
              <w:rPr>
                <w:sz w:val="20"/>
              </w:rPr>
              <w:t>Comando de Apertura del desconectador BB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E9E063" w14:textId="77777777" w:rsidR="00842277" w:rsidRDefault="00842277" w:rsidP="00842277">
            <w:pPr>
              <w:pStyle w:val="TableParagraph"/>
              <w:spacing w:line="213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52369F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23170648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1D2EDA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9B2D8D" w14:textId="4861B723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Comando de Cierre del desconectador de Puesta a Tierra 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2F3139" w14:textId="77777777" w:rsidR="00842277" w:rsidRDefault="00842277" w:rsidP="00842277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80179F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724CC96B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58B1A0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A32D2D" w14:textId="67BB8E4F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Comando de Apertura del desconectador de Puesta a Tierra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090052" w14:textId="77777777" w:rsidR="00842277" w:rsidRDefault="00842277" w:rsidP="00842277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5E3610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53F33BDF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D80443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283185" w14:textId="79BC4904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Bloqueo Disparo de Diferencial Barra (BBI/BII)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00711E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004F69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588FD9AC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4CB3DA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9C83DE" w14:textId="019B03F4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Envío de Falla de Relé al Interruptor adyacente (Watchdog)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7BB50A" w14:textId="77777777" w:rsidR="00842277" w:rsidRDefault="00842277" w:rsidP="00842277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DD0EDC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6739961E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9E8DD4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B3B889" w14:textId="3AAE1A15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Falla de Canal de Comunicación + Autodiagnóstico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BB344A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D1D087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7FBA2CA9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40FD41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3405FDD" w14:textId="5530A623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AA4C11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351D84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0A657FCE" w14:textId="77777777" w:rsidTr="00D804A9">
        <w:trPr>
          <w:trHeight w:val="291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505C30" w14:textId="77777777" w:rsidR="00842277" w:rsidRDefault="00842277" w:rsidP="00842277">
            <w:pPr>
              <w:pStyle w:val="TableParagraph"/>
              <w:spacing w:line="213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ED5C9A" w14:textId="4662698D" w:rsidR="00842277" w:rsidRDefault="00842277" w:rsidP="00842277">
            <w:pPr>
              <w:pStyle w:val="TableParagraph"/>
              <w:spacing w:line="213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065E81" w14:textId="77777777" w:rsidR="00842277" w:rsidRDefault="00842277" w:rsidP="00842277">
            <w:pPr>
              <w:pStyle w:val="TableParagraph"/>
              <w:spacing w:line="213" w:lineRule="exact"/>
              <w:ind w:left="137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645D8C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4512F3D5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E4C14C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D87B0B" w14:textId="77777777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F52758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F3265A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21582933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3210182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439B84" w14:textId="77777777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B1CEC7" w14:textId="77777777" w:rsidR="00842277" w:rsidRDefault="00842277" w:rsidP="00842277">
            <w:pPr>
              <w:pStyle w:val="TableParagraph"/>
              <w:spacing w:line="212" w:lineRule="exact"/>
              <w:ind w:left="137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567F22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466D5764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3147F1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A1CE27" w14:textId="77777777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6E93B3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24F23A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38DF2DE6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BE5EC5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46A002" w14:textId="77777777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752AB2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F3AA75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00B5B88D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F09530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983AF6" w14:textId="77777777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1AD81D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E1CE57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7A9161CE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759DA3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2D5AB1" w14:textId="77777777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FD33DB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BB46A1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44408DDB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621B71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C37E69" w14:textId="77777777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D58379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218036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4C107A62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8ED64F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C0870A" w14:textId="77777777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096BAA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743B36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74BB5243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33CD81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5FA7C6" w14:textId="77777777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B455EE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51872C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6CBD65A1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4FC5C8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6363CB" w14:textId="77777777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F8504B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2D164D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578FE712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F0D3A4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F401B0" w14:textId="77777777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F17EDF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9D2B37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34479489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A094C0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776338" w14:textId="77777777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260A2D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6127FB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1CD65167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1A2922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A8BD44" w14:textId="77777777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71B138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A8912D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3A48BC10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FD9F07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CABBBD" w14:textId="77777777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912697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823C1B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697B878C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638D01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251502" w14:textId="77777777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A3F007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3C1197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2D9ACDEF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0C00D1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882E8A" w14:textId="77777777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6E2B18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77EBB8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1F2CE136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DB065E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9014FF" w14:textId="77777777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82541A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E13EA4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216460CD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C8A0F9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D42775" w14:textId="77777777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FA736C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2AA764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1FEC364F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E2582A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5D05DE" w14:textId="77777777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B701D8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CEA065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05C026BB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EC3297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5DA60B" w14:textId="77777777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B7D002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B3B8AA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694FB0BA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9A86A9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2CDA1C" w14:textId="77777777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B84068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8BC6A0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6FA5CE30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3BD026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AD0FF4" w14:textId="77777777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49EECA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5A8B7C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4A49A6EF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E405D7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C0F36E" w14:textId="77777777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479322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E466D3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</w:tbl>
    <w:p w14:paraId="1DA9CAB3" w14:textId="77777777" w:rsidR="0023629C" w:rsidRDefault="0023629C">
      <w:pPr>
        <w:spacing w:line="240" w:lineRule="auto"/>
        <w:ind w:left="0" w:firstLine="0"/>
        <w:jc w:val="left"/>
      </w:pPr>
    </w:p>
    <w:sectPr w:rsidR="0023629C">
      <w:headerReference w:type="default" r:id="rId12"/>
      <w:footerReference w:type="default" r:id="rId13"/>
      <w:headerReference w:type="first" r:id="rId14"/>
      <w:footerReference w:type="first" r:id="rId15"/>
      <w:pgSz w:w="12240" w:h="15840"/>
      <w:pgMar w:top="1701" w:right="851" w:bottom="1134" w:left="1418" w:header="850" w:footer="1134" w:gutter="0"/>
      <w:pgBorders>
        <w:top w:val="single" w:sz="4" w:space="4" w:color="auto"/>
        <w:left w:val="single" w:sz="4" w:space="4" w:color="auto"/>
        <w:bottom w:val="single" w:sz="4" w:space="1" w:color="auto"/>
        <w:right w:val="single" w:sz="4" w:space="4" w:color="auto"/>
      </w:pgBorders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4ABC7A9" w14:textId="77777777" w:rsidR="00FA7E2C" w:rsidRDefault="00FA7E2C">
      <w:pPr>
        <w:spacing w:line="240" w:lineRule="auto"/>
      </w:pPr>
      <w:r>
        <w:separator/>
      </w:r>
    </w:p>
  </w:endnote>
  <w:endnote w:type="continuationSeparator" w:id="0">
    <w:p w14:paraId="0AFBCA10" w14:textId="77777777" w:rsidR="00FA7E2C" w:rsidRDefault="00FA7E2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FDADA3EB-28E6-48CC-A3DE-F50C7F726EE9}"/>
    <w:embedBold r:id="rId2" w:fontKey="{683FC38C-E700-422E-8B0C-6A2C8A72EF5B}"/>
    <w:embedItalic r:id="rId3" w:fontKey="{B034F045-7C94-4E8F-A338-1BE587D03471}"/>
    <w:embedBoldItalic r:id="rId4" w:fontKey="{AC20F27A-F6DD-4E38-B089-7B6BC2473121}"/>
  </w:font>
  <w:font w:name="Arial Negrita">
    <w:panose1 w:val="020B0704020202020204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Frutiger-Light">
    <w:altName w:val="Times New Roman"/>
    <w:charset w:val="00"/>
    <w:family w:val="auto"/>
    <w:pitch w:val="variable"/>
    <w:sig w:usb0="800000A3" w:usb1="00000000" w:usb2="00000000" w:usb3="00000000" w:csb0="00000009" w:csb1="00000000"/>
  </w:font>
  <w:font w:name="Univers">
    <w:charset w:val="00"/>
    <w:family w:val="swiss"/>
    <w:pitch w:val="variable"/>
    <w:sig w:usb0="80000287" w:usb1="00000000" w:usb2="00000000" w:usb3="00000000" w:csb0="0000000F" w:csb1="00000000"/>
  </w:font>
  <w:font w:name="Frutiger-Bold">
    <w:altName w:val="Times New Roman"/>
    <w:charset w:val="00"/>
    <w:family w:val="auto"/>
    <w:pitch w:val="variable"/>
    <w:sig w:usb0="00000001" w:usb1="00000000" w:usb2="00000000" w:usb3="00000000" w:csb0="00000009" w:csb1="00000000"/>
  </w:font>
  <w:font w:name="Frutiger-BoldItalic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Frutiger-LightItalic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G Times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Kozuka Gothic Pro EL">
    <w:altName w:val="Arial Unicode MS"/>
    <w:panose1 w:val="00000000000000000000"/>
    <w:charset w:val="80"/>
    <w:family w:val="swiss"/>
    <w:notTrueType/>
    <w:pitch w:val="variable"/>
    <w:sig w:usb0="00000203" w:usb1="08070000" w:usb2="00000010" w:usb3="00000000" w:csb0="00020005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F2180B5" w14:textId="77777777" w:rsidR="00D10503" w:rsidRDefault="00D10503">
    <w:pPr>
      <w:pStyle w:val="Piedepgina"/>
      <w:rPr>
        <w:lang w:val="es-MX"/>
      </w:rPr>
    </w:pPr>
  </w:p>
  <w:p w14:paraId="13536584" w14:textId="544B593D" w:rsidR="00D10503" w:rsidRDefault="00D10503">
    <w:pPr>
      <w:pStyle w:val="Piedepgina"/>
      <w:tabs>
        <w:tab w:val="center" w:pos="4990"/>
        <w:tab w:val="right" w:pos="9979"/>
      </w:tabs>
      <w:ind w:left="0" w:firstLine="0"/>
      <w:rPr>
        <w:color w:val="FF0000"/>
        <w:sz w:val="16"/>
      </w:rPr>
    </w:pPr>
    <w:r>
      <w:rPr>
        <w:sz w:val="16"/>
      </w:rPr>
      <w:t>Anexo 2: Información Técnica Adicional</w:t>
    </w:r>
    <w:r>
      <w:rPr>
        <w:sz w:val="16"/>
      </w:rPr>
      <w:tab/>
    </w:r>
    <w:r>
      <w:rPr>
        <w:b/>
        <w:sz w:val="18"/>
      </w:rPr>
      <w:t xml:space="preserve">Página </w:t>
    </w:r>
    <w:r>
      <w:rPr>
        <w:b/>
        <w:sz w:val="18"/>
      </w:rPr>
      <w:fldChar w:fldCharType="begin"/>
    </w:r>
    <w:r>
      <w:rPr>
        <w:b/>
        <w:sz w:val="18"/>
      </w:rPr>
      <w:instrText xml:space="preserve"> PAGE </w:instrText>
    </w:r>
    <w:r>
      <w:rPr>
        <w:b/>
        <w:sz w:val="18"/>
      </w:rPr>
      <w:fldChar w:fldCharType="separate"/>
    </w:r>
    <w:r>
      <w:rPr>
        <w:b/>
        <w:sz w:val="18"/>
      </w:rPr>
      <w:t>26</w:t>
    </w:r>
    <w:r>
      <w:rPr>
        <w:b/>
        <w:sz w:val="18"/>
      </w:rPr>
      <w:fldChar w:fldCharType="end"/>
    </w:r>
    <w:r>
      <w:rPr>
        <w:b/>
        <w:sz w:val="18"/>
      </w:rPr>
      <w:t xml:space="preserve"> de </w:t>
    </w:r>
    <w:r>
      <w:rPr>
        <w:b/>
        <w:sz w:val="18"/>
      </w:rPr>
      <w:fldChar w:fldCharType="begin"/>
    </w:r>
    <w:r>
      <w:rPr>
        <w:b/>
        <w:sz w:val="18"/>
      </w:rPr>
      <w:instrText xml:space="preserve"> NUMPAGES </w:instrText>
    </w:r>
    <w:r>
      <w:rPr>
        <w:b/>
        <w:sz w:val="18"/>
      </w:rPr>
      <w:fldChar w:fldCharType="separate"/>
    </w:r>
    <w:r>
      <w:rPr>
        <w:b/>
        <w:sz w:val="18"/>
      </w:rPr>
      <w:t>34</w:t>
    </w:r>
    <w:r>
      <w:rPr>
        <w:b/>
        <w:sz w:val="18"/>
      </w:rPr>
      <w:fldChar w:fldCharType="end"/>
    </w:r>
    <w:r>
      <w:rPr>
        <w:b/>
        <w:sz w:val="18"/>
      </w:rPr>
      <w:tab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E8E804" w14:textId="77777777" w:rsidR="00D10503" w:rsidRDefault="00D10503">
    <w:pPr>
      <w:pStyle w:val="Piedepgina"/>
      <w:tabs>
        <w:tab w:val="center" w:pos="6946"/>
        <w:tab w:val="right" w:pos="13750"/>
      </w:tabs>
      <w:ind w:left="0" w:firstLine="0"/>
      <w:rPr>
        <w:sz w:val="16"/>
      </w:rPr>
    </w:pPr>
  </w:p>
  <w:p w14:paraId="3C1987F8" w14:textId="508800E6" w:rsidR="00D10503" w:rsidRDefault="00D10503">
    <w:pPr>
      <w:pStyle w:val="Piedepgina"/>
      <w:tabs>
        <w:tab w:val="center" w:pos="4990"/>
        <w:tab w:val="right" w:pos="9979"/>
      </w:tabs>
      <w:ind w:left="0" w:firstLine="0"/>
      <w:rPr>
        <w:sz w:val="16"/>
      </w:rPr>
    </w:pPr>
    <w:r>
      <w:rPr>
        <w:sz w:val="16"/>
      </w:rPr>
      <w:t>Anexo 2: Información Técnica Adicional</w:t>
    </w:r>
    <w:r>
      <w:rPr>
        <w:sz w:val="16"/>
      </w:rPr>
      <w:tab/>
    </w:r>
    <w:r>
      <w:rPr>
        <w:b/>
        <w:sz w:val="18"/>
      </w:rPr>
      <w:t xml:space="preserve">Página </w:t>
    </w:r>
    <w:r>
      <w:rPr>
        <w:b/>
        <w:sz w:val="18"/>
      </w:rPr>
      <w:fldChar w:fldCharType="begin"/>
    </w:r>
    <w:r>
      <w:rPr>
        <w:b/>
        <w:sz w:val="18"/>
      </w:rPr>
      <w:instrText xml:space="preserve"> PAGE </w:instrText>
    </w:r>
    <w:r>
      <w:rPr>
        <w:b/>
        <w:sz w:val="18"/>
      </w:rPr>
      <w:fldChar w:fldCharType="separate"/>
    </w:r>
    <w:r>
      <w:rPr>
        <w:b/>
        <w:sz w:val="18"/>
      </w:rPr>
      <w:t>1</w:t>
    </w:r>
    <w:r>
      <w:rPr>
        <w:b/>
        <w:sz w:val="18"/>
      </w:rPr>
      <w:fldChar w:fldCharType="end"/>
    </w:r>
    <w:r>
      <w:rPr>
        <w:b/>
        <w:sz w:val="18"/>
      </w:rPr>
      <w:t xml:space="preserve"> de </w:t>
    </w:r>
    <w:r>
      <w:rPr>
        <w:b/>
        <w:sz w:val="18"/>
      </w:rPr>
      <w:fldChar w:fldCharType="begin"/>
    </w:r>
    <w:r>
      <w:rPr>
        <w:b/>
        <w:sz w:val="18"/>
      </w:rPr>
      <w:instrText xml:space="preserve"> NUMPAGES </w:instrText>
    </w:r>
    <w:r>
      <w:rPr>
        <w:b/>
        <w:sz w:val="18"/>
      </w:rPr>
      <w:fldChar w:fldCharType="separate"/>
    </w:r>
    <w:r>
      <w:rPr>
        <w:b/>
        <w:sz w:val="18"/>
      </w:rPr>
      <w:t>34</w:t>
    </w:r>
    <w:r>
      <w:rPr>
        <w:b/>
        <w:sz w:val="18"/>
      </w:rPr>
      <w:fldChar w:fldCharType="end"/>
    </w:r>
    <w:r>
      <w:rPr>
        <w:b/>
        <w:sz w:val="18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E372A14" w14:textId="77777777" w:rsidR="00FA7E2C" w:rsidRDefault="00FA7E2C">
      <w:r>
        <w:separator/>
      </w:r>
    </w:p>
  </w:footnote>
  <w:footnote w:type="continuationSeparator" w:id="0">
    <w:p w14:paraId="3246B8E6" w14:textId="77777777" w:rsidR="00FA7E2C" w:rsidRDefault="00FA7E2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4E880C" w14:textId="4B77E0C4" w:rsidR="00D10503" w:rsidRDefault="00D10503">
    <w:pPr>
      <w:pStyle w:val="Encabezado"/>
      <w:pBdr>
        <w:top w:val="single" w:sz="4" w:space="1" w:color="auto"/>
        <w:left w:val="single" w:sz="4" w:space="0" w:color="auto"/>
        <w:bottom w:val="single" w:sz="4" w:space="1" w:color="auto"/>
        <w:right w:val="single" w:sz="4" w:space="4" w:color="auto"/>
      </w:pBdr>
      <w:tabs>
        <w:tab w:val="right" w:pos="9923"/>
      </w:tabs>
      <w:rPr>
        <w:b/>
        <w:lang w:val="pt-BR"/>
      </w:rPr>
    </w:pPr>
    <w:r>
      <w:rPr>
        <w:b/>
        <w:noProof/>
        <w:lang w:val="pt-BR"/>
      </w:rPr>
      <mc:AlternateContent>
        <mc:Choice Requires="wps">
          <w:drawing>
            <wp:anchor distT="0" distB="0" distL="114300" distR="114300" simplePos="0" relativeHeight="251660288" behindDoc="0" locked="0" layoutInCell="0" allowOverlap="1" wp14:anchorId="30115978" wp14:editId="24A2189A">
              <wp:simplePos x="0" y="0"/>
              <wp:positionH relativeFrom="page">
                <wp:posOffset>0</wp:posOffset>
              </wp:positionH>
              <wp:positionV relativeFrom="page">
                <wp:posOffset>190500</wp:posOffset>
              </wp:positionV>
              <wp:extent cx="7772400" cy="266700"/>
              <wp:effectExtent l="0" t="0" r="0" b="0"/>
              <wp:wrapNone/>
              <wp:docPr id="1" name="MSIPCMfed747d896e033b20499699a" descr="{&quot;HashCode&quot;:-75512786,&quot;Height&quot;:792.0,&quot;Width&quot;:612.0,&quot;Placement&quot;:&quot;Header&quot;,&quot;Index&quot;:&quot;Primary&quot;,&quot;Section&quot;:1,&quot;Top&quot;:0.0,&quot;Left&quot;:0.0}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772400" cy="2667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C409BE1" w14:textId="77777777" w:rsidR="00D10503" w:rsidRDefault="00D10503">
                          <w:pPr>
                            <w:ind w:left="0"/>
                            <w:jc w:val="center"/>
                            <w:rPr>
                              <w:rFonts w:cs="Arial"/>
                              <w:color w:val="000000"/>
                              <w:sz w:val="16"/>
                            </w:rPr>
                          </w:pPr>
                          <w:r>
                            <w:rPr>
                              <w:rFonts w:cs="Arial"/>
                              <w:color w:val="000000"/>
                              <w:sz w:val="16"/>
                            </w:rPr>
                            <w:t>INTERNAL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0" rIns="91440" bIns="0" numCol="1" spcCol="0" rtlCol="0" fromWordArt="0" anchor="t" anchorCtr="0" forceAA="0" compatLnSpc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0115978" id="_x0000_t202" coordsize="21600,21600" o:spt="202" path="m,l,21600r21600,l21600,xe">
              <v:stroke joinstyle="miter"/>
              <v:path gradientshapeok="t" o:connecttype="rect"/>
            </v:shapetype>
            <v:shape id="MSIPCMfed747d896e033b20499699a" o:spid="_x0000_s1027" type="#_x0000_t202" alt="{&quot;HashCode&quot;:-75512786,&quot;Height&quot;:792.0,&quot;Width&quot;:612.0,&quot;Placement&quot;:&quot;Header&quot;,&quot;Index&quot;:&quot;Primary&quot;,&quot;Section&quot;:1,&quot;Top&quot;:0.0,&quot;Left&quot;:0.0}" style="position:absolute;left:0;text-align:left;margin-left:0;margin-top:15pt;width:612pt;height:21pt;z-index:2516602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NpYilQIAAAsFAAAOAAAAZHJzL2Uyb0RvYy54bWysVN1v2yAQf5+0/wHxsKc1dtzUrr06VZaq&#10;W6R0jZROfSYYx0g2UCC1s2n/+w4bp93H07QXOH53/O6DO66uu6ZGz0wbLkWOp5MQIyaoLLjY5/jr&#10;w+3ZJUbGElGQWgqW4yMz+Hr+9s1VqzIWyUrWBdMISITJWpXjylqVBYGhFWuImUjFBChLqRti4aj3&#10;QaFJC+xNHURhGAet1IXSkjJjAL0ZlHje85clo/a+LA2zqM4xxGb7Vffrzq3B/Ipke01UxakPg/xD&#10;FA3hApyeqG6IJeig+R9UDadaGlnaCZVNIMuSU9bnANlMw9+y2VZEsT4XKI5RpzKZ/0dLvzxvNOIF&#10;vB1GgjTwRHfb1WZ5V7IimSXFZRqz8Px8F4WzNI3TlGBUMEOhgt/fPR2k/fCZmGopCzacsrPk4mIa&#10;JZfxe69mfF9Zr0zSaBJ6xSMvbOXxePqCb2pCWcPEeGekIdAng+wJVqJgnScYto3mDdHHX6y20AHQ&#10;mt5u6u8+SOWR8BTQmpWjTwB/uM5olcmgQFsFJbLdR9m5KnncAOgevCt143Z4SgR66LHjqa9YZxEF&#10;MEmSaBaCioIuiuMEZKAJXm4rbewnJhvkhBxriLpvJ/K8NnYwHU2cMyFveV0DTrJaoDbH8flF2F84&#10;aYC8FuDD5TDE6iTb7TqfwE4WR8hLy2EmjKK3HJyvibEbomEIIF4YbHsPS1lLcCK9hFEl9be/4c4e&#10;ehO0GLUwVDk2TweiGUb1SkDXptPZzE1hfwBBv0Z3IyoOzVLCvEJHQlS96GxtPYqlls0jzP3CeQMV&#10;ERR85tiO4tLCCRTwb1C2WPQyzJsidi22ijrqoYyLg5Ul7yvsyjPUxFcNJq5/I/87uJF+fe6tXv6w&#10;+U8AAAD//wMAUEsDBBQABgAIAAAAIQBoO5V22wAAAAcBAAAPAAAAZHJzL2Rvd25yZXYueG1sTI/B&#10;TsMwDIbvSLxDZCRuLKEgyrqmEwLtgoRExy7cssa0FYlTNVlb3h7vBCfb+q3Pn8vt4p2YcIx9IA23&#10;KwUCqQm2p1bD4WN38wgiJkPWuECo4QcjbKvLi9IUNsxU47RPrWAIxcJo6FIaCilj06E3cRUGJM6+&#10;wuhN4nFspR3NzHDvZKbUg/SmJ77QmQGfO2y+9yfPlPXL65Le8vcQXb2bJ/95yOtB6+ur5WkDIuGS&#10;/pbhrM/qULHTMZzIRuE08CNJw53iek6z7J67o4Y8UyCrUv73r34BAAD//wMAUEsBAi0AFAAGAAgA&#10;AAAhALaDOJL+AAAA4QEAABMAAAAAAAAAAAAAAAAAAAAAAFtDb250ZW50X1R5cGVzXS54bWxQSwEC&#10;LQAUAAYACAAAACEAOP0h/9YAAACUAQAACwAAAAAAAAAAAAAAAAAvAQAAX3JlbHMvLnJlbHNQSwEC&#10;LQAUAAYACAAAACEAyTaWIpUCAAALBQAADgAAAAAAAAAAAAAAAAAuAgAAZHJzL2Uyb0RvYy54bWxQ&#10;SwECLQAUAAYACAAAACEAaDuVdtsAAAAHAQAADwAAAAAAAAAAAAAAAADvBAAAZHJzL2Rvd25yZXYu&#10;eG1sUEsFBgAAAAAEAAQA8wAAAPcFAAAAAA==&#10;" o:allowincell="f" filled="f" stroked="f" strokeweight=".5pt">
              <v:textbox inset=",0,,0">
                <w:txbxContent>
                  <w:p w14:paraId="5C409BE1" w14:textId="77777777" w:rsidR="00D10503" w:rsidRDefault="00D10503">
                    <w:pPr>
                      <w:ind w:left="0"/>
                      <w:jc w:val="center"/>
                      <w:rPr>
                        <w:rFonts w:cs="Arial"/>
                        <w:color w:val="000000"/>
                        <w:sz w:val="16"/>
                      </w:rPr>
                    </w:pPr>
                    <w:r>
                      <w:rPr>
                        <w:rFonts w:cs="Arial"/>
                        <w:color w:val="000000"/>
                        <w:sz w:val="16"/>
                      </w:rPr>
                      <w:t>INTERNAL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sdt>
      <w:sdtPr>
        <w:rPr>
          <w:b/>
          <w:lang w:val="pt-BR"/>
        </w:rPr>
        <w:alias w:val="Título"/>
        <w:id w:val="-1001573890"/>
        <w:showingPlcHdr/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r w:rsidR="00DB750C">
          <w:rPr>
            <w:b/>
            <w:lang w:val="pt-BR"/>
          </w:rPr>
          <w:t xml:space="preserve">     </w:t>
        </w:r>
      </w:sdtContent>
    </w:sdt>
    <w:r>
      <w:rPr>
        <w:b/>
        <w:lang w:val="pt-BR"/>
      </w:rPr>
      <w:tab/>
      <w:t xml:space="preserve">Unidad HV Detailed Design </w:t>
    </w:r>
  </w:p>
  <w:p w14:paraId="7EC5FC83" w14:textId="07DE66A6" w:rsidR="00D10503" w:rsidRDefault="00AB2F17">
    <w:pPr>
      <w:pStyle w:val="Encabezado"/>
      <w:pBdr>
        <w:top w:val="single" w:sz="4" w:space="1" w:color="auto"/>
        <w:left w:val="single" w:sz="4" w:space="0" w:color="auto"/>
        <w:bottom w:val="single" w:sz="4" w:space="1" w:color="auto"/>
        <w:right w:val="single" w:sz="4" w:space="4" w:color="auto"/>
      </w:pBdr>
      <w:tabs>
        <w:tab w:val="right" w:pos="9900"/>
      </w:tabs>
      <w:ind w:left="0" w:firstLine="0"/>
      <w:rPr>
        <w:sz w:val="18"/>
      </w:rPr>
    </w:pPr>
    <w:sdt>
      <w:sdtPr>
        <w:rPr>
          <w:sz w:val="18"/>
          <w:szCs w:val="18"/>
        </w:rPr>
        <w:alias w:val="Estado"/>
        <w:id w:val="816542352"/>
        <w:showingPlcHdr/>
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<w:text/>
      </w:sdtPr>
      <w:sdtEndPr/>
      <w:sdtContent>
        <w:r w:rsidR="00D10503">
          <w:rPr>
            <w:sz w:val="18"/>
            <w:szCs w:val="18"/>
          </w:rPr>
          <w:t xml:space="preserve">     </w:t>
        </w:r>
      </w:sdtContent>
    </w:sdt>
    <w:r w:rsidR="00D10503">
      <w:rPr>
        <w:sz w:val="18"/>
      </w:rPr>
      <w:tab/>
      <w:t>Anexo 2: Información Técnica Adicional</w:t>
    </w:r>
  </w:p>
  <w:p w14:paraId="0C752AB9" w14:textId="77777777" w:rsidR="00D10503" w:rsidRDefault="00D10503">
    <w:pPr>
      <w:pStyle w:val="Encabezado"/>
      <w:ind w:left="0" w:firstLine="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1D56285" w14:textId="04F62BD5" w:rsidR="00D10503" w:rsidRDefault="00D10503">
    <w:pPr>
      <w:pStyle w:val="Encabezado"/>
      <w:pBdr>
        <w:top w:val="single" w:sz="4" w:space="2" w:color="auto"/>
        <w:left w:val="single" w:sz="4" w:space="0" w:color="auto"/>
        <w:bottom w:val="single" w:sz="4" w:space="1" w:color="auto"/>
        <w:right w:val="single" w:sz="4" w:space="4" w:color="auto"/>
      </w:pBdr>
      <w:tabs>
        <w:tab w:val="right" w:pos="9923"/>
      </w:tabs>
      <w:rPr>
        <w:b/>
        <w:lang w:val="pt-BR"/>
      </w:rPr>
    </w:pPr>
    <w:r>
      <w:rPr>
        <w:b/>
        <w:noProof/>
        <w:lang w:val="pt-BR"/>
      </w:rPr>
      <mc:AlternateContent>
        <mc:Choice Requires="wps">
          <w:drawing>
            <wp:anchor distT="0" distB="0" distL="114300" distR="114300" simplePos="0" relativeHeight="251661312" behindDoc="0" locked="0" layoutInCell="0" allowOverlap="1" wp14:anchorId="799694C6" wp14:editId="20D65F0D">
              <wp:simplePos x="0" y="0"/>
              <wp:positionH relativeFrom="page">
                <wp:posOffset>0</wp:posOffset>
              </wp:positionH>
              <wp:positionV relativeFrom="page">
                <wp:posOffset>190500</wp:posOffset>
              </wp:positionV>
              <wp:extent cx="7772400" cy="266700"/>
              <wp:effectExtent l="0" t="0" r="0" b="0"/>
              <wp:wrapNone/>
              <wp:docPr id="2" name="MSIPCMc5584bcc9c2e6abbbe4cf5c9" descr="{&quot;HashCode&quot;:-75512786,&quot;Height&quot;:792.0,&quot;Width&quot;:612.0,&quot;Placement&quot;:&quot;Header&quot;,&quot;Index&quot;:&quot;FirstPage&quot;,&quot;Section&quot;:1,&quot;Top&quot;:0.0,&quot;Left&quot;:0.0}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772400" cy="2667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E3FD2F" w14:textId="77777777" w:rsidR="00D10503" w:rsidRDefault="00D10503">
                          <w:pPr>
                            <w:ind w:left="0"/>
                            <w:jc w:val="center"/>
                            <w:rPr>
                              <w:rFonts w:cs="Arial"/>
                              <w:color w:val="000000"/>
                              <w:sz w:val="16"/>
                            </w:rPr>
                          </w:pPr>
                          <w:r>
                            <w:rPr>
                              <w:rFonts w:cs="Arial"/>
                              <w:color w:val="000000"/>
                              <w:sz w:val="16"/>
                            </w:rPr>
                            <w:t>INTERNAL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0" rIns="91440" bIns="0" numCol="1" spcCol="0" rtlCol="0" fromWordArt="0" anchor="t" anchorCtr="0" forceAA="0" compatLnSpc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99694C6" id="_x0000_t202" coordsize="21600,21600" o:spt="202" path="m,l,21600r21600,l21600,xe">
              <v:stroke joinstyle="miter"/>
              <v:path gradientshapeok="t" o:connecttype="rect"/>
            </v:shapetype>
            <v:shape id="MSIPCMc5584bcc9c2e6abbbe4cf5c9" o:spid="_x0000_s1028" type="#_x0000_t202" alt="{&quot;HashCode&quot;:-75512786,&quot;Height&quot;:792.0,&quot;Width&quot;:612.0,&quot;Placement&quot;:&quot;Header&quot;,&quot;Index&quot;:&quot;FirstPage&quot;,&quot;Section&quot;:1,&quot;Top&quot;:0.0,&quot;Left&quot;:0.0}" style="position:absolute;left:0;text-align:left;margin-left:0;margin-top:15pt;width:612pt;height:21pt;z-index:2516613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GZoulQIAABQFAAAOAAAAZHJzL2Uyb0RvYy54bWysVM9v2yAUvk/a/4A47LTGjpfYTVanylJ1&#10;q5SukdKpZ4whtmQDBVK7m/a/74FxWm07TbvA4/se7xfvcXHZtw16YtrUUuR4OokxYoLKshaHHH+7&#10;vz47x8hYIkrSSMFy/MwMvly9fXPRqSVLZCWbkmkERoRZdirHlbVqGUWGVqwlZiIVE0ByqVti4agP&#10;UalJB9bbJkriOI06qUulJWXGAHo1kHjl7XPOqL3j3DCLmhxDbNav2q+FW6PVBVkeNFFVTUMY5B+i&#10;aEktwOnJ1BWxBB11/YeptqZaGsnthMo2kpzXlPkcIJtp/Fs2+4oo5nOB4hh1KpP5f2bp16edRnWZ&#10;4wQjQVp4otv9zW5zS+fz81lB6YImLCVFUbAZ5XO6wKhkhkIFf7x7PEr78Qsx1UaWbDgtz7L5fJpk&#10;5+n7QLP6UNlAZotkEgfioS5tFfB0+oLvGkJZy8R4ZzRDoE8GORi4ESXrg4Fhu661sTtyCLEEvT30&#10;ADRn0JwG9F6qgMSnkLaMj14B/Ol6o1NmCSXaKyiS7T/JHnp8xA2A7sl7rlu3w2Mi4KHLnk+dxXqL&#10;KIBZliWzGCgKXJKmGchgPnq5rSD2z0y2yAk51hC1byjytDV2UB1VnDMhr+um8d3bCNTlOP0wj/2F&#10;EwPGGwE+XA5DrE6yfdH79z7lUcjyGdLTchgOo6gv5Ja4YmqYBggbJtzewcIbCb5kkDCqpP7+N9zp&#10;Q5MCi1EH05Vj83gkmmHU3Aho38V0NnPj6A8g6NdoMaLi2G4kDO4U/hBFveh0bTOKXMv2AT6AtfMG&#10;FBEUfObYjuLGwgkI+EAoW6+9DIOniN2KvaLO9FDN9dFKXvtCuyoNNQnFg9HzTxW+CTfbr89e6+Uz&#10;W/0CAAD//wMAUEsDBBQABgAIAAAAIQBoO5V22wAAAAcBAAAPAAAAZHJzL2Rvd25yZXYueG1sTI/B&#10;TsMwDIbvSLxDZCRuLKEgyrqmEwLtgoRExy7cssa0FYlTNVlb3h7vBCfb+q3Pn8vt4p2YcIx9IA23&#10;KwUCqQm2p1bD4WN38wgiJkPWuECo4QcjbKvLi9IUNsxU47RPrWAIxcJo6FIaCilj06E3cRUGJM6+&#10;wuhN4nFspR3NzHDvZKbUg/SmJ77QmQGfO2y+9yfPlPXL65Le8vcQXb2bJ/95yOtB6+ur5WkDIuGS&#10;/pbhrM/qULHTMZzIRuE08CNJw53iek6z7J67o4Y8UyCrUv73r34BAAD//wMAUEsBAi0AFAAGAAgA&#10;AAAhALaDOJL+AAAA4QEAABMAAAAAAAAAAAAAAAAAAAAAAFtDb250ZW50X1R5cGVzXS54bWxQSwEC&#10;LQAUAAYACAAAACEAOP0h/9YAAACUAQAACwAAAAAAAAAAAAAAAAAvAQAAX3JlbHMvLnJlbHNQSwEC&#10;LQAUAAYACAAAACEAlxmaLpUCAAAUBQAADgAAAAAAAAAAAAAAAAAuAgAAZHJzL2Uyb0RvYy54bWxQ&#10;SwECLQAUAAYACAAAACEAaDuVdtsAAAAHAQAADwAAAAAAAAAAAAAAAADvBAAAZHJzL2Rvd25yZXYu&#10;eG1sUEsFBgAAAAAEAAQA8wAAAPcFAAAAAA==&#10;" o:allowincell="f" filled="f" stroked="f" strokeweight=".5pt">
              <v:textbox inset=",0,,0">
                <w:txbxContent>
                  <w:p w14:paraId="22E3FD2F" w14:textId="77777777" w:rsidR="00D10503" w:rsidRDefault="00D10503">
                    <w:pPr>
                      <w:ind w:left="0"/>
                      <w:jc w:val="center"/>
                      <w:rPr>
                        <w:rFonts w:cs="Arial"/>
                        <w:color w:val="000000"/>
                        <w:sz w:val="16"/>
                      </w:rPr>
                    </w:pPr>
                    <w:r>
                      <w:rPr>
                        <w:rFonts w:cs="Arial"/>
                        <w:color w:val="000000"/>
                        <w:sz w:val="16"/>
                      </w:rPr>
                      <w:t>INTERNAL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sdt>
      <w:sdtPr>
        <w:rPr>
          <w:b/>
          <w:lang w:val="pt-BR"/>
        </w:rPr>
        <w:alias w:val="Título"/>
        <w:id w:val="1678613473"/>
        <w:showingPlcHdr/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r w:rsidR="00DB750C">
          <w:rPr>
            <w:b/>
            <w:lang w:val="pt-BR"/>
          </w:rPr>
          <w:t xml:space="preserve">     </w:t>
        </w:r>
      </w:sdtContent>
    </w:sdt>
    <w:r>
      <w:rPr>
        <w:b/>
        <w:lang w:val="pt-BR"/>
      </w:rPr>
      <w:tab/>
      <w:t>Unidad HV Detailed Design</w:t>
    </w:r>
  </w:p>
  <w:p w14:paraId="5231653A" w14:textId="02486BCC" w:rsidR="00D10503" w:rsidRDefault="00AB2F17">
    <w:pPr>
      <w:pStyle w:val="Encabezado"/>
      <w:pBdr>
        <w:top w:val="single" w:sz="4" w:space="2" w:color="auto"/>
        <w:left w:val="single" w:sz="4" w:space="0" w:color="auto"/>
        <w:bottom w:val="single" w:sz="4" w:space="1" w:color="auto"/>
        <w:right w:val="single" w:sz="4" w:space="4" w:color="auto"/>
      </w:pBdr>
      <w:tabs>
        <w:tab w:val="right" w:pos="9900"/>
      </w:tabs>
      <w:ind w:left="0" w:firstLine="0"/>
    </w:pPr>
    <w:sdt>
      <w:sdtPr>
        <w:rPr>
          <w:sz w:val="18"/>
          <w:szCs w:val="18"/>
        </w:rPr>
        <w:alias w:val="Estado"/>
        <w:id w:val="1706520409"/>
        <w:showingPlcHdr/>
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<w:text/>
      </w:sdtPr>
      <w:sdtEndPr/>
      <w:sdtContent>
        <w:r w:rsidR="00D10503">
          <w:rPr>
            <w:sz w:val="18"/>
            <w:szCs w:val="18"/>
          </w:rPr>
          <w:t xml:space="preserve">     </w:t>
        </w:r>
      </w:sdtContent>
    </w:sdt>
    <w:r w:rsidR="00D10503">
      <w:rPr>
        <w:sz w:val="18"/>
      </w:rPr>
      <w:tab/>
      <w:t>Anexo 2: Información Técnica Adicional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C"/>
    <w:multiLevelType w:val="singleLevel"/>
    <w:tmpl w:val="FFFFFF7C"/>
    <w:lvl w:ilvl="0">
      <w:start w:val="1"/>
      <w:numFmt w:val="decimal"/>
      <w:pStyle w:val="Listaconnmeros5"/>
      <w:lvlText w:val="%1."/>
      <w:lvlJc w:val="left"/>
      <w:pPr>
        <w:tabs>
          <w:tab w:val="left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FFFFF7D"/>
    <w:lvl w:ilvl="0">
      <w:start w:val="1"/>
      <w:numFmt w:val="decimal"/>
      <w:pStyle w:val="Listaconnmeros4"/>
      <w:lvlText w:val="%1."/>
      <w:lvlJc w:val="left"/>
      <w:pPr>
        <w:tabs>
          <w:tab w:val="left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FFFFFF7E"/>
    <w:lvl w:ilvl="0">
      <w:start w:val="1"/>
      <w:numFmt w:val="decimal"/>
      <w:pStyle w:val="Listaconnmeros3"/>
      <w:lvlText w:val="%1."/>
      <w:lvlJc w:val="left"/>
      <w:pPr>
        <w:tabs>
          <w:tab w:val="left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FFFFFF7F"/>
    <w:lvl w:ilvl="0">
      <w:start w:val="1"/>
      <w:numFmt w:val="decimal"/>
      <w:pStyle w:val="Listaconnmeros2"/>
      <w:lvlText w:val="%1."/>
      <w:lvlJc w:val="left"/>
      <w:pPr>
        <w:tabs>
          <w:tab w:val="left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FFFFFF80"/>
    <w:lvl w:ilvl="0">
      <w:start w:val="1"/>
      <w:numFmt w:val="bullet"/>
      <w:pStyle w:val="Listaconvietas5"/>
      <w:lvlText w:val=""/>
      <w:lvlJc w:val="left"/>
      <w:pPr>
        <w:tabs>
          <w:tab w:val="left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FFFFFF81"/>
    <w:lvl w:ilvl="0">
      <w:start w:val="1"/>
      <w:numFmt w:val="bullet"/>
      <w:pStyle w:val="Listaconvietas4"/>
      <w:lvlText w:val=""/>
      <w:lvlJc w:val="left"/>
      <w:pPr>
        <w:tabs>
          <w:tab w:val="left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FFFFFF82"/>
    <w:lvl w:ilvl="0">
      <w:start w:val="1"/>
      <w:numFmt w:val="bullet"/>
      <w:pStyle w:val="Listaconvietas3"/>
      <w:lvlText w:val=""/>
      <w:lvlJc w:val="left"/>
      <w:pPr>
        <w:tabs>
          <w:tab w:val="left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FFFFFF83"/>
    <w:lvl w:ilvl="0">
      <w:start w:val="1"/>
      <w:numFmt w:val="bullet"/>
      <w:pStyle w:val="Listaconvietas2"/>
      <w:lvlText w:val=""/>
      <w:lvlJc w:val="left"/>
      <w:pPr>
        <w:tabs>
          <w:tab w:val="left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FFFFFF88"/>
    <w:lvl w:ilvl="0">
      <w:start w:val="1"/>
      <w:numFmt w:val="decimal"/>
      <w:pStyle w:val="Listaconnmeros"/>
      <w:lvlText w:val="%1."/>
      <w:lvlJc w:val="left"/>
      <w:pPr>
        <w:tabs>
          <w:tab w:val="left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FFFFFF89"/>
    <w:lvl w:ilvl="0">
      <w:start w:val="1"/>
      <w:numFmt w:val="bullet"/>
      <w:pStyle w:val="Listaconvietas"/>
      <w:lvlText w:val=""/>
      <w:lvlJc w:val="left"/>
      <w:pPr>
        <w:tabs>
          <w:tab w:val="left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1221CD3"/>
    <w:multiLevelType w:val="multilevel"/>
    <w:tmpl w:val="01221CD3"/>
    <w:lvl w:ilvl="0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11" w15:restartNumberingAfterBreak="0">
    <w:nsid w:val="0E5D31F4"/>
    <w:multiLevelType w:val="multilevel"/>
    <w:tmpl w:val="0E5D31F4"/>
    <w:lvl w:ilvl="0">
      <w:start w:val="1"/>
      <w:numFmt w:val="bullet"/>
      <w:pStyle w:val="Vieta3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 w15:restartNumberingAfterBreak="0">
    <w:nsid w:val="1B8730B2"/>
    <w:multiLevelType w:val="multilevel"/>
    <w:tmpl w:val="1B8730B2"/>
    <w:lvl w:ilvl="0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13" w15:restartNumberingAfterBreak="0">
    <w:nsid w:val="1DE91D09"/>
    <w:multiLevelType w:val="multilevel"/>
    <w:tmpl w:val="1DE91D09"/>
    <w:lvl w:ilvl="0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14" w15:restartNumberingAfterBreak="0">
    <w:nsid w:val="1E9F6050"/>
    <w:multiLevelType w:val="multilevel"/>
    <w:tmpl w:val="1E9F6050"/>
    <w:lvl w:ilvl="0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15" w15:restartNumberingAfterBreak="0">
    <w:nsid w:val="1F57049C"/>
    <w:multiLevelType w:val="multilevel"/>
    <w:tmpl w:val="1D26AC2A"/>
    <w:lvl w:ilvl="0">
      <w:start w:val="6"/>
      <w:numFmt w:val="decimal"/>
      <w:lvlText w:val="%1."/>
      <w:lvlJc w:val="left"/>
      <w:pPr>
        <w:ind w:left="612" w:hanging="61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3" w:hanging="720"/>
      </w:pPr>
      <w:rPr>
        <w:rFonts w:hint="default"/>
      </w:rPr>
    </w:lvl>
    <w:lvl w:ilvl="2">
      <w:start w:val="9"/>
      <w:numFmt w:val="decimal"/>
      <w:lvlText w:val="%1.%2.%3."/>
      <w:lvlJc w:val="left"/>
      <w:pPr>
        <w:ind w:left="128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29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5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3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1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24" w:hanging="2160"/>
      </w:pPr>
      <w:rPr>
        <w:rFonts w:hint="default"/>
      </w:rPr>
    </w:lvl>
  </w:abstractNum>
  <w:abstractNum w:abstractNumId="16" w15:restartNumberingAfterBreak="0">
    <w:nsid w:val="2276535E"/>
    <w:multiLevelType w:val="multilevel"/>
    <w:tmpl w:val="2276535E"/>
    <w:lvl w:ilvl="0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17" w15:restartNumberingAfterBreak="0">
    <w:nsid w:val="283401D7"/>
    <w:multiLevelType w:val="hybridMultilevel"/>
    <w:tmpl w:val="6284EBE8"/>
    <w:lvl w:ilvl="0" w:tplc="C28AE2E6">
      <w:numFmt w:val="bullet"/>
      <w:lvlText w:val=""/>
      <w:lvlJc w:val="left"/>
      <w:pPr>
        <w:ind w:left="834" w:hanging="360"/>
      </w:pPr>
      <w:rPr>
        <w:rFonts w:ascii="Symbol" w:eastAsia="Symbol" w:hAnsi="Symbol" w:cs="Symbol" w:hint="default"/>
        <w:w w:val="99"/>
        <w:sz w:val="22"/>
        <w:szCs w:val="22"/>
        <w:lang w:val="es-ES" w:eastAsia="en-US" w:bidi="ar-SA"/>
      </w:rPr>
    </w:lvl>
    <w:lvl w:ilvl="1" w:tplc="3954DC14">
      <w:numFmt w:val="bullet"/>
      <w:lvlText w:val="•"/>
      <w:lvlJc w:val="left"/>
      <w:pPr>
        <w:ind w:left="1776" w:hanging="360"/>
      </w:pPr>
      <w:rPr>
        <w:rFonts w:hint="default"/>
        <w:lang w:val="es-ES" w:eastAsia="en-US" w:bidi="ar-SA"/>
      </w:rPr>
    </w:lvl>
    <w:lvl w:ilvl="2" w:tplc="7F08E886">
      <w:numFmt w:val="bullet"/>
      <w:lvlText w:val="•"/>
      <w:lvlJc w:val="left"/>
      <w:pPr>
        <w:ind w:left="2712" w:hanging="360"/>
      </w:pPr>
      <w:rPr>
        <w:rFonts w:hint="default"/>
        <w:lang w:val="es-ES" w:eastAsia="en-US" w:bidi="ar-SA"/>
      </w:rPr>
    </w:lvl>
    <w:lvl w:ilvl="3" w:tplc="EEC82F5C">
      <w:numFmt w:val="bullet"/>
      <w:lvlText w:val="•"/>
      <w:lvlJc w:val="left"/>
      <w:pPr>
        <w:ind w:left="3648" w:hanging="360"/>
      </w:pPr>
      <w:rPr>
        <w:rFonts w:hint="default"/>
        <w:lang w:val="es-ES" w:eastAsia="en-US" w:bidi="ar-SA"/>
      </w:rPr>
    </w:lvl>
    <w:lvl w:ilvl="4" w:tplc="2984F364">
      <w:numFmt w:val="bullet"/>
      <w:lvlText w:val="•"/>
      <w:lvlJc w:val="left"/>
      <w:pPr>
        <w:ind w:left="4584" w:hanging="360"/>
      </w:pPr>
      <w:rPr>
        <w:rFonts w:hint="default"/>
        <w:lang w:val="es-ES" w:eastAsia="en-US" w:bidi="ar-SA"/>
      </w:rPr>
    </w:lvl>
    <w:lvl w:ilvl="5" w:tplc="D0F626D8">
      <w:numFmt w:val="bullet"/>
      <w:lvlText w:val="•"/>
      <w:lvlJc w:val="left"/>
      <w:pPr>
        <w:ind w:left="5520" w:hanging="360"/>
      </w:pPr>
      <w:rPr>
        <w:rFonts w:hint="default"/>
        <w:lang w:val="es-ES" w:eastAsia="en-US" w:bidi="ar-SA"/>
      </w:rPr>
    </w:lvl>
    <w:lvl w:ilvl="6" w:tplc="A440D81C">
      <w:numFmt w:val="bullet"/>
      <w:lvlText w:val="•"/>
      <w:lvlJc w:val="left"/>
      <w:pPr>
        <w:ind w:left="6456" w:hanging="360"/>
      </w:pPr>
      <w:rPr>
        <w:rFonts w:hint="default"/>
        <w:lang w:val="es-ES" w:eastAsia="en-US" w:bidi="ar-SA"/>
      </w:rPr>
    </w:lvl>
    <w:lvl w:ilvl="7" w:tplc="234C8A44">
      <w:numFmt w:val="bullet"/>
      <w:lvlText w:val="•"/>
      <w:lvlJc w:val="left"/>
      <w:pPr>
        <w:ind w:left="7392" w:hanging="360"/>
      </w:pPr>
      <w:rPr>
        <w:rFonts w:hint="default"/>
        <w:lang w:val="es-ES" w:eastAsia="en-US" w:bidi="ar-SA"/>
      </w:rPr>
    </w:lvl>
    <w:lvl w:ilvl="8" w:tplc="DF7AE1BC">
      <w:numFmt w:val="bullet"/>
      <w:lvlText w:val="•"/>
      <w:lvlJc w:val="left"/>
      <w:pPr>
        <w:ind w:left="8328" w:hanging="360"/>
      </w:pPr>
      <w:rPr>
        <w:rFonts w:hint="default"/>
        <w:lang w:val="es-ES" w:eastAsia="en-US" w:bidi="ar-SA"/>
      </w:rPr>
    </w:lvl>
  </w:abstractNum>
  <w:abstractNum w:abstractNumId="18" w15:restartNumberingAfterBreak="0">
    <w:nsid w:val="2D346040"/>
    <w:multiLevelType w:val="multilevel"/>
    <w:tmpl w:val="2D346040"/>
    <w:lvl w:ilvl="0">
      <w:start w:val="3"/>
      <w:numFmt w:val="decimal"/>
      <w:pStyle w:val="Im3Titulo2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86244B9"/>
    <w:multiLevelType w:val="multilevel"/>
    <w:tmpl w:val="386244B9"/>
    <w:lvl w:ilvl="0">
      <w:start w:val="1"/>
      <w:numFmt w:val="lowerLetter"/>
      <w:pStyle w:val="Numeracin2"/>
      <w:lvlText w:val="%1)"/>
      <w:lvlJc w:val="left"/>
      <w:pPr>
        <w:ind w:left="1069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20" w15:restartNumberingAfterBreak="0">
    <w:nsid w:val="3AB43F6F"/>
    <w:multiLevelType w:val="hybridMultilevel"/>
    <w:tmpl w:val="9C1698BC"/>
    <w:lvl w:ilvl="0" w:tplc="0416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16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1" w15:restartNumberingAfterBreak="0">
    <w:nsid w:val="3D2B52A2"/>
    <w:multiLevelType w:val="multilevel"/>
    <w:tmpl w:val="3D2B52A2"/>
    <w:lvl w:ilvl="0">
      <w:start w:val="1"/>
      <w:numFmt w:val="lowerLetter"/>
      <w:pStyle w:val="Nmeracionletras"/>
      <w:lvlText w:val="%1)"/>
      <w:lvlJc w:val="left"/>
      <w:pPr>
        <w:ind w:left="1428" w:hanging="360"/>
      </w:pPr>
    </w:lvl>
    <w:lvl w:ilvl="1">
      <w:start w:val="1"/>
      <w:numFmt w:val="lowerLetter"/>
      <w:lvlText w:val="%2."/>
      <w:lvlJc w:val="left"/>
      <w:pPr>
        <w:ind w:left="2148" w:hanging="360"/>
      </w:pPr>
    </w:lvl>
    <w:lvl w:ilvl="2">
      <w:start w:val="1"/>
      <w:numFmt w:val="lowerRoman"/>
      <w:lvlText w:val="%3."/>
      <w:lvlJc w:val="right"/>
      <w:pPr>
        <w:ind w:left="2868" w:hanging="180"/>
      </w:pPr>
    </w:lvl>
    <w:lvl w:ilvl="3">
      <w:start w:val="1"/>
      <w:numFmt w:val="decimal"/>
      <w:lvlText w:val="%4."/>
      <w:lvlJc w:val="left"/>
      <w:pPr>
        <w:ind w:left="3588" w:hanging="360"/>
      </w:pPr>
    </w:lvl>
    <w:lvl w:ilvl="4">
      <w:start w:val="1"/>
      <w:numFmt w:val="lowerLetter"/>
      <w:lvlText w:val="%5."/>
      <w:lvlJc w:val="left"/>
      <w:pPr>
        <w:ind w:left="4308" w:hanging="360"/>
      </w:pPr>
    </w:lvl>
    <w:lvl w:ilvl="5">
      <w:start w:val="1"/>
      <w:numFmt w:val="lowerRoman"/>
      <w:lvlText w:val="%6."/>
      <w:lvlJc w:val="right"/>
      <w:pPr>
        <w:ind w:left="5028" w:hanging="180"/>
      </w:pPr>
    </w:lvl>
    <w:lvl w:ilvl="6">
      <w:start w:val="1"/>
      <w:numFmt w:val="decimal"/>
      <w:lvlText w:val="%7."/>
      <w:lvlJc w:val="left"/>
      <w:pPr>
        <w:ind w:left="5748" w:hanging="360"/>
      </w:pPr>
    </w:lvl>
    <w:lvl w:ilvl="7">
      <w:start w:val="1"/>
      <w:numFmt w:val="lowerLetter"/>
      <w:lvlText w:val="%8."/>
      <w:lvlJc w:val="left"/>
      <w:pPr>
        <w:ind w:left="6468" w:hanging="360"/>
      </w:pPr>
    </w:lvl>
    <w:lvl w:ilvl="8">
      <w:start w:val="1"/>
      <w:numFmt w:val="lowerRoman"/>
      <w:lvlText w:val="%9."/>
      <w:lvlJc w:val="right"/>
      <w:pPr>
        <w:ind w:left="7188" w:hanging="180"/>
      </w:pPr>
    </w:lvl>
  </w:abstractNum>
  <w:abstractNum w:abstractNumId="22" w15:restartNumberingAfterBreak="0">
    <w:nsid w:val="3EF15A59"/>
    <w:multiLevelType w:val="multilevel"/>
    <w:tmpl w:val="3EF15A59"/>
    <w:lvl w:ilvl="0">
      <w:start w:val="1"/>
      <w:numFmt w:val="bullet"/>
      <w:pStyle w:val="Vieta41"/>
      <w:lvlText w:val=""/>
      <w:lvlJc w:val="left"/>
      <w:pPr>
        <w:ind w:left="1429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3" w15:restartNumberingAfterBreak="0">
    <w:nsid w:val="413974EB"/>
    <w:multiLevelType w:val="multilevel"/>
    <w:tmpl w:val="413974EB"/>
    <w:lvl w:ilvl="0">
      <w:start w:val="3"/>
      <w:numFmt w:val="decimal"/>
      <w:lvlText w:val="%1"/>
      <w:lvlJc w:val="left"/>
      <w:pPr>
        <w:ind w:left="716" w:hanging="432"/>
      </w:pPr>
      <w:rPr>
        <w:rFonts w:hint="default"/>
        <w:sz w:val="24"/>
      </w:rPr>
    </w:lvl>
    <w:lvl w:ilvl="1">
      <w:start w:val="1"/>
      <w:numFmt w:val="decimal"/>
      <w:lvlText w:val="%1.%2"/>
      <w:lvlJc w:val="left"/>
      <w:pPr>
        <w:ind w:left="718" w:hanging="576"/>
      </w:pPr>
      <w:rPr>
        <w:rFonts w:hint="default"/>
        <w:sz w:val="24"/>
        <w:szCs w:val="24"/>
      </w:rPr>
    </w:lvl>
    <w:lvl w:ilvl="2">
      <w:start w:val="1"/>
      <w:numFmt w:val="decimal"/>
      <w:lvlText w:val="%1.%2.%3"/>
      <w:lvlJc w:val="left"/>
      <w:pPr>
        <w:ind w:left="0" w:firstLine="0"/>
      </w:pPr>
      <w:rPr>
        <w:rFonts w:hint="default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kern w:val="0"/>
        <w:position w:val="0"/>
        <w:u w:val="none"/>
        <w:vertAlign w:val="baseline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4" w15:restartNumberingAfterBreak="0">
    <w:nsid w:val="48535A7C"/>
    <w:multiLevelType w:val="multilevel"/>
    <w:tmpl w:val="48535A7C"/>
    <w:lvl w:ilvl="0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25" w15:restartNumberingAfterBreak="0">
    <w:nsid w:val="4B4A1A8E"/>
    <w:multiLevelType w:val="multilevel"/>
    <w:tmpl w:val="4B4A1A8E"/>
    <w:lvl w:ilvl="0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26" w15:restartNumberingAfterBreak="0">
    <w:nsid w:val="4BEB3A21"/>
    <w:multiLevelType w:val="multilevel"/>
    <w:tmpl w:val="4BEB3A21"/>
    <w:lvl w:ilvl="0">
      <w:start w:val="1"/>
      <w:numFmt w:val="bullet"/>
      <w:pStyle w:val="Vieta1"/>
      <w:lvlText w:val=""/>
      <w:lvlJc w:val="left"/>
      <w:pPr>
        <w:ind w:left="1429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7" w15:restartNumberingAfterBreak="0">
    <w:nsid w:val="4D591EE1"/>
    <w:multiLevelType w:val="multilevel"/>
    <w:tmpl w:val="4D591EE1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   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        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8" w15:restartNumberingAfterBreak="0">
    <w:nsid w:val="4EA66939"/>
    <w:multiLevelType w:val="multilevel"/>
    <w:tmpl w:val="4EA66939"/>
    <w:lvl w:ilvl="0">
      <w:start w:val="1"/>
      <w:numFmt w:val="bullet"/>
      <w:pStyle w:val="Vieta4"/>
      <w:lvlText w:val=""/>
      <w:lvlJc w:val="left"/>
      <w:pPr>
        <w:ind w:left="1069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1789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949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09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9" w15:restartNumberingAfterBreak="0">
    <w:nsid w:val="516A07BF"/>
    <w:multiLevelType w:val="multilevel"/>
    <w:tmpl w:val="516A07BF"/>
    <w:lvl w:ilvl="0">
      <w:start w:val="1"/>
      <w:numFmt w:val="lowerLetter"/>
      <w:pStyle w:val="VietaLetra"/>
      <w:lvlText w:val="%1)"/>
      <w:lvlJc w:val="left"/>
      <w:pPr>
        <w:ind w:left="1429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abstractNum w:abstractNumId="30" w15:restartNumberingAfterBreak="0">
    <w:nsid w:val="57C7309E"/>
    <w:multiLevelType w:val="hybridMultilevel"/>
    <w:tmpl w:val="BC802F36"/>
    <w:lvl w:ilvl="0" w:tplc="951CF8D2">
      <w:start w:val="1"/>
      <w:numFmt w:val="decimal"/>
      <w:lvlText w:val="%1."/>
      <w:lvlJc w:val="left"/>
      <w:pPr>
        <w:ind w:left="394" w:hanging="281"/>
        <w:jc w:val="left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es-ES" w:eastAsia="en-US" w:bidi="ar-SA"/>
      </w:rPr>
    </w:lvl>
    <w:lvl w:ilvl="1" w:tplc="491AF9A0">
      <w:start w:val="1"/>
      <w:numFmt w:val="lowerLetter"/>
      <w:lvlText w:val="%2)"/>
      <w:lvlJc w:val="left"/>
      <w:pPr>
        <w:ind w:left="1193" w:hanging="720"/>
        <w:jc w:val="left"/>
      </w:pPr>
      <w:rPr>
        <w:rFonts w:ascii="Arial" w:eastAsia="Arial" w:hAnsi="Arial" w:cs="Arial" w:hint="default"/>
        <w:w w:val="99"/>
        <w:sz w:val="22"/>
        <w:szCs w:val="22"/>
        <w:lang w:val="es-ES" w:eastAsia="en-US" w:bidi="ar-SA"/>
      </w:rPr>
    </w:lvl>
    <w:lvl w:ilvl="2" w:tplc="33A232CE">
      <w:start w:val="1"/>
      <w:numFmt w:val="lowerRoman"/>
      <w:lvlText w:val="%3)"/>
      <w:lvlJc w:val="left"/>
      <w:pPr>
        <w:ind w:left="1430" w:hanging="184"/>
        <w:jc w:val="left"/>
      </w:pPr>
      <w:rPr>
        <w:rFonts w:ascii="Arial" w:eastAsia="Arial" w:hAnsi="Arial" w:cs="Arial" w:hint="default"/>
        <w:w w:val="99"/>
        <w:sz w:val="22"/>
        <w:szCs w:val="22"/>
        <w:lang w:val="es-ES" w:eastAsia="en-US" w:bidi="ar-SA"/>
      </w:rPr>
    </w:lvl>
    <w:lvl w:ilvl="3" w:tplc="77D81F42">
      <w:numFmt w:val="bullet"/>
      <w:lvlText w:val="•"/>
      <w:lvlJc w:val="left"/>
      <w:pPr>
        <w:ind w:left="2535" w:hanging="184"/>
      </w:pPr>
      <w:rPr>
        <w:rFonts w:hint="default"/>
        <w:lang w:val="es-ES" w:eastAsia="en-US" w:bidi="ar-SA"/>
      </w:rPr>
    </w:lvl>
    <w:lvl w:ilvl="4" w:tplc="9A16DAC0">
      <w:numFmt w:val="bullet"/>
      <w:lvlText w:val="•"/>
      <w:lvlJc w:val="left"/>
      <w:pPr>
        <w:ind w:left="3630" w:hanging="184"/>
      </w:pPr>
      <w:rPr>
        <w:rFonts w:hint="default"/>
        <w:lang w:val="es-ES" w:eastAsia="en-US" w:bidi="ar-SA"/>
      </w:rPr>
    </w:lvl>
    <w:lvl w:ilvl="5" w:tplc="71727FEE">
      <w:numFmt w:val="bullet"/>
      <w:lvlText w:val="•"/>
      <w:lvlJc w:val="left"/>
      <w:pPr>
        <w:ind w:left="4725" w:hanging="184"/>
      </w:pPr>
      <w:rPr>
        <w:rFonts w:hint="default"/>
        <w:lang w:val="es-ES" w:eastAsia="en-US" w:bidi="ar-SA"/>
      </w:rPr>
    </w:lvl>
    <w:lvl w:ilvl="6" w:tplc="535EA6BC">
      <w:numFmt w:val="bullet"/>
      <w:lvlText w:val="•"/>
      <w:lvlJc w:val="left"/>
      <w:pPr>
        <w:ind w:left="5820" w:hanging="184"/>
      </w:pPr>
      <w:rPr>
        <w:rFonts w:hint="default"/>
        <w:lang w:val="es-ES" w:eastAsia="en-US" w:bidi="ar-SA"/>
      </w:rPr>
    </w:lvl>
    <w:lvl w:ilvl="7" w:tplc="26587926">
      <w:numFmt w:val="bullet"/>
      <w:lvlText w:val="•"/>
      <w:lvlJc w:val="left"/>
      <w:pPr>
        <w:ind w:left="6915" w:hanging="184"/>
      </w:pPr>
      <w:rPr>
        <w:rFonts w:hint="default"/>
        <w:lang w:val="es-ES" w:eastAsia="en-US" w:bidi="ar-SA"/>
      </w:rPr>
    </w:lvl>
    <w:lvl w:ilvl="8" w:tplc="099AAA6A">
      <w:numFmt w:val="bullet"/>
      <w:lvlText w:val="•"/>
      <w:lvlJc w:val="left"/>
      <w:pPr>
        <w:ind w:left="8010" w:hanging="184"/>
      </w:pPr>
      <w:rPr>
        <w:rFonts w:hint="default"/>
        <w:lang w:val="es-ES" w:eastAsia="en-US" w:bidi="ar-SA"/>
      </w:rPr>
    </w:lvl>
  </w:abstractNum>
  <w:abstractNum w:abstractNumId="31" w15:restartNumberingAfterBreak="0">
    <w:nsid w:val="58951276"/>
    <w:multiLevelType w:val="multilevel"/>
    <w:tmpl w:val="58951276"/>
    <w:lvl w:ilvl="0">
      <w:start w:val="1"/>
      <w:numFmt w:val="bullet"/>
      <w:pStyle w:val="VietaIM3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D8E65DD"/>
    <w:multiLevelType w:val="hybridMultilevel"/>
    <w:tmpl w:val="7DD60C5E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45C7881"/>
    <w:multiLevelType w:val="multilevel"/>
    <w:tmpl w:val="645C7881"/>
    <w:lvl w:ilvl="0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34" w15:restartNumberingAfterBreak="0">
    <w:nsid w:val="65AC4BBE"/>
    <w:multiLevelType w:val="multilevel"/>
    <w:tmpl w:val="65AC4BBE"/>
    <w:lvl w:ilvl="0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35" w15:restartNumberingAfterBreak="0">
    <w:nsid w:val="6F3D49A3"/>
    <w:multiLevelType w:val="multilevel"/>
    <w:tmpl w:val="6F3D49A3"/>
    <w:lvl w:ilvl="0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36" w15:restartNumberingAfterBreak="0">
    <w:nsid w:val="6F7655A8"/>
    <w:multiLevelType w:val="multilevel"/>
    <w:tmpl w:val="6F7655A8"/>
    <w:lvl w:ilvl="0">
      <w:start w:val="1"/>
      <w:numFmt w:val="bullet"/>
      <w:pStyle w:val="Vieta2"/>
      <w:lvlText w:val=""/>
      <w:lvlJc w:val="left"/>
      <w:pPr>
        <w:ind w:left="1429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7" w15:restartNumberingAfterBreak="0">
    <w:nsid w:val="74326F7B"/>
    <w:multiLevelType w:val="multilevel"/>
    <w:tmpl w:val="74326F7B"/>
    <w:lvl w:ilvl="0">
      <w:start w:val="1"/>
      <w:numFmt w:val="decimal"/>
      <w:lvlText w:val="%1"/>
      <w:lvlJc w:val="left"/>
      <w:pPr>
        <w:ind w:left="432" w:hanging="432"/>
      </w:pPr>
      <w:rPr>
        <w:sz w:val="28"/>
      </w:r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1287" w:hanging="720"/>
      </w:pPr>
      <w:rPr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vertAlign w:val="baseline"/>
        <w14:shadow w14:blurRad="0" w14:dist="0" w14:dir="0" w14:sx="0" w14:sy="0" w14:kx="0" w14:ky="0" w14:algn="none">
          <w14:srgbClr w14:val="000000"/>
        </w14:shadow>
      </w:r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38" w15:restartNumberingAfterBreak="0">
    <w:nsid w:val="77764B4A"/>
    <w:multiLevelType w:val="multilevel"/>
    <w:tmpl w:val="77764B4A"/>
    <w:lvl w:ilvl="0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39" w15:restartNumberingAfterBreak="0">
    <w:nsid w:val="778577FE"/>
    <w:multiLevelType w:val="multilevel"/>
    <w:tmpl w:val="778577FE"/>
    <w:lvl w:ilvl="0">
      <w:start w:val="1"/>
      <w:numFmt w:val="decimal"/>
      <w:pStyle w:val="Titulo4"/>
      <w:lvlText w:val="%1."/>
      <w:lvlJc w:val="left"/>
      <w:pPr>
        <w:tabs>
          <w:tab w:val="left" w:pos="567"/>
        </w:tabs>
        <w:ind w:left="567" w:hanging="567"/>
      </w:pPr>
      <w:rPr>
        <w:rFonts w:ascii="Arial Negrita" w:hAnsi="Arial Negrita" w:cs="Times New Roman" w:hint="default"/>
        <w:b/>
        <w:i w:val="0"/>
        <w:caps/>
        <w:strike w:val="0"/>
        <w:dstrike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  <w14:shadow w14:blurRad="0" w14:dist="0" w14:dir="0" w14:sx="0" w14:sy="0" w14:kx="0" w14:ky="0" w14:algn="none">
          <w14:srgbClr w14:val="000000"/>
        </w14:shadow>
      </w:rPr>
    </w:lvl>
    <w:lvl w:ilvl="1">
      <w:start w:val="1"/>
      <w:numFmt w:val="decimal"/>
      <w:lvlText w:val="%1.%2."/>
      <w:lvlJc w:val="left"/>
      <w:pPr>
        <w:tabs>
          <w:tab w:val="left" w:pos="709"/>
        </w:tabs>
        <w:ind w:left="709" w:hanging="709"/>
      </w:pPr>
      <w:rPr>
        <w:rFonts w:ascii="Arial Negrita" w:hAnsi="Arial Negrita" w:cs="Arial" w:hint="default"/>
        <w:b/>
        <w:i w:val="0"/>
        <w:caps/>
        <w:strike w:val="0"/>
        <w:dstrike w:val="0"/>
        <w:vanish w:val="0"/>
        <w:color w:val="auto"/>
        <w:spacing w:val="0"/>
        <w:w w:val="100"/>
        <w:kern w:val="0"/>
        <w:position w:val="0"/>
        <w:sz w:val="24"/>
        <w:szCs w:val="24"/>
        <w:u w:val="none"/>
        <w:vertAlign w:val="baseline"/>
        <w14:shadow w14:blurRad="0" w14:dist="0" w14:dir="0" w14:sx="0" w14:sy="0" w14:kx="0" w14:ky="0" w14:algn="none">
          <w14:srgbClr w14:val="000000"/>
        </w14:shadow>
      </w:rPr>
    </w:lvl>
    <w:lvl w:ilvl="2">
      <w:start w:val="1"/>
      <w:numFmt w:val="decimal"/>
      <w:lvlText w:val="%1.%2.%3"/>
      <w:lvlJc w:val="left"/>
      <w:pPr>
        <w:tabs>
          <w:tab w:val="left" w:pos="709"/>
        </w:tabs>
        <w:ind w:left="709" w:hanging="709"/>
      </w:pPr>
      <w:rPr>
        <w:rFonts w:ascii="Arial Negrita" w:hAnsi="Arial Negrita" w:cs="Times New Roman" w:hint="default"/>
        <w:b/>
        <w:i w:val="0"/>
        <w:caps w:val="0"/>
        <w:strike w:val="0"/>
        <w:dstrike w:val="0"/>
        <w:vanish w:val="0"/>
        <w:color w:val="auto"/>
        <w:spacing w:val="0"/>
        <w:w w:val="100"/>
        <w:kern w:val="0"/>
        <w:position w:val="0"/>
        <w:sz w:val="20"/>
        <w:szCs w:val="20"/>
        <w:u w:val="none"/>
        <w:vertAlign w:val="baseline"/>
        <w14:shadow w14:blurRad="0" w14:dist="0" w14:dir="0" w14:sx="0" w14:sy="0" w14:kx="0" w14:ky="0" w14:algn="none">
          <w14:srgbClr w14:val="000000"/>
        </w14:shadow>
      </w:rPr>
    </w:lvl>
    <w:lvl w:ilvl="3">
      <w:start w:val="1"/>
      <w:numFmt w:val="decimal"/>
      <w:lvlText w:val="%1.%2.%3.%4"/>
      <w:lvlJc w:val="left"/>
      <w:pPr>
        <w:tabs>
          <w:tab w:val="left" w:pos="709"/>
        </w:tabs>
      </w:pPr>
      <w:rPr>
        <w:rFonts w:ascii="Arial" w:hAnsi="Arial" w:cs="Times New Roman" w:hint="default"/>
        <w:b w:val="0"/>
        <w:i w:val="0"/>
        <w:caps w:val="0"/>
        <w:strike w:val="0"/>
        <w:dstrike w:val="0"/>
        <w:vanish w:val="0"/>
        <w:color w:val="auto"/>
        <w:spacing w:val="0"/>
        <w:w w:val="100"/>
        <w:kern w:val="0"/>
        <w:position w:val="0"/>
        <w:sz w:val="20"/>
        <w:szCs w:val="20"/>
        <w:u w:val="none"/>
        <w:vertAlign w:val="baseline"/>
        <w14:shadow w14:blurRad="0" w14:dist="0" w14:dir="0" w14:sx="0" w14:sy="0" w14:kx="0" w14:ky="0" w14:algn="none">
          <w14:srgbClr w14:val="000000"/>
        </w14:shadow>
      </w:rPr>
    </w:lvl>
    <w:lvl w:ilvl="4">
      <w:start w:val="1"/>
      <w:numFmt w:val="decimal"/>
      <w:lvlText w:val="%5)"/>
      <w:lvlJc w:val="left"/>
      <w:pPr>
        <w:tabs>
          <w:tab w:val="left" w:pos="1008"/>
        </w:tabs>
        <w:ind w:left="1008" w:hanging="432"/>
      </w:pPr>
      <w:rPr>
        <w:rFonts w:cs="Times New Roman" w:hint="default"/>
      </w:rPr>
    </w:lvl>
    <w:lvl w:ilvl="5">
      <w:start w:val="1"/>
      <w:numFmt w:val="lowerLetter"/>
      <w:lvlText w:val="%6)"/>
      <w:lvlJc w:val="left"/>
      <w:pPr>
        <w:tabs>
          <w:tab w:val="left" w:pos="1152"/>
        </w:tabs>
        <w:ind w:left="1152" w:hanging="432"/>
      </w:pPr>
      <w:rPr>
        <w:rFonts w:cs="Times New Roman" w:hint="default"/>
      </w:rPr>
    </w:lvl>
    <w:lvl w:ilvl="6">
      <w:start w:val="1"/>
      <w:numFmt w:val="lowerRoman"/>
      <w:lvlText w:val="%7)"/>
      <w:lvlJc w:val="right"/>
      <w:pPr>
        <w:tabs>
          <w:tab w:val="left" w:pos="1296"/>
        </w:tabs>
        <w:ind w:left="1296" w:hanging="288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tabs>
          <w:tab w:val="left" w:pos="1440"/>
        </w:tabs>
        <w:ind w:left="1440" w:hanging="432"/>
      </w:pPr>
      <w:rPr>
        <w:rFonts w:cs="Times New Roman" w:hint="default"/>
      </w:rPr>
    </w:lvl>
    <w:lvl w:ilvl="8">
      <w:start w:val="1"/>
      <w:numFmt w:val="lowerRoman"/>
      <w:lvlText w:val="%9."/>
      <w:lvlJc w:val="right"/>
      <w:pPr>
        <w:tabs>
          <w:tab w:val="left" w:pos="1584"/>
        </w:tabs>
        <w:ind w:left="1584" w:hanging="144"/>
      </w:pPr>
      <w:rPr>
        <w:rFonts w:cs="Times New Roman" w:hint="default"/>
      </w:rPr>
    </w:lvl>
  </w:abstractNum>
  <w:abstractNum w:abstractNumId="40" w15:restartNumberingAfterBreak="0">
    <w:nsid w:val="7A5C6296"/>
    <w:multiLevelType w:val="multilevel"/>
    <w:tmpl w:val="7A5C6296"/>
    <w:lvl w:ilvl="0">
      <w:start w:val="1"/>
      <w:numFmt w:val="decimal"/>
      <w:pStyle w:val="Numeracin1"/>
      <w:lvlText w:val="%1."/>
      <w:lvlJc w:val="left"/>
      <w:pPr>
        <w:ind w:left="1069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1" w15:restartNumberingAfterBreak="0">
    <w:nsid w:val="7B6F2F62"/>
    <w:multiLevelType w:val="multilevel"/>
    <w:tmpl w:val="7B6F2F62"/>
    <w:lvl w:ilvl="0">
      <w:start w:val="1"/>
      <w:numFmt w:val="decimal"/>
      <w:pStyle w:val="TITULO1IM3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CDE1F35"/>
    <w:multiLevelType w:val="multilevel"/>
    <w:tmpl w:val="7CDE1F35"/>
    <w:lvl w:ilvl="0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num w:numId="1" w16cid:durableId="570387428">
    <w:abstractNumId w:val="9"/>
  </w:num>
  <w:num w:numId="2" w16cid:durableId="1347903589">
    <w:abstractNumId w:val="7"/>
  </w:num>
  <w:num w:numId="3" w16cid:durableId="1784574864">
    <w:abstractNumId w:val="6"/>
  </w:num>
  <w:num w:numId="4" w16cid:durableId="1292204039">
    <w:abstractNumId w:val="5"/>
  </w:num>
  <w:num w:numId="5" w16cid:durableId="1623338311">
    <w:abstractNumId w:val="4"/>
  </w:num>
  <w:num w:numId="6" w16cid:durableId="115611482">
    <w:abstractNumId w:val="8"/>
  </w:num>
  <w:num w:numId="7" w16cid:durableId="1415279484">
    <w:abstractNumId w:val="3"/>
  </w:num>
  <w:num w:numId="8" w16cid:durableId="1813792044">
    <w:abstractNumId w:val="2"/>
  </w:num>
  <w:num w:numId="9" w16cid:durableId="381290146">
    <w:abstractNumId w:val="1"/>
  </w:num>
  <w:num w:numId="10" w16cid:durableId="2094399646">
    <w:abstractNumId w:val="0"/>
  </w:num>
  <w:num w:numId="11" w16cid:durableId="555167418">
    <w:abstractNumId w:val="21"/>
  </w:num>
  <w:num w:numId="12" w16cid:durableId="1981185670">
    <w:abstractNumId w:val="31"/>
  </w:num>
  <w:num w:numId="13" w16cid:durableId="45298882">
    <w:abstractNumId w:val="22"/>
  </w:num>
  <w:num w:numId="14" w16cid:durableId="1925604710">
    <w:abstractNumId w:val="11"/>
  </w:num>
  <w:num w:numId="15" w16cid:durableId="965426838">
    <w:abstractNumId w:val="29"/>
  </w:num>
  <w:num w:numId="16" w16cid:durableId="1633630849">
    <w:abstractNumId w:val="18"/>
  </w:num>
  <w:num w:numId="17" w16cid:durableId="934946638">
    <w:abstractNumId w:val="26"/>
  </w:num>
  <w:num w:numId="18" w16cid:durableId="561062631">
    <w:abstractNumId w:val="36"/>
  </w:num>
  <w:num w:numId="19" w16cid:durableId="564148487">
    <w:abstractNumId w:val="28"/>
  </w:num>
  <w:num w:numId="20" w16cid:durableId="708334833">
    <w:abstractNumId w:val="40"/>
  </w:num>
  <w:num w:numId="21" w16cid:durableId="1723938694">
    <w:abstractNumId w:val="19"/>
  </w:num>
  <w:num w:numId="22" w16cid:durableId="1201018165">
    <w:abstractNumId w:val="41"/>
  </w:num>
  <w:num w:numId="23" w16cid:durableId="1455173173">
    <w:abstractNumId w:val="39"/>
  </w:num>
  <w:num w:numId="24" w16cid:durableId="1117868016">
    <w:abstractNumId w:val="37"/>
  </w:num>
  <w:num w:numId="25" w16cid:durableId="1489513964">
    <w:abstractNumId w:val="33"/>
  </w:num>
  <w:num w:numId="26" w16cid:durableId="1408723621">
    <w:abstractNumId w:val="23"/>
  </w:num>
  <w:num w:numId="27" w16cid:durableId="1773818785">
    <w:abstractNumId w:val="34"/>
  </w:num>
  <w:num w:numId="28" w16cid:durableId="1731883203">
    <w:abstractNumId w:val="14"/>
  </w:num>
  <w:num w:numId="29" w16cid:durableId="1373845167">
    <w:abstractNumId w:val="12"/>
  </w:num>
  <w:num w:numId="30" w16cid:durableId="877089823">
    <w:abstractNumId w:val="27"/>
  </w:num>
  <w:num w:numId="31" w16cid:durableId="2094086047">
    <w:abstractNumId w:val="38"/>
  </w:num>
  <w:num w:numId="32" w16cid:durableId="1043136949">
    <w:abstractNumId w:val="42"/>
  </w:num>
  <w:num w:numId="33" w16cid:durableId="14187878">
    <w:abstractNumId w:val="10"/>
  </w:num>
  <w:num w:numId="34" w16cid:durableId="1912035976">
    <w:abstractNumId w:val="25"/>
  </w:num>
  <w:num w:numId="35" w16cid:durableId="412354879">
    <w:abstractNumId w:val="13"/>
  </w:num>
  <w:num w:numId="36" w16cid:durableId="1737625954">
    <w:abstractNumId w:val="24"/>
  </w:num>
  <w:num w:numId="37" w16cid:durableId="302807847">
    <w:abstractNumId w:val="16"/>
  </w:num>
  <w:num w:numId="38" w16cid:durableId="1088161830">
    <w:abstractNumId w:val="35"/>
  </w:num>
  <w:num w:numId="39" w16cid:durableId="193690572">
    <w:abstractNumId w:val="32"/>
  </w:num>
  <w:num w:numId="40" w16cid:durableId="2123185252">
    <w:abstractNumId w:val="20"/>
  </w:num>
  <w:num w:numId="41" w16cid:durableId="804127468">
    <w:abstractNumId w:val="15"/>
  </w:num>
  <w:num w:numId="42" w16cid:durableId="59250032">
    <w:abstractNumId w:val="17"/>
  </w:num>
  <w:num w:numId="43" w16cid:durableId="244071131">
    <w:abstractNumId w:val="3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embedSystemFonts/>
  <w:saveSubsetFonts/>
  <w:bordersDoNotSurroundHeader/>
  <w:bordersDoNotSurroundFooter/>
  <w:stylePaneFormatFilter w:val="3801" w:allStyles="1" w:customStyles="0" w:latentStyles="0" w:stylesInUse="0" w:headingStyles="0" w:numberingStyles="0" w:tableStyles="0" w:directFormattingOnRuns="0" w:directFormattingOnParagraphs="0" w:directFormattingOnNumbering="0" w:directFormattingOnTables="1" w:clearFormatting="1" w:top3HeadingStyles="1" w:visibleStyles="0" w:alternateStyleNames="0"/>
  <w:defaultTabStop w:val="709"/>
  <w:hyphenationZone w:val="425"/>
  <w:drawingGridHorizontalSpacing w:val="181"/>
  <w:drawingGridVerticalSpacing w:val="181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329BA"/>
    <w:rsid w:val="00001680"/>
    <w:rsid w:val="0000228A"/>
    <w:rsid w:val="00002DE2"/>
    <w:rsid w:val="0000326D"/>
    <w:rsid w:val="000058DD"/>
    <w:rsid w:val="00006863"/>
    <w:rsid w:val="00006C9D"/>
    <w:rsid w:val="00007292"/>
    <w:rsid w:val="000078A1"/>
    <w:rsid w:val="00007F4F"/>
    <w:rsid w:val="00010CD6"/>
    <w:rsid w:val="000117B5"/>
    <w:rsid w:val="000119C5"/>
    <w:rsid w:val="00011CB1"/>
    <w:rsid w:val="00011EE0"/>
    <w:rsid w:val="000120A5"/>
    <w:rsid w:val="000127B0"/>
    <w:rsid w:val="00012F6B"/>
    <w:rsid w:val="00013713"/>
    <w:rsid w:val="00013795"/>
    <w:rsid w:val="000139A5"/>
    <w:rsid w:val="00013D22"/>
    <w:rsid w:val="00013F5E"/>
    <w:rsid w:val="0001416B"/>
    <w:rsid w:val="000143D0"/>
    <w:rsid w:val="00014C97"/>
    <w:rsid w:val="00017088"/>
    <w:rsid w:val="00017319"/>
    <w:rsid w:val="00017BF4"/>
    <w:rsid w:val="00020451"/>
    <w:rsid w:val="00020609"/>
    <w:rsid w:val="00020AD7"/>
    <w:rsid w:val="000215CE"/>
    <w:rsid w:val="00021D07"/>
    <w:rsid w:val="00022131"/>
    <w:rsid w:val="0002291E"/>
    <w:rsid w:val="00022EA0"/>
    <w:rsid w:val="00023FEC"/>
    <w:rsid w:val="00025082"/>
    <w:rsid w:val="000251B5"/>
    <w:rsid w:val="0002589B"/>
    <w:rsid w:val="00026575"/>
    <w:rsid w:val="000265A0"/>
    <w:rsid w:val="00027A01"/>
    <w:rsid w:val="00027B07"/>
    <w:rsid w:val="00027F83"/>
    <w:rsid w:val="00027FD2"/>
    <w:rsid w:val="000305C4"/>
    <w:rsid w:val="00030FED"/>
    <w:rsid w:val="0003116F"/>
    <w:rsid w:val="0003241D"/>
    <w:rsid w:val="00033238"/>
    <w:rsid w:val="00033249"/>
    <w:rsid w:val="000335C3"/>
    <w:rsid w:val="0003486B"/>
    <w:rsid w:val="00034A27"/>
    <w:rsid w:val="00034C96"/>
    <w:rsid w:val="00036B3C"/>
    <w:rsid w:val="00036BA1"/>
    <w:rsid w:val="00036FF0"/>
    <w:rsid w:val="000415CA"/>
    <w:rsid w:val="00042B91"/>
    <w:rsid w:val="00043531"/>
    <w:rsid w:val="00045963"/>
    <w:rsid w:val="000459D2"/>
    <w:rsid w:val="00045F6D"/>
    <w:rsid w:val="00047637"/>
    <w:rsid w:val="0005066C"/>
    <w:rsid w:val="00050925"/>
    <w:rsid w:val="000509C2"/>
    <w:rsid w:val="000524F4"/>
    <w:rsid w:val="000526EC"/>
    <w:rsid w:val="0005309C"/>
    <w:rsid w:val="00053C1F"/>
    <w:rsid w:val="00053C3F"/>
    <w:rsid w:val="000548AF"/>
    <w:rsid w:val="00055040"/>
    <w:rsid w:val="00055225"/>
    <w:rsid w:val="00055CB6"/>
    <w:rsid w:val="000565D4"/>
    <w:rsid w:val="00057B74"/>
    <w:rsid w:val="00060290"/>
    <w:rsid w:val="0006044D"/>
    <w:rsid w:val="000610B6"/>
    <w:rsid w:val="00061506"/>
    <w:rsid w:val="00062055"/>
    <w:rsid w:val="0006240B"/>
    <w:rsid w:val="0006290D"/>
    <w:rsid w:val="0006332D"/>
    <w:rsid w:val="0006525E"/>
    <w:rsid w:val="000659EB"/>
    <w:rsid w:val="00066162"/>
    <w:rsid w:val="00070133"/>
    <w:rsid w:val="000712F2"/>
    <w:rsid w:val="00071570"/>
    <w:rsid w:val="000718EF"/>
    <w:rsid w:val="00072207"/>
    <w:rsid w:val="000725CA"/>
    <w:rsid w:val="00073726"/>
    <w:rsid w:val="00073948"/>
    <w:rsid w:val="00073B8E"/>
    <w:rsid w:val="00073BFC"/>
    <w:rsid w:val="00076BE2"/>
    <w:rsid w:val="000774AD"/>
    <w:rsid w:val="00077589"/>
    <w:rsid w:val="00077ED3"/>
    <w:rsid w:val="00080351"/>
    <w:rsid w:val="000812F9"/>
    <w:rsid w:val="000817CD"/>
    <w:rsid w:val="00083086"/>
    <w:rsid w:val="00083A8F"/>
    <w:rsid w:val="00084F31"/>
    <w:rsid w:val="00085200"/>
    <w:rsid w:val="00085454"/>
    <w:rsid w:val="000860B9"/>
    <w:rsid w:val="00086557"/>
    <w:rsid w:val="0008669A"/>
    <w:rsid w:val="000874B8"/>
    <w:rsid w:val="000879AA"/>
    <w:rsid w:val="00087FEB"/>
    <w:rsid w:val="00087FEE"/>
    <w:rsid w:val="0009053F"/>
    <w:rsid w:val="0009267E"/>
    <w:rsid w:val="000937FE"/>
    <w:rsid w:val="00093EEC"/>
    <w:rsid w:val="00094183"/>
    <w:rsid w:val="000952F9"/>
    <w:rsid w:val="000955AA"/>
    <w:rsid w:val="000955C2"/>
    <w:rsid w:val="00095974"/>
    <w:rsid w:val="000A069C"/>
    <w:rsid w:val="000A1A0E"/>
    <w:rsid w:val="000A1BAB"/>
    <w:rsid w:val="000A2D32"/>
    <w:rsid w:val="000A2E04"/>
    <w:rsid w:val="000A37EB"/>
    <w:rsid w:val="000A3944"/>
    <w:rsid w:val="000A400F"/>
    <w:rsid w:val="000A4410"/>
    <w:rsid w:val="000A5371"/>
    <w:rsid w:val="000A5723"/>
    <w:rsid w:val="000A6B09"/>
    <w:rsid w:val="000A6B54"/>
    <w:rsid w:val="000A7035"/>
    <w:rsid w:val="000A70A6"/>
    <w:rsid w:val="000A75C9"/>
    <w:rsid w:val="000A76EA"/>
    <w:rsid w:val="000B0E5E"/>
    <w:rsid w:val="000B181E"/>
    <w:rsid w:val="000B2472"/>
    <w:rsid w:val="000B3A96"/>
    <w:rsid w:val="000B4BFB"/>
    <w:rsid w:val="000B51F8"/>
    <w:rsid w:val="000B5E67"/>
    <w:rsid w:val="000B6E52"/>
    <w:rsid w:val="000B779F"/>
    <w:rsid w:val="000B7864"/>
    <w:rsid w:val="000C031A"/>
    <w:rsid w:val="000C03FA"/>
    <w:rsid w:val="000C195E"/>
    <w:rsid w:val="000C1C0F"/>
    <w:rsid w:val="000C28DE"/>
    <w:rsid w:val="000C3A23"/>
    <w:rsid w:val="000C4074"/>
    <w:rsid w:val="000C409A"/>
    <w:rsid w:val="000C411D"/>
    <w:rsid w:val="000C4541"/>
    <w:rsid w:val="000C71FA"/>
    <w:rsid w:val="000D0ABD"/>
    <w:rsid w:val="000D16F2"/>
    <w:rsid w:val="000D2120"/>
    <w:rsid w:val="000D3691"/>
    <w:rsid w:val="000D3C5C"/>
    <w:rsid w:val="000D3C7E"/>
    <w:rsid w:val="000D4D85"/>
    <w:rsid w:val="000D6A32"/>
    <w:rsid w:val="000E1143"/>
    <w:rsid w:val="000E158D"/>
    <w:rsid w:val="000E1832"/>
    <w:rsid w:val="000E20E4"/>
    <w:rsid w:val="000E2B75"/>
    <w:rsid w:val="000E2F73"/>
    <w:rsid w:val="000E33CD"/>
    <w:rsid w:val="000E566A"/>
    <w:rsid w:val="000E5A41"/>
    <w:rsid w:val="000E67AD"/>
    <w:rsid w:val="000E7141"/>
    <w:rsid w:val="000E791E"/>
    <w:rsid w:val="000F0D12"/>
    <w:rsid w:val="000F140D"/>
    <w:rsid w:val="000F4157"/>
    <w:rsid w:val="000F446A"/>
    <w:rsid w:val="000F44D2"/>
    <w:rsid w:val="000F44F3"/>
    <w:rsid w:val="000F4F66"/>
    <w:rsid w:val="000F545F"/>
    <w:rsid w:val="000F5912"/>
    <w:rsid w:val="000F5AEA"/>
    <w:rsid w:val="000F6FEB"/>
    <w:rsid w:val="000F7C55"/>
    <w:rsid w:val="00100317"/>
    <w:rsid w:val="00101382"/>
    <w:rsid w:val="00102B67"/>
    <w:rsid w:val="00102E9C"/>
    <w:rsid w:val="001036CA"/>
    <w:rsid w:val="001039B6"/>
    <w:rsid w:val="00103E27"/>
    <w:rsid w:val="00104881"/>
    <w:rsid w:val="00104A68"/>
    <w:rsid w:val="00104CB7"/>
    <w:rsid w:val="00104F77"/>
    <w:rsid w:val="001060F8"/>
    <w:rsid w:val="00106137"/>
    <w:rsid w:val="00107036"/>
    <w:rsid w:val="001070E9"/>
    <w:rsid w:val="0010765C"/>
    <w:rsid w:val="00107AC4"/>
    <w:rsid w:val="001115AA"/>
    <w:rsid w:val="001118C6"/>
    <w:rsid w:val="00112112"/>
    <w:rsid w:val="00112322"/>
    <w:rsid w:val="001139F4"/>
    <w:rsid w:val="001140C9"/>
    <w:rsid w:val="001142F1"/>
    <w:rsid w:val="00114564"/>
    <w:rsid w:val="0011496D"/>
    <w:rsid w:val="00114D80"/>
    <w:rsid w:val="001168A1"/>
    <w:rsid w:val="001179E3"/>
    <w:rsid w:val="00120299"/>
    <w:rsid w:val="00120E51"/>
    <w:rsid w:val="00120EBC"/>
    <w:rsid w:val="00121695"/>
    <w:rsid w:val="0012198E"/>
    <w:rsid w:val="001219B8"/>
    <w:rsid w:val="00121AB1"/>
    <w:rsid w:val="00121AE1"/>
    <w:rsid w:val="00122679"/>
    <w:rsid w:val="0012377C"/>
    <w:rsid w:val="00123AB3"/>
    <w:rsid w:val="001243A1"/>
    <w:rsid w:val="001248DE"/>
    <w:rsid w:val="00124BB8"/>
    <w:rsid w:val="00125792"/>
    <w:rsid w:val="00130278"/>
    <w:rsid w:val="00131FA6"/>
    <w:rsid w:val="00133826"/>
    <w:rsid w:val="00133A19"/>
    <w:rsid w:val="00133FE4"/>
    <w:rsid w:val="00134D07"/>
    <w:rsid w:val="00134F53"/>
    <w:rsid w:val="00135161"/>
    <w:rsid w:val="00135628"/>
    <w:rsid w:val="001357D4"/>
    <w:rsid w:val="00140919"/>
    <w:rsid w:val="00140A89"/>
    <w:rsid w:val="00142AC5"/>
    <w:rsid w:val="00142E46"/>
    <w:rsid w:val="001445D3"/>
    <w:rsid w:val="00145745"/>
    <w:rsid w:val="00145E1B"/>
    <w:rsid w:val="00146248"/>
    <w:rsid w:val="001465DB"/>
    <w:rsid w:val="00150893"/>
    <w:rsid w:val="00150C62"/>
    <w:rsid w:val="0015143E"/>
    <w:rsid w:val="00151B59"/>
    <w:rsid w:val="00151F53"/>
    <w:rsid w:val="00152015"/>
    <w:rsid w:val="0015209B"/>
    <w:rsid w:val="00152152"/>
    <w:rsid w:val="001526A4"/>
    <w:rsid w:val="0015384F"/>
    <w:rsid w:val="00153872"/>
    <w:rsid w:val="00153E2C"/>
    <w:rsid w:val="00154630"/>
    <w:rsid w:val="001547A3"/>
    <w:rsid w:val="00154CCF"/>
    <w:rsid w:val="00154CDF"/>
    <w:rsid w:val="00156227"/>
    <w:rsid w:val="00156506"/>
    <w:rsid w:val="00156B4B"/>
    <w:rsid w:val="0015747F"/>
    <w:rsid w:val="00157B5F"/>
    <w:rsid w:val="00157CF8"/>
    <w:rsid w:val="00160399"/>
    <w:rsid w:val="0016072A"/>
    <w:rsid w:val="00160BE8"/>
    <w:rsid w:val="00160BEA"/>
    <w:rsid w:val="00161F36"/>
    <w:rsid w:val="001625FD"/>
    <w:rsid w:val="00162D12"/>
    <w:rsid w:val="00165CB3"/>
    <w:rsid w:val="001666BF"/>
    <w:rsid w:val="001674B5"/>
    <w:rsid w:val="001725AD"/>
    <w:rsid w:val="00173B30"/>
    <w:rsid w:val="00173F97"/>
    <w:rsid w:val="00174218"/>
    <w:rsid w:val="00174ABB"/>
    <w:rsid w:val="0017575A"/>
    <w:rsid w:val="001757A3"/>
    <w:rsid w:val="00175AD2"/>
    <w:rsid w:val="0017642C"/>
    <w:rsid w:val="00176611"/>
    <w:rsid w:val="0017796C"/>
    <w:rsid w:val="00177EE1"/>
    <w:rsid w:val="001800BF"/>
    <w:rsid w:val="0018200F"/>
    <w:rsid w:val="00182BA6"/>
    <w:rsid w:val="00182CF1"/>
    <w:rsid w:val="00183247"/>
    <w:rsid w:val="00183375"/>
    <w:rsid w:val="001833FA"/>
    <w:rsid w:val="001834FC"/>
    <w:rsid w:val="00183C3B"/>
    <w:rsid w:val="001848E7"/>
    <w:rsid w:val="001876B5"/>
    <w:rsid w:val="00190871"/>
    <w:rsid w:val="00190CE3"/>
    <w:rsid w:val="001924F9"/>
    <w:rsid w:val="001927E6"/>
    <w:rsid w:val="00193D96"/>
    <w:rsid w:val="0019465E"/>
    <w:rsid w:val="00194D46"/>
    <w:rsid w:val="001957AE"/>
    <w:rsid w:val="00195FD6"/>
    <w:rsid w:val="0019765A"/>
    <w:rsid w:val="001A0340"/>
    <w:rsid w:val="001A1BFE"/>
    <w:rsid w:val="001A22B5"/>
    <w:rsid w:val="001A3627"/>
    <w:rsid w:val="001A3B1A"/>
    <w:rsid w:val="001A3C66"/>
    <w:rsid w:val="001A3D14"/>
    <w:rsid w:val="001A3D61"/>
    <w:rsid w:val="001A3E32"/>
    <w:rsid w:val="001A4820"/>
    <w:rsid w:val="001A4B17"/>
    <w:rsid w:val="001A4D3D"/>
    <w:rsid w:val="001A5B0C"/>
    <w:rsid w:val="001A5EF7"/>
    <w:rsid w:val="001A5F8A"/>
    <w:rsid w:val="001A695F"/>
    <w:rsid w:val="001A6B1C"/>
    <w:rsid w:val="001A6BD6"/>
    <w:rsid w:val="001A7973"/>
    <w:rsid w:val="001B0CE7"/>
    <w:rsid w:val="001B1062"/>
    <w:rsid w:val="001B275B"/>
    <w:rsid w:val="001B282E"/>
    <w:rsid w:val="001B2BCB"/>
    <w:rsid w:val="001B2F83"/>
    <w:rsid w:val="001B4F5B"/>
    <w:rsid w:val="001B59B9"/>
    <w:rsid w:val="001B5C21"/>
    <w:rsid w:val="001B5D8C"/>
    <w:rsid w:val="001B7594"/>
    <w:rsid w:val="001B794E"/>
    <w:rsid w:val="001C0500"/>
    <w:rsid w:val="001C0F18"/>
    <w:rsid w:val="001C2514"/>
    <w:rsid w:val="001C2693"/>
    <w:rsid w:val="001C2ED3"/>
    <w:rsid w:val="001C2FF6"/>
    <w:rsid w:val="001C3433"/>
    <w:rsid w:val="001C399D"/>
    <w:rsid w:val="001C3EFC"/>
    <w:rsid w:val="001C402D"/>
    <w:rsid w:val="001C43CE"/>
    <w:rsid w:val="001C4496"/>
    <w:rsid w:val="001C4CA0"/>
    <w:rsid w:val="001C57F9"/>
    <w:rsid w:val="001C659B"/>
    <w:rsid w:val="001C68F3"/>
    <w:rsid w:val="001C6B23"/>
    <w:rsid w:val="001C7313"/>
    <w:rsid w:val="001C73F4"/>
    <w:rsid w:val="001C7754"/>
    <w:rsid w:val="001C7D67"/>
    <w:rsid w:val="001D1572"/>
    <w:rsid w:val="001D17AB"/>
    <w:rsid w:val="001D21BF"/>
    <w:rsid w:val="001D2835"/>
    <w:rsid w:val="001D317D"/>
    <w:rsid w:val="001D322F"/>
    <w:rsid w:val="001D406B"/>
    <w:rsid w:val="001D42D7"/>
    <w:rsid w:val="001D4C90"/>
    <w:rsid w:val="001D52ED"/>
    <w:rsid w:val="001D5BED"/>
    <w:rsid w:val="001D6F3C"/>
    <w:rsid w:val="001D77D0"/>
    <w:rsid w:val="001D7D58"/>
    <w:rsid w:val="001E0092"/>
    <w:rsid w:val="001E0F89"/>
    <w:rsid w:val="001E0FBF"/>
    <w:rsid w:val="001E1012"/>
    <w:rsid w:val="001E1576"/>
    <w:rsid w:val="001E21E9"/>
    <w:rsid w:val="001E262C"/>
    <w:rsid w:val="001E2C72"/>
    <w:rsid w:val="001E497A"/>
    <w:rsid w:val="001E4DD7"/>
    <w:rsid w:val="001E5583"/>
    <w:rsid w:val="001E5665"/>
    <w:rsid w:val="001E595C"/>
    <w:rsid w:val="001E60FD"/>
    <w:rsid w:val="001E6175"/>
    <w:rsid w:val="001E6981"/>
    <w:rsid w:val="001E6F9D"/>
    <w:rsid w:val="001E7512"/>
    <w:rsid w:val="001E7669"/>
    <w:rsid w:val="001E7F97"/>
    <w:rsid w:val="001F018C"/>
    <w:rsid w:val="001F01C1"/>
    <w:rsid w:val="001F0BF3"/>
    <w:rsid w:val="001F1143"/>
    <w:rsid w:val="001F1293"/>
    <w:rsid w:val="001F1403"/>
    <w:rsid w:val="001F1CA8"/>
    <w:rsid w:val="001F1CCA"/>
    <w:rsid w:val="001F1F0F"/>
    <w:rsid w:val="001F2D73"/>
    <w:rsid w:val="001F3B1A"/>
    <w:rsid w:val="001F579E"/>
    <w:rsid w:val="001F6A66"/>
    <w:rsid w:val="0020160C"/>
    <w:rsid w:val="00201B3B"/>
    <w:rsid w:val="00203771"/>
    <w:rsid w:val="002037F1"/>
    <w:rsid w:val="00203866"/>
    <w:rsid w:val="002047C0"/>
    <w:rsid w:val="00204940"/>
    <w:rsid w:val="00204DF0"/>
    <w:rsid w:val="0020572F"/>
    <w:rsid w:val="00205E88"/>
    <w:rsid w:val="00206A16"/>
    <w:rsid w:val="00206CA8"/>
    <w:rsid w:val="002076EB"/>
    <w:rsid w:val="00207969"/>
    <w:rsid w:val="00210152"/>
    <w:rsid w:val="00210A57"/>
    <w:rsid w:val="00210C60"/>
    <w:rsid w:val="0021137A"/>
    <w:rsid w:val="00211875"/>
    <w:rsid w:val="002121C8"/>
    <w:rsid w:val="00212806"/>
    <w:rsid w:val="00212A4F"/>
    <w:rsid w:val="002139DD"/>
    <w:rsid w:val="0021498A"/>
    <w:rsid w:val="00215061"/>
    <w:rsid w:val="00215310"/>
    <w:rsid w:val="00215403"/>
    <w:rsid w:val="002157D8"/>
    <w:rsid w:val="0021585A"/>
    <w:rsid w:val="0021648D"/>
    <w:rsid w:val="002173C2"/>
    <w:rsid w:val="00217A3C"/>
    <w:rsid w:val="00217BF0"/>
    <w:rsid w:val="00217C78"/>
    <w:rsid w:val="0022171A"/>
    <w:rsid w:val="00222E82"/>
    <w:rsid w:val="00223115"/>
    <w:rsid w:val="002233D1"/>
    <w:rsid w:val="00223DB0"/>
    <w:rsid w:val="00224D96"/>
    <w:rsid w:val="00224F83"/>
    <w:rsid w:val="00226329"/>
    <w:rsid w:val="00226752"/>
    <w:rsid w:val="00230D23"/>
    <w:rsid w:val="00231D0D"/>
    <w:rsid w:val="00232633"/>
    <w:rsid w:val="00232CA7"/>
    <w:rsid w:val="00233A46"/>
    <w:rsid w:val="00233F7F"/>
    <w:rsid w:val="002343B6"/>
    <w:rsid w:val="0023505D"/>
    <w:rsid w:val="00235260"/>
    <w:rsid w:val="00235605"/>
    <w:rsid w:val="00235673"/>
    <w:rsid w:val="0023629C"/>
    <w:rsid w:val="00236617"/>
    <w:rsid w:val="00236B88"/>
    <w:rsid w:val="00236F23"/>
    <w:rsid w:val="00237C64"/>
    <w:rsid w:val="00240B3D"/>
    <w:rsid w:val="00241AD8"/>
    <w:rsid w:val="002434B3"/>
    <w:rsid w:val="002462D0"/>
    <w:rsid w:val="002462F3"/>
    <w:rsid w:val="002470C9"/>
    <w:rsid w:val="002478D1"/>
    <w:rsid w:val="00247E3D"/>
    <w:rsid w:val="002519C0"/>
    <w:rsid w:val="00251CC6"/>
    <w:rsid w:val="00251F08"/>
    <w:rsid w:val="00251FDE"/>
    <w:rsid w:val="002523CF"/>
    <w:rsid w:val="002525BC"/>
    <w:rsid w:val="0025318C"/>
    <w:rsid w:val="00253520"/>
    <w:rsid w:val="0025400B"/>
    <w:rsid w:val="0025645E"/>
    <w:rsid w:val="00256E73"/>
    <w:rsid w:val="00256ED6"/>
    <w:rsid w:val="002579E6"/>
    <w:rsid w:val="002613ED"/>
    <w:rsid w:val="00261542"/>
    <w:rsid w:val="00261B0E"/>
    <w:rsid w:val="00261D07"/>
    <w:rsid w:val="002627B6"/>
    <w:rsid w:val="002629EF"/>
    <w:rsid w:val="00262E87"/>
    <w:rsid w:val="00263CF5"/>
    <w:rsid w:val="00263EC7"/>
    <w:rsid w:val="00264E7D"/>
    <w:rsid w:val="00265B0F"/>
    <w:rsid w:val="00266E9A"/>
    <w:rsid w:val="00267BF2"/>
    <w:rsid w:val="00270395"/>
    <w:rsid w:val="00271CF2"/>
    <w:rsid w:val="0027380C"/>
    <w:rsid w:val="00273A05"/>
    <w:rsid w:val="00274534"/>
    <w:rsid w:val="00275819"/>
    <w:rsid w:val="002758CE"/>
    <w:rsid w:val="00276209"/>
    <w:rsid w:val="002764B7"/>
    <w:rsid w:val="00277ADE"/>
    <w:rsid w:val="00277C2D"/>
    <w:rsid w:val="00280640"/>
    <w:rsid w:val="002810C6"/>
    <w:rsid w:val="002824E6"/>
    <w:rsid w:val="00282CA8"/>
    <w:rsid w:val="002834A1"/>
    <w:rsid w:val="0028385D"/>
    <w:rsid w:val="00283FC3"/>
    <w:rsid w:val="0028409D"/>
    <w:rsid w:val="002841BE"/>
    <w:rsid w:val="00285DB0"/>
    <w:rsid w:val="00285FFF"/>
    <w:rsid w:val="0028613E"/>
    <w:rsid w:val="00286AB6"/>
    <w:rsid w:val="0028758C"/>
    <w:rsid w:val="002879D0"/>
    <w:rsid w:val="0029137D"/>
    <w:rsid w:val="002921D4"/>
    <w:rsid w:val="0029225B"/>
    <w:rsid w:val="002927C8"/>
    <w:rsid w:val="00292AE9"/>
    <w:rsid w:val="002934F7"/>
    <w:rsid w:val="0029361A"/>
    <w:rsid w:val="00293F0D"/>
    <w:rsid w:val="00294F8B"/>
    <w:rsid w:val="00295141"/>
    <w:rsid w:val="00295485"/>
    <w:rsid w:val="0029601C"/>
    <w:rsid w:val="00296494"/>
    <w:rsid w:val="002964DA"/>
    <w:rsid w:val="0029679E"/>
    <w:rsid w:val="002972AB"/>
    <w:rsid w:val="00297D47"/>
    <w:rsid w:val="00297F40"/>
    <w:rsid w:val="00297F66"/>
    <w:rsid w:val="002A1B61"/>
    <w:rsid w:val="002A1E35"/>
    <w:rsid w:val="002A1E6F"/>
    <w:rsid w:val="002A2080"/>
    <w:rsid w:val="002A2173"/>
    <w:rsid w:val="002A36CA"/>
    <w:rsid w:val="002A3A37"/>
    <w:rsid w:val="002A3BA7"/>
    <w:rsid w:val="002A52AA"/>
    <w:rsid w:val="002A5AC0"/>
    <w:rsid w:val="002A6827"/>
    <w:rsid w:val="002A70CF"/>
    <w:rsid w:val="002A74FA"/>
    <w:rsid w:val="002A7A5B"/>
    <w:rsid w:val="002A7C7C"/>
    <w:rsid w:val="002B0A5C"/>
    <w:rsid w:val="002B1762"/>
    <w:rsid w:val="002B31F6"/>
    <w:rsid w:val="002B349A"/>
    <w:rsid w:val="002B3CE4"/>
    <w:rsid w:val="002B4C24"/>
    <w:rsid w:val="002B5F5D"/>
    <w:rsid w:val="002B736E"/>
    <w:rsid w:val="002B7385"/>
    <w:rsid w:val="002B7EE0"/>
    <w:rsid w:val="002C0096"/>
    <w:rsid w:val="002C0486"/>
    <w:rsid w:val="002C08E3"/>
    <w:rsid w:val="002C13AD"/>
    <w:rsid w:val="002C1CC2"/>
    <w:rsid w:val="002C1F0E"/>
    <w:rsid w:val="002C2959"/>
    <w:rsid w:val="002C37A3"/>
    <w:rsid w:val="002C3CF8"/>
    <w:rsid w:val="002C44E5"/>
    <w:rsid w:val="002C5186"/>
    <w:rsid w:val="002C5463"/>
    <w:rsid w:val="002C54AF"/>
    <w:rsid w:val="002C5688"/>
    <w:rsid w:val="002C6083"/>
    <w:rsid w:val="002D0308"/>
    <w:rsid w:val="002D0D03"/>
    <w:rsid w:val="002D110F"/>
    <w:rsid w:val="002D1DD2"/>
    <w:rsid w:val="002D2439"/>
    <w:rsid w:val="002D2E47"/>
    <w:rsid w:val="002D3F68"/>
    <w:rsid w:val="002D4384"/>
    <w:rsid w:val="002D4792"/>
    <w:rsid w:val="002D4839"/>
    <w:rsid w:val="002D4CF9"/>
    <w:rsid w:val="002D5186"/>
    <w:rsid w:val="002D5785"/>
    <w:rsid w:val="002D729D"/>
    <w:rsid w:val="002D73CE"/>
    <w:rsid w:val="002D7C31"/>
    <w:rsid w:val="002E2D90"/>
    <w:rsid w:val="002E36BC"/>
    <w:rsid w:val="002E43D7"/>
    <w:rsid w:val="002E7D18"/>
    <w:rsid w:val="002E7E55"/>
    <w:rsid w:val="002E7F0A"/>
    <w:rsid w:val="002F0248"/>
    <w:rsid w:val="002F231F"/>
    <w:rsid w:val="002F2392"/>
    <w:rsid w:val="002F2800"/>
    <w:rsid w:val="002F2803"/>
    <w:rsid w:val="002F3171"/>
    <w:rsid w:val="002F3602"/>
    <w:rsid w:val="002F4C11"/>
    <w:rsid w:val="002F54E2"/>
    <w:rsid w:val="002F70B6"/>
    <w:rsid w:val="002F7809"/>
    <w:rsid w:val="00300B1F"/>
    <w:rsid w:val="00300F36"/>
    <w:rsid w:val="0030105A"/>
    <w:rsid w:val="00301432"/>
    <w:rsid w:val="003019FE"/>
    <w:rsid w:val="00303507"/>
    <w:rsid w:val="003042C5"/>
    <w:rsid w:val="00304EE7"/>
    <w:rsid w:val="00305BDD"/>
    <w:rsid w:val="0030679F"/>
    <w:rsid w:val="00307402"/>
    <w:rsid w:val="00310354"/>
    <w:rsid w:val="003113DE"/>
    <w:rsid w:val="003113E4"/>
    <w:rsid w:val="00311DC0"/>
    <w:rsid w:val="00311EC8"/>
    <w:rsid w:val="0031267E"/>
    <w:rsid w:val="003135B8"/>
    <w:rsid w:val="00313794"/>
    <w:rsid w:val="003138E9"/>
    <w:rsid w:val="00314D7D"/>
    <w:rsid w:val="003154E7"/>
    <w:rsid w:val="00315BEE"/>
    <w:rsid w:val="00316301"/>
    <w:rsid w:val="00317CDC"/>
    <w:rsid w:val="0032472D"/>
    <w:rsid w:val="00324C20"/>
    <w:rsid w:val="0032527F"/>
    <w:rsid w:val="0032781E"/>
    <w:rsid w:val="00327A24"/>
    <w:rsid w:val="00327B08"/>
    <w:rsid w:val="00330E46"/>
    <w:rsid w:val="00332DC1"/>
    <w:rsid w:val="003337EE"/>
    <w:rsid w:val="00333E2F"/>
    <w:rsid w:val="0033404C"/>
    <w:rsid w:val="00334483"/>
    <w:rsid w:val="00334CBF"/>
    <w:rsid w:val="0033563D"/>
    <w:rsid w:val="003357A7"/>
    <w:rsid w:val="003360E8"/>
    <w:rsid w:val="00336A0D"/>
    <w:rsid w:val="00337E73"/>
    <w:rsid w:val="003404C5"/>
    <w:rsid w:val="0034196F"/>
    <w:rsid w:val="00341C5B"/>
    <w:rsid w:val="00341FBD"/>
    <w:rsid w:val="003428F5"/>
    <w:rsid w:val="003429AD"/>
    <w:rsid w:val="00342CCE"/>
    <w:rsid w:val="00343EF6"/>
    <w:rsid w:val="00343F43"/>
    <w:rsid w:val="003443E6"/>
    <w:rsid w:val="00344CC6"/>
    <w:rsid w:val="00344F96"/>
    <w:rsid w:val="003454F1"/>
    <w:rsid w:val="00345783"/>
    <w:rsid w:val="0034713F"/>
    <w:rsid w:val="003471EA"/>
    <w:rsid w:val="00347636"/>
    <w:rsid w:val="00347876"/>
    <w:rsid w:val="0035028A"/>
    <w:rsid w:val="003503BB"/>
    <w:rsid w:val="00350C46"/>
    <w:rsid w:val="00350CAF"/>
    <w:rsid w:val="00350D6D"/>
    <w:rsid w:val="00352F8F"/>
    <w:rsid w:val="003533E6"/>
    <w:rsid w:val="00353473"/>
    <w:rsid w:val="003535A3"/>
    <w:rsid w:val="00354A22"/>
    <w:rsid w:val="00355719"/>
    <w:rsid w:val="003557F0"/>
    <w:rsid w:val="00355922"/>
    <w:rsid w:val="00355A82"/>
    <w:rsid w:val="00355AD5"/>
    <w:rsid w:val="00355B3D"/>
    <w:rsid w:val="00356152"/>
    <w:rsid w:val="003561DE"/>
    <w:rsid w:val="00356D2E"/>
    <w:rsid w:val="0035708A"/>
    <w:rsid w:val="00357642"/>
    <w:rsid w:val="00357780"/>
    <w:rsid w:val="003604D5"/>
    <w:rsid w:val="00360B03"/>
    <w:rsid w:val="00360B13"/>
    <w:rsid w:val="003616EC"/>
    <w:rsid w:val="003641D3"/>
    <w:rsid w:val="00364E8A"/>
    <w:rsid w:val="0036561D"/>
    <w:rsid w:val="00365D98"/>
    <w:rsid w:val="003664D7"/>
    <w:rsid w:val="00366C84"/>
    <w:rsid w:val="00366D31"/>
    <w:rsid w:val="0036704D"/>
    <w:rsid w:val="00367177"/>
    <w:rsid w:val="0036735F"/>
    <w:rsid w:val="00367665"/>
    <w:rsid w:val="00367F6C"/>
    <w:rsid w:val="003709BE"/>
    <w:rsid w:val="00370A12"/>
    <w:rsid w:val="00371221"/>
    <w:rsid w:val="00371298"/>
    <w:rsid w:val="00371DC1"/>
    <w:rsid w:val="003728DB"/>
    <w:rsid w:val="003743FF"/>
    <w:rsid w:val="00374505"/>
    <w:rsid w:val="0037487C"/>
    <w:rsid w:val="00375768"/>
    <w:rsid w:val="003764A0"/>
    <w:rsid w:val="0037670F"/>
    <w:rsid w:val="00377BCC"/>
    <w:rsid w:val="003805BC"/>
    <w:rsid w:val="00380EF0"/>
    <w:rsid w:val="0038102B"/>
    <w:rsid w:val="00382A8F"/>
    <w:rsid w:val="00384E8C"/>
    <w:rsid w:val="003851A2"/>
    <w:rsid w:val="00385B6E"/>
    <w:rsid w:val="00385D36"/>
    <w:rsid w:val="003865B7"/>
    <w:rsid w:val="00387DFE"/>
    <w:rsid w:val="0039084D"/>
    <w:rsid w:val="0039183D"/>
    <w:rsid w:val="00391ACB"/>
    <w:rsid w:val="00392662"/>
    <w:rsid w:val="00392C40"/>
    <w:rsid w:val="00393F57"/>
    <w:rsid w:val="00394018"/>
    <w:rsid w:val="00394368"/>
    <w:rsid w:val="00394B31"/>
    <w:rsid w:val="003954A2"/>
    <w:rsid w:val="00395D84"/>
    <w:rsid w:val="003960D8"/>
    <w:rsid w:val="00396FC9"/>
    <w:rsid w:val="00397061"/>
    <w:rsid w:val="003971A4"/>
    <w:rsid w:val="003A0159"/>
    <w:rsid w:val="003A0384"/>
    <w:rsid w:val="003A0913"/>
    <w:rsid w:val="003A1567"/>
    <w:rsid w:val="003A1A73"/>
    <w:rsid w:val="003A1D6E"/>
    <w:rsid w:val="003A2EE0"/>
    <w:rsid w:val="003A3396"/>
    <w:rsid w:val="003A373D"/>
    <w:rsid w:val="003A3D17"/>
    <w:rsid w:val="003A3DE3"/>
    <w:rsid w:val="003A4534"/>
    <w:rsid w:val="003A549E"/>
    <w:rsid w:val="003A7244"/>
    <w:rsid w:val="003A72ED"/>
    <w:rsid w:val="003B041C"/>
    <w:rsid w:val="003B28BC"/>
    <w:rsid w:val="003B2F87"/>
    <w:rsid w:val="003B3128"/>
    <w:rsid w:val="003B3BD0"/>
    <w:rsid w:val="003B475A"/>
    <w:rsid w:val="003B68E5"/>
    <w:rsid w:val="003B6D2A"/>
    <w:rsid w:val="003B7691"/>
    <w:rsid w:val="003B76BE"/>
    <w:rsid w:val="003B7956"/>
    <w:rsid w:val="003C0081"/>
    <w:rsid w:val="003C0702"/>
    <w:rsid w:val="003C118F"/>
    <w:rsid w:val="003C53D2"/>
    <w:rsid w:val="003C6026"/>
    <w:rsid w:val="003D075F"/>
    <w:rsid w:val="003D0E7E"/>
    <w:rsid w:val="003D11F3"/>
    <w:rsid w:val="003D28CF"/>
    <w:rsid w:val="003D35BA"/>
    <w:rsid w:val="003D36E1"/>
    <w:rsid w:val="003D48B0"/>
    <w:rsid w:val="003D4E64"/>
    <w:rsid w:val="003D578F"/>
    <w:rsid w:val="003D58D8"/>
    <w:rsid w:val="003D5D73"/>
    <w:rsid w:val="003D7088"/>
    <w:rsid w:val="003D7D7D"/>
    <w:rsid w:val="003E1510"/>
    <w:rsid w:val="003E1DF3"/>
    <w:rsid w:val="003E363D"/>
    <w:rsid w:val="003E4106"/>
    <w:rsid w:val="003E63A4"/>
    <w:rsid w:val="003E6FE6"/>
    <w:rsid w:val="003E709E"/>
    <w:rsid w:val="003F0256"/>
    <w:rsid w:val="003F2758"/>
    <w:rsid w:val="003F28D3"/>
    <w:rsid w:val="003F2D29"/>
    <w:rsid w:val="003F3205"/>
    <w:rsid w:val="003F5147"/>
    <w:rsid w:val="003F6314"/>
    <w:rsid w:val="003F6983"/>
    <w:rsid w:val="00400155"/>
    <w:rsid w:val="00401608"/>
    <w:rsid w:val="004016FC"/>
    <w:rsid w:val="00401F89"/>
    <w:rsid w:val="00402D85"/>
    <w:rsid w:val="00403695"/>
    <w:rsid w:val="00403944"/>
    <w:rsid w:val="00405994"/>
    <w:rsid w:val="0040624A"/>
    <w:rsid w:val="004066A6"/>
    <w:rsid w:val="00406850"/>
    <w:rsid w:val="00406E59"/>
    <w:rsid w:val="00407B31"/>
    <w:rsid w:val="0041200C"/>
    <w:rsid w:val="0041202B"/>
    <w:rsid w:val="00412102"/>
    <w:rsid w:val="00412331"/>
    <w:rsid w:val="004139C9"/>
    <w:rsid w:val="00413D03"/>
    <w:rsid w:val="00413EE2"/>
    <w:rsid w:val="00414789"/>
    <w:rsid w:val="00414A49"/>
    <w:rsid w:val="00415AFD"/>
    <w:rsid w:val="00416E68"/>
    <w:rsid w:val="004174AF"/>
    <w:rsid w:val="00421C40"/>
    <w:rsid w:val="004223D4"/>
    <w:rsid w:val="0042250A"/>
    <w:rsid w:val="00422A6C"/>
    <w:rsid w:val="00422D32"/>
    <w:rsid w:val="00423513"/>
    <w:rsid w:val="00423B72"/>
    <w:rsid w:val="00423C8D"/>
    <w:rsid w:val="004256E4"/>
    <w:rsid w:val="004268EE"/>
    <w:rsid w:val="00426A7E"/>
    <w:rsid w:val="00426F38"/>
    <w:rsid w:val="00426F8C"/>
    <w:rsid w:val="00427BF7"/>
    <w:rsid w:val="00427C9A"/>
    <w:rsid w:val="00430C69"/>
    <w:rsid w:val="00431504"/>
    <w:rsid w:val="004317AE"/>
    <w:rsid w:val="004319EF"/>
    <w:rsid w:val="00431C80"/>
    <w:rsid w:val="00432068"/>
    <w:rsid w:val="004330FA"/>
    <w:rsid w:val="00433792"/>
    <w:rsid w:val="004338BD"/>
    <w:rsid w:val="00433DA3"/>
    <w:rsid w:val="00434319"/>
    <w:rsid w:val="004355E7"/>
    <w:rsid w:val="00435FD8"/>
    <w:rsid w:val="00436A3E"/>
    <w:rsid w:val="00437473"/>
    <w:rsid w:val="004403D0"/>
    <w:rsid w:val="004404E2"/>
    <w:rsid w:val="0044106B"/>
    <w:rsid w:val="004433D5"/>
    <w:rsid w:val="004434E3"/>
    <w:rsid w:val="00443A9C"/>
    <w:rsid w:val="00443E4E"/>
    <w:rsid w:val="0044431A"/>
    <w:rsid w:val="0044466C"/>
    <w:rsid w:val="004448BD"/>
    <w:rsid w:val="0044536E"/>
    <w:rsid w:val="00446387"/>
    <w:rsid w:val="00446AA9"/>
    <w:rsid w:val="00447BD1"/>
    <w:rsid w:val="004501D8"/>
    <w:rsid w:val="00450B5C"/>
    <w:rsid w:val="0045198E"/>
    <w:rsid w:val="004527D4"/>
    <w:rsid w:val="00454E67"/>
    <w:rsid w:val="00455CCE"/>
    <w:rsid w:val="00455F88"/>
    <w:rsid w:val="00457178"/>
    <w:rsid w:val="004608E8"/>
    <w:rsid w:val="004617C4"/>
    <w:rsid w:val="00461928"/>
    <w:rsid w:val="00462F89"/>
    <w:rsid w:val="00464D59"/>
    <w:rsid w:val="00464F38"/>
    <w:rsid w:val="0046522E"/>
    <w:rsid w:val="00465442"/>
    <w:rsid w:val="00465BAC"/>
    <w:rsid w:val="00466558"/>
    <w:rsid w:val="0046661D"/>
    <w:rsid w:val="00466D86"/>
    <w:rsid w:val="0046720B"/>
    <w:rsid w:val="00467EF8"/>
    <w:rsid w:val="0047033D"/>
    <w:rsid w:val="00470A60"/>
    <w:rsid w:val="00470D61"/>
    <w:rsid w:val="00470FE3"/>
    <w:rsid w:val="00471BA1"/>
    <w:rsid w:val="00472048"/>
    <w:rsid w:val="0047227D"/>
    <w:rsid w:val="00472807"/>
    <w:rsid w:val="00473D3B"/>
    <w:rsid w:val="00474CB9"/>
    <w:rsid w:val="004751C3"/>
    <w:rsid w:val="00475851"/>
    <w:rsid w:val="00477DBA"/>
    <w:rsid w:val="00480F8F"/>
    <w:rsid w:val="004810B7"/>
    <w:rsid w:val="004814AE"/>
    <w:rsid w:val="00481B14"/>
    <w:rsid w:val="00482303"/>
    <w:rsid w:val="00482F8C"/>
    <w:rsid w:val="004837E0"/>
    <w:rsid w:val="0048495B"/>
    <w:rsid w:val="0048566F"/>
    <w:rsid w:val="004868EC"/>
    <w:rsid w:val="00486C95"/>
    <w:rsid w:val="00486CD0"/>
    <w:rsid w:val="00487024"/>
    <w:rsid w:val="00487727"/>
    <w:rsid w:val="004912A1"/>
    <w:rsid w:val="004914B3"/>
    <w:rsid w:val="00492436"/>
    <w:rsid w:val="0049402B"/>
    <w:rsid w:val="00494444"/>
    <w:rsid w:val="00494768"/>
    <w:rsid w:val="00496778"/>
    <w:rsid w:val="00496DD8"/>
    <w:rsid w:val="00497239"/>
    <w:rsid w:val="00497AEF"/>
    <w:rsid w:val="004A021F"/>
    <w:rsid w:val="004A1616"/>
    <w:rsid w:val="004A2337"/>
    <w:rsid w:val="004A23A7"/>
    <w:rsid w:val="004A2970"/>
    <w:rsid w:val="004A2C1F"/>
    <w:rsid w:val="004A2D1C"/>
    <w:rsid w:val="004A3929"/>
    <w:rsid w:val="004A392B"/>
    <w:rsid w:val="004A3AF9"/>
    <w:rsid w:val="004A3FE2"/>
    <w:rsid w:val="004A401B"/>
    <w:rsid w:val="004A4428"/>
    <w:rsid w:val="004A51A4"/>
    <w:rsid w:val="004A5ABB"/>
    <w:rsid w:val="004A64A4"/>
    <w:rsid w:val="004A6E5E"/>
    <w:rsid w:val="004A7CCA"/>
    <w:rsid w:val="004B06C3"/>
    <w:rsid w:val="004B116A"/>
    <w:rsid w:val="004B1FC2"/>
    <w:rsid w:val="004B2B41"/>
    <w:rsid w:val="004B348B"/>
    <w:rsid w:val="004B3823"/>
    <w:rsid w:val="004B3E48"/>
    <w:rsid w:val="004B4D12"/>
    <w:rsid w:val="004B5183"/>
    <w:rsid w:val="004B53C9"/>
    <w:rsid w:val="004B613C"/>
    <w:rsid w:val="004B6B3C"/>
    <w:rsid w:val="004B744D"/>
    <w:rsid w:val="004C10F5"/>
    <w:rsid w:val="004C244E"/>
    <w:rsid w:val="004C2AB1"/>
    <w:rsid w:val="004C2DE4"/>
    <w:rsid w:val="004C3139"/>
    <w:rsid w:val="004C3447"/>
    <w:rsid w:val="004C3BBB"/>
    <w:rsid w:val="004C6951"/>
    <w:rsid w:val="004C6D88"/>
    <w:rsid w:val="004C6FA4"/>
    <w:rsid w:val="004C7134"/>
    <w:rsid w:val="004C73F9"/>
    <w:rsid w:val="004C76A0"/>
    <w:rsid w:val="004C7D21"/>
    <w:rsid w:val="004D03BE"/>
    <w:rsid w:val="004D11EC"/>
    <w:rsid w:val="004D12F7"/>
    <w:rsid w:val="004D14AD"/>
    <w:rsid w:val="004D1FA5"/>
    <w:rsid w:val="004D2424"/>
    <w:rsid w:val="004D2C59"/>
    <w:rsid w:val="004D3092"/>
    <w:rsid w:val="004D36C9"/>
    <w:rsid w:val="004D3A3E"/>
    <w:rsid w:val="004D40AB"/>
    <w:rsid w:val="004D42FF"/>
    <w:rsid w:val="004D4ADA"/>
    <w:rsid w:val="004D5675"/>
    <w:rsid w:val="004D5D41"/>
    <w:rsid w:val="004D6341"/>
    <w:rsid w:val="004D64C6"/>
    <w:rsid w:val="004D66C5"/>
    <w:rsid w:val="004D6D28"/>
    <w:rsid w:val="004E007B"/>
    <w:rsid w:val="004E00FC"/>
    <w:rsid w:val="004E0156"/>
    <w:rsid w:val="004E0914"/>
    <w:rsid w:val="004E0CED"/>
    <w:rsid w:val="004E0DAC"/>
    <w:rsid w:val="004E2E84"/>
    <w:rsid w:val="004E3065"/>
    <w:rsid w:val="004E351F"/>
    <w:rsid w:val="004E3630"/>
    <w:rsid w:val="004E4E69"/>
    <w:rsid w:val="004E50AB"/>
    <w:rsid w:val="004E63A2"/>
    <w:rsid w:val="004E6D88"/>
    <w:rsid w:val="004E6F0B"/>
    <w:rsid w:val="004E75FA"/>
    <w:rsid w:val="004F239B"/>
    <w:rsid w:val="004F25D8"/>
    <w:rsid w:val="004F2636"/>
    <w:rsid w:val="004F2B35"/>
    <w:rsid w:val="004F2E92"/>
    <w:rsid w:val="004F4CD3"/>
    <w:rsid w:val="004F5480"/>
    <w:rsid w:val="004F5B95"/>
    <w:rsid w:val="004F7660"/>
    <w:rsid w:val="00500846"/>
    <w:rsid w:val="00501048"/>
    <w:rsid w:val="00501841"/>
    <w:rsid w:val="0050259E"/>
    <w:rsid w:val="00502689"/>
    <w:rsid w:val="00502690"/>
    <w:rsid w:val="00502EFE"/>
    <w:rsid w:val="005036EB"/>
    <w:rsid w:val="00503887"/>
    <w:rsid w:val="00503AE4"/>
    <w:rsid w:val="00503B6C"/>
    <w:rsid w:val="00503FF9"/>
    <w:rsid w:val="00504110"/>
    <w:rsid w:val="005056BB"/>
    <w:rsid w:val="0050617B"/>
    <w:rsid w:val="00506E9B"/>
    <w:rsid w:val="005074B3"/>
    <w:rsid w:val="00507930"/>
    <w:rsid w:val="00507F98"/>
    <w:rsid w:val="0051005A"/>
    <w:rsid w:val="00510452"/>
    <w:rsid w:val="00510F70"/>
    <w:rsid w:val="00511741"/>
    <w:rsid w:val="00513784"/>
    <w:rsid w:val="00513997"/>
    <w:rsid w:val="00514BA9"/>
    <w:rsid w:val="00514C94"/>
    <w:rsid w:val="00514DC3"/>
    <w:rsid w:val="00514E43"/>
    <w:rsid w:val="00514F60"/>
    <w:rsid w:val="00515F96"/>
    <w:rsid w:val="005168FB"/>
    <w:rsid w:val="00516C18"/>
    <w:rsid w:val="00516C28"/>
    <w:rsid w:val="00516D85"/>
    <w:rsid w:val="0052096E"/>
    <w:rsid w:val="0052174D"/>
    <w:rsid w:val="00522ADA"/>
    <w:rsid w:val="00523537"/>
    <w:rsid w:val="00523679"/>
    <w:rsid w:val="0052389B"/>
    <w:rsid w:val="00523BC6"/>
    <w:rsid w:val="00523DF5"/>
    <w:rsid w:val="0052465F"/>
    <w:rsid w:val="00525220"/>
    <w:rsid w:val="005256E5"/>
    <w:rsid w:val="00525950"/>
    <w:rsid w:val="00525A8A"/>
    <w:rsid w:val="00525BB3"/>
    <w:rsid w:val="00525C28"/>
    <w:rsid w:val="005261F5"/>
    <w:rsid w:val="0052702D"/>
    <w:rsid w:val="0052731A"/>
    <w:rsid w:val="00530D3C"/>
    <w:rsid w:val="00531C4E"/>
    <w:rsid w:val="005323A5"/>
    <w:rsid w:val="005325CF"/>
    <w:rsid w:val="00532E69"/>
    <w:rsid w:val="005330C1"/>
    <w:rsid w:val="00534A09"/>
    <w:rsid w:val="00534A70"/>
    <w:rsid w:val="00534CD1"/>
    <w:rsid w:val="0053537E"/>
    <w:rsid w:val="00535D34"/>
    <w:rsid w:val="0053676E"/>
    <w:rsid w:val="00536D7C"/>
    <w:rsid w:val="00537808"/>
    <w:rsid w:val="00537D9C"/>
    <w:rsid w:val="00537F70"/>
    <w:rsid w:val="005401B7"/>
    <w:rsid w:val="0054107F"/>
    <w:rsid w:val="00541222"/>
    <w:rsid w:val="00543E26"/>
    <w:rsid w:val="0054434C"/>
    <w:rsid w:val="00544796"/>
    <w:rsid w:val="00544834"/>
    <w:rsid w:val="0054484A"/>
    <w:rsid w:val="00544A55"/>
    <w:rsid w:val="00544D8D"/>
    <w:rsid w:val="00545362"/>
    <w:rsid w:val="0054552E"/>
    <w:rsid w:val="00545A13"/>
    <w:rsid w:val="005470BD"/>
    <w:rsid w:val="005502B1"/>
    <w:rsid w:val="00550726"/>
    <w:rsid w:val="0055120D"/>
    <w:rsid w:val="005512DA"/>
    <w:rsid w:val="005513EE"/>
    <w:rsid w:val="0055192D"/>
    <w:rsid w:val="0055278E"/>
    <w:rsid w:val="005527DD"/>
    <w:rsid w:val="00552F1E"/>
    <w:rsid w:val="005531A6"/>
    <w:rsid w:val="00553D3E"/>
    <w:rsid w:val="00554663"/>
    <w:rsid w:val="00554CE7"/>
    <w:rsid w:val="005551E5"/>
    <w:rsid w:val="0055572F"/>
    <w:rsid w:val="00555AF7"/>
    <w:rsid w:val="00555F20"/>
    <w:rsid w:val="00556AEE"/>
    <w:rsid w:val="00556EEA"/>
    <w:rsid w:val="00557231"/>
    <w:rsid w:val="0055758D"/>
    <w:rsid w:val="005576D3"/>
    <w:rsid w:val="0056121F"/>
    <w:rsid w:val="005624C1"/>
    <w:rsid w:val="00564D0B"/>
    <w:rsid w:val="0056595D"/>
    <w:rsid w:val="005667A1"/>
    <w:rsid w:val="00566BBE"/>
    <w:rsid w:val="00566BEE"/>
    <w:rsid w:val="005670E5"/>
    <w:rsid w:val="005674AB"/>
    <w:rsid w:val="00567521"/>
    <w:rsid w:val="005678C7"/>
    <w:rsid w:val="00567B37"/>
    <w:rsid w:val="00567FF2"/>
    <w:rsid w:val="00570350"/>
    <w:rsid w:val="00570FDC"/>
    <w:rsid w:val="005711E6"/>
    <w:rsid w:val="00571ECF"/>
    <w:rsid w:val="00571ED1"/>
    <w:rsid w:val="0057256F"/>
    <w:rsid w:val="00573018"/>
    <w:rsid w:val="00573636"/>
    <w:rsid w:val="00573896"/>
    <w:rsid w:val="0057437C"/>
    <w:rsid w:val="00574916"/>
    <w:rsid w:val="00574DCF"/>
    <w:rsid w:val="005756B2"/>
    <w:rsid w:val="005757BE"/>
    <w:rsid w:val="005765A2"/>
    <w:rsid w:val="00580EA8"/>
    <w:rsid w:val="00580EF8"/>
    <w:rsid w:val="00581A69"/>
    <w:rsid w:val="0058217A"/>
    <w:rsid w:val="0058220F"/>
    <w:rsid w:val="005825B6"/>
    <w:rsid w:val="005834FE"/>
    <w:rsid w:val="005846F7"/>
    <w:rsid w:val="00584B45"/>
    <w:rsid w:val="00585056"/>
    <w:rsid w:val="00585697"/>
    <w:rsid w:val="00586617"/>
    <w:rsid w:val="0058774B"/>
    <w:rsid w:val="00587FE7"/>
    <w:rsid w:val="005905D8"/>
    <w:rsid w:val="00591FE6"/>
    <w:rsid w:val="005920EE"/>
    <w:rsid w:val="00592AEB"/>
    <w:rsid w:val="00593A2B"/>
    <w:rsid w:val="00593B40"/>
    <w:rsid w:val="00593E4E"/>
    <w:rsid w:val="0059430D"/>
    <w:rsid w:val="00594337"/>
    <w:rsid w:val="0059457C"/>
    <w:rsid w:val="00594993"/>
    <w:rsid w:val="00594CBD"/>
    <w:rsid w:val="00595B07"/>
    <w:rsid w:val="00595BA9"/>
    <w:rsid w:val="00596727"/>
    <w:rsid w:val="00597137"/>
    <w:rsid w:val="00597EF8"/>
    <w:rsid w:val="005A0DAC"/>
    <w:rsid w:val="005A0E59"/>
    <w:rsid w:val="005A1C07"/>
    <w:rsid w:val="005A2D33"/>
    <w:rsid w:val="005A2E25"/>
    <w:rsid w:val="005A3F56"/>
    <w:rsid w:val="005A48D6"/>
    <w:rsid w:val="005A59D9"/>
    <w:rsid w:val="005A6CF3"/>
    <w:rsid w:val="005A6DB2"/>
    <w:rsid w:val="005A70B0"/>
    <w:rsid w:val="005A71CE"/>
    <w:rsid w:val="005A7EB7"/>
    <w:rsid w:val="005B0BF6"/>
    <w:rsid w:val="005B0CC2"/>
    <w:rsid w:val="005B1146"/>
    <w:rsid w:val="005B11A7"/>
    <w:rsid w:val="005B1818"/>
    <w:rsid w:val="005B2A11"/>
    <w:rsid w:val="005B2AFD"/>
    <w:rsid w:val="005B2F19"/>
    <w:rsid w:val="005B35A8"/>
    <w:rsid w:val="005B4219"/>
    <w:rsid w:val="005B4E18"/>
    <w:rsid w:val="005B5379"/>
    <w:rsid w:val="005B5392"/>
    <w:rsid w:val="005B5664"/>
    <w:rsid w:val="005B5876"/>
    <w:rsid w:val="005B587B"/>
    <w:rsid w:val="005B5934"/>
    <w:rsid w:val="005B5DC5"/>
    <w:rsid w:val="005B630B"/>
    <w:rsid w:val="005B6734"/>
    <w:rsid w:val="005B68B0"/>
    <w:rsid w:val="005B7DAD"/>
    <w:rsid w:val="005C1068"/>
    <w:rsid w:val="005C3AD4"/>
    <w:rsid w:val="005C3D23"/>
    <w:rsid w:val="005C4806"/>
    <w:rsid w:val="005C49A5"/>
    <w:rsid w:val="005C4A38"/>
    <w:rsid w:val="005C4E4F"/>
    <w:rsid w:val="005C4F7B"/>
    <w:rsid w:val="005C53CC"/>
    <w:rsid w:val="005C58F1"/>
    <w:rsid w:val="005C5C8E"/>
    <w:rsid w:val="005C7022"/>
    <w:rsid w:val="005C7365"/>
    <w:rsid w:val="005C7F4A"/>
    <w:rsid w:val="005D00F9"/>
    <w:rsid w:val="005D0253"/>
    <w:rsid w:val="005D095F"/>
    <w:rsid w:val="005D1DFB"/>
    <w:rsid w:val="005D2A55"/>
    <w:rsid w:val="005D2BE8"/>
    <w:rsid w:val="005D3CDE"/>
    <w:rsid w:val="005D4082"/>
    <w:rsid w:val="005D4906"/>
    <w:rsid w:val="005D570A"/>
    <w:rsid w:val="005D69E6"/>
    <w:rsid w:val="005E0705"/>
    <w:rsid w:val="005E0C91"/>
    <w:rsid w:val="005E12C0"/>
    <w:rsid w:val="005E1D0E"/>
    <w:rsid w:val="005E30AC"/>
    <w:rsid w:val="005E3CC8"/>
    <w:rsid w:val="005E4EE3"/>
    <w:rsid w:val="005E676B"/>
    <w:rsid w:val="005E6928"/>
    <w:rsid w:val="005E6D25"/>
    <w:rsid w:val="005F0888"/>
    <w:rsid w:val="005F15C4"/>
    <w:rsid w:val="005F25F0"/>
    <w:rsid w:val="005F3118"/>
    <w:rsid w:val="005F37CF"/>
    <w:rsid w:val="005F3C65"/>
    <w:rsid w:val="005F503A"/>
    <w:rsid w:val="005F56A8"/>
    <w:rsid w:val="005F7350"/>
    <w:rsid w:val="005F796C"/>
    <w:rsid w:val="00600293"/>
    <w:rsid w:val="00600467"/>
    <w:rsid w:val="00600FB9"/>
    <w:rsid w:val="006012E8"/>
    <w:rsid w:val="00603166"/>
    <w:rsid w:val="0060369B"/>
    <w:rsid w:val="006039DE"/>
    <w:rsid w:val="00603B19"/>
    <w:rsid w:val="00603E4F"/>
    <w:rsid w:val="006045A0"/>
    <w:rsid w:val="0060468B"/>
    <w:rsid w:val="00605D85"/>
    <w:rsid w:val="00605D89"/>
    <w:rsid w:val="00605F80"/>
    <w:rsid w:val="00606B02"/>
    <w:rsid w:val="00606B1E"/>
    <w:rsid w:val="00606D53"/>
    <w:rsid w:val="00606F65"/>
    <w:rsid w:val="006108AB"/>
    <w:rsid w:val="00610B0E"/>
    <w:rsid w:val="0061276D"/>
    <w:rsid w:val="006129A3"/>
    <w:rsid w:val="00612E48"/>
    <w:rsid w:val="006136F4"/>
    <w:rsid w:val="00614177"/>
    <w:rsid w:val="006145BF"/>
    <w:rsid w:val="00614F75"/>
    <w:rsid w:val="00614FEC"/>
    <w:rsid w:val="00615A42"/>
    <w:rsid w:val="006169D4"/>
    <w:rsid w:val="00616FA1"/>
    <w:rsid w:val="006202FA"/>
    <w:rsid w:val="006205F2"/>
    <w:rsid w:val="00620AF1"/>
    <w:rsid w:val="00621C2B"/>
    <w:rsid w:val="00621FB8"/>
    <w:rsid w:val="00622030"/>
    <w:rsid w:val="00622549"/>
    <w:rsid w:val="006234EC"/>
    <w:rsid w:val="006240FC"/>
    <w:rsid w:val="00624A64"/>
    <w:rsid w:val="00624BD9"/>
    <w:rsid w:val="00625241"/>
    <w:rsid w:val="00625674"/>
    <w:rsid w:val="00626217"/>
    <w:rsid w:val="00626E68"/>
    <w:rsid w:val="00630657"/>
    <w:rsid w:val="006319BB"/>
    <w:rsid w:val="00633853"/>
    <w:rsid w:val="006339DE"/>
    <w:rsid w:val="00633C8C"/>
    <w:rsid w:val="00633E17"/>
    <w:rsid w:val="006347F7"/>
    <w:rsid w:val="0063501F"/>
    <w:rsid w:val="006354E2"/>
    <w:rsid w:val="00635519"/>
    <w:rsid w:val="00636871"/>
    <w:rsid w:val="00637196"/>
    <w:rsid w:val="006376BB"/>
    <w:rsid w:val="006404FB"/>
    <w:rsid w:val="006426B7"/>
    <w:rsid w:val="00643D5E"/>
    <w:rsid w:val="00643F45"/>
    <w:rsid w:val="00644723"/>
    <w:rsid w:val="006447B7"/>
    <w:rsid w:val="006455DE"/>
    <w:rsid w:val="006455F7"/>
    <w:rsid w:val="00646149"/>
    <w:rsid w:val="00646FB2"/>
    <w:rsid w:val="006479A8"/>
    <w:rsid w:val="00647E5F"/>
    <w:rsid w:val="006511C8"/>
    <w:rsid w:val="00651752"/>
    <w:rsid w:val="00651D13"/>
    <w:rsid w:val="006521DA"/>
    <w:rsid w:val="0065253F"/>
    <w:rsid w:val="006532B3"/>
    <w:rsid w:val="0065376D"/>
    <w:rsid w:val="0065394E"/>
    <w:rsid w:val="006558AB"/>
    <w:rsid w:val="0066020E"/>
    <w:rsid w:val="00660616"/>
    <w:rsid w:val="00660BDC"/>
    <w:rsid w:val="00660D46"/>
    <w:rsid w:val="00660E87"/>
    <w:rsid w:val="00662DFD"/>
    <w:rsid w:val="00663526"/>
    <w:rsid w:val="00663A3A"/>
    <w:rsid w:val="006655FF"/>
    <w:rsid w:val="0066571F"/>
    <w:rsid w:val="00665A47"/>
    <w:rsid w:val="00665F61"/>
    <w:rsid w:val="00670201"/>
    <w:rsid w:val="0067024F"/>
    <w:rsid w:val="00671AEE"/>
    <w:rsid w:val="00671DEB"/>
    <w:rsid w:val="0067320A"/>
    <w:rsid w:val="00674405"/>
    <w:rsid w:val="00674458"/>
    <w:rsid w:val="006747E8"/>
    <w:rsid w:val="00675165"/>
    <w:rsid w:val="00675B4C"/>
    <w:rsid w:val="00677E06"/>
    <w:rsid w:val="0068005E"/>
    <w:rsid w:val="00680228"/>
    <w:rsid w:val="006804BE"/>
    <w:rsid w:val="00681731"/>
    <w:rsid w:val="00682910"/>
    <w:rsid w:val="0068323D"/>
    <w:rsid w:val="00685012"/>
    <w:rsid w:val="00685105"/>
    <w:rsid w:val="006855B1"/>
    <w:rsid w:val="00685FDE"/>
    <w:rsid w:val="006866BC"/>
    <w:rsid w:val="0069031C"/>
    <w:rsid w:val="006903CE"/>
    <w:rsid w:val="006909EB"/>
    <w:rsid w:val="00690A9D"/>
    <w:rsid w:val="00690C41"/>
    <w:rsid w:val="00692732"/>
    <w:rsid w:val="0069365F"/>
    <w:rsid w:val="00693AA7"/>
    <w:rsid w:val="0069484C"/>
    <w:rsid w:val="006948E4"/>
    <w:rsid w:val="00694BC3"/>
    <w:rsid w:val="006953F1"/>
    <w:rsid w:val="00696017"/>
    <w:rsid w:val="00696261"/>
    <w:rsid w:val="006964D4"/>
    <w:rsid w:val="00696788"/>
    <w:rsid w:val="0069690D"/>
    <w:rsid w:val="00696E2C"/>
    <w:rsid w:val="0069719F"/>
    <w:rsid w:val="00697247"/>
    <w:rsid w:val="00697423"/>
    <w:rsid w:val="006A0D74"/>
    <w:rsid w:val="006A17E9"/>
    <w:rsid w:val="006A2356"/>
    <w:rsid w:val="006A2834"/>
    <w:rsid w:val="006A2EB4"/>
    <w:rsid w:val="006A31D9"/>
    <w:rsid w:val="006A476E"/>
    <w:rsid w:val="006A518F"/>
    <w:rsid w:val="006A5894"/>
    <w:rsid w:val="006A66D3"/>
    <w:rsid w:val="006A7A3B"/>
    <w:rsid w:val="006B012D"/>
    <w:rsid w:val="006B0430"/>
    <w:rsid w:val="006B06F9"/>
    <w:rsid w:val="006B0989"/>
    <w:rsid w:val="006B29D0"/>
    <w:rsid w:val="006B2C79"/>
    <w:rsid w:val="006B4E57"/>
    <w:rsid w:val="006B4F92"/>
    <w:rsid w:val="006B5174"/>
    <w:rsid w:val="006B5D3E"/>
    <w:rsid w:val="006B6E96"/>
    <w:rsid w:val="006B76BF"/>
    <w:rsid w:val="006B7B88"/>
    <w:rsid w:val="006C0C4D"/>
    <w:rsid w:val="006C1498"/>
    <w:rsid w:val="006C1DC0"/>
    <w:rsid w:val="006C1EC0"/>
    <w:rsid w:val="006C2526"/>
    <w:rsid w:val="006C3820"/>
    <w:rsid w:val="006C3880"/>
    <w:rsid w:val="006C3A31"/>
    <w:rsid w:val="006C40AB"/>
    <w:rsid w:val="006C41D7"/>
    <w:rsid w:val="006C4980"/>
    <w:rsid w:val="006C55AB"/>
    <w:rsid w:val="006C606D"/>
    <w:rsid w:val="006C609F"/>
    <w:rsid w:val="006C6594"/>
    <w:rsid w:val="006C6B24"/>
    <w:rsid w:val="006C6B53"/>
    <w:rsid w:val="006C6C40"/>
    <w:rsid w:val="006C7478"/>
    <w:rsid w:val="006C7581"/>
    <w:rsid w:val="006C78D5"/>
    <w:rsid w:val="006C7D50"/>
    <w:rsid w:val="006C7E32"/>
    <w:rsid w:val="006D000A"/>
    <w:rsid w:val="006D013D"/>
    <w:rsid w:val="006D0543"/>
    <w:rsid w:val="006D0AFA"/>
    <w:rsid w:val="006D15D6"/>
    <w:rsid w:val="006D1ADF"/>
    <w:rsid w:val="006D242D"/>
    <w:rsid w:val="006D27F7"/>
    <w:rsid w:val="006D31D6"/>
    <w:rsid w:val="006D33EA"/>
    <w:rsid w:val="006D42F3"/>
    <w:rsid w:val="006D44A8"/>
    <w:rsid w:val="006D4F7A"/>
    <w:rsid w:val="006D4F8F"/>
    <w:rsid w:val="006D5A0C"/>
    <w:rsid w:val="006D5C60"/>
    <w:rsid w:val="006D5CF4"/>
    <w:rsid w:val="006D5EF7"/>
    <w:rsid w:val="006D6A31"/>
    <w:rsid w:val="006D6ECD"/>
    <w:rsid w:val="006D7584"/>
    <w:rsid w:val="006E058D"/>
    <w:rsid w:val="006E0D5D"/>
    <w:rsid w:val="006E12AE"/>
    <w:rsid w:val="006E1996"/>
    <w:rsid w:val="006E37C8"/>
    <w:rsid w:val="006E42E2"/>
    <w:rsid w:val="006E487D"/>
    <w:rsid w:val="006E4AEA"/>
    <w:rsid w:val="006E5C01"/>
    <w:rsid w:val="006E6435"/>
    <w:rsid w:val="006E74FD"/>
    <w:rsid w:val="006E7E9E"/>
    <w:rsid w:val="006E7F66"/>
    <w:rsid w:val="006F0DBD"/>
    <w:rsid w:val="006F19E6"/>
    <w:rsid w:val="006F1FD4"/>
    <w:rsid w:val="006F23C5"/>
    <w:rsid w:val="006F273B"/>
    <w:rsid w:val="006F2DBA"/>
    <w:rsid w:val="006F3169"/>
    <w:rsid w:val="006F3C31"/>
    <w:rsid w:val="006F3FE1"/>
    <w:rsid w:val="006F40A1"/>
    <w:rsid w:val="006F4B2D"/>
    <w:rsid w:val="006F53A7"/>
    <w:rsid w:val="006F53ED"/>
    <w:rsid w:val="006F5935"/>
    <w:rsid w:val="006F629A"/>
    <w:rsid w:val="006F7D79"/>
    <w:rsid w:val="00700285"/>
    <w:rsid w:val="0070083B"/>
    <w:rsid w:val="00700E3C"/>
    <w:rsid w:val="00702654"/>
    <w:rsid w:val="00703223"/>
    <w:rsid w:val="00704EBD"/>
    <w:rsid w:val="00704F36"/>
    <w:rsid w:val="0070632B"/>
    <w:rsid w:val="007065F6"/>
    <w:rsid w:val="007100ED"/>
    <w:rsid w:val="00710128"/>
    <w:rsid w:val="0071209B"/>
    <w:rsid w:val="00712E11"/>
    <w:rsid w:val="007131E7"/>
    <w:rsid w:val="007134A2"/>
    <w:rsid w:val="00713784"/>
    <w:rsid w:val="007145F8"/>
    <w:rsid w:val="00714986"/>
    <w:rsid w:val="00714ADA"/>
    <w:rsid w:val="00715674"/>
    <w:rsid w:val="00715872"/>
    <w:rsid w:val="00716256"/>
    <w:rsid w:val="00716ED3"/>
    <w:rsid w:val="007172A3"/>
    <w:rsid w:val="00717E01"/>
    <w:rsid w:val="00720545"/>
    <w:rsid w:val="00722855"/>
    <w:rsid w:val="00726F6E"/>
    <w:rsid w:val="007304B9"/>
    <w:rsid w:val="00730AAB"/>
    <w:rsid w:val="00732A5B"/>
    <w:rsid w:val="0073310A"/>
    <w:rsid w:val="00733BE0"/>
    <w:rsid w:val="00733F09"/>
    <w:rsid w:val="00734F02"/>
    <w:rsid w:val="007356DA"/>
    <w:rsid w:val="00735AEC"/>
    <w:rsid w:val="00736A28"/>
    <w:rsid w:val="00736B5F"/>
    <w:rsid w:val="00736F9F"/>
    <w:rsid w:val="007372FE"/>
    <w:rsid w:val="0074166A"/>
    <w:rsid w:val="00741F1F"/>
    <w:rsid w:val="00741F90"/>
    <w:rsid w:val="00742786"/>
    <w:rsid w:val="00742874"/>
    <w:rsid w:val="007429E2"/>
    <w:rsid w:val="007434FE"/>
    <w:rsid w:val="00743EE6"/>
    <w:rsid w:val="007445DD"/>
    <w:rsid w:val="00745B64"/>
    <w:rsid w:val="00746907"/>
    <w:rsid w:val="00747BF3"/>
    <w:rsid w:val="0075091F"/>
    <w:rsid w:val="00750EAA"/>
    <w:rsid w:val="00751056"/>
    <w:rsid w:val="0075265F"/>
    <w:rsid w:val="00752BD7"/>
    <w:rsid w:val="007531BA"/>
    <w:rsid w:val="0075445E"/>
    <w:rsid w:val="007549BA"/>
    <w:rsid w:val="00754CF6"/>
    <w:rsid w:val="00754E71"/>
    <w:rsid w:val="00755044"/>
    <w:rsid w:val="007565EF"/>
    <w:rsid w:val="00757086"/>
    <w:rsid w:val="00757548"/>
    <w:rsid w:val="00761C18"/>
    <w:rsid w:val="0076260C"/>
    <w:rsid w:val="00764D92"/>
    <w:rsid w:val="00765301"/>
    <w:rsid w:val="00765F38"/>
    <w:rsid w:val="00766B89"/>
    <w:rsid w:val="007676CC"/>
    <w:rsid w:val="00767900"/>
    <w:rsid w:val="00767BD2"/>
    <w:rsid w:val="0077028F"/>
    <w:rsid w:val="007721AC"/>
    <w:rsid w:val="00772226"/>
    <w:rsid w:val="007723CD"/>
    <w:rsid w:val="00772519"/>
    <w:rsid w:val="00772FC9"/>
    <w:rsid w:val="007737E4"/>
    <w:rsid w:val="00773A13"/>
    <w:rsid w:val="00774F79"/>
    <w:rsid w:val="00774FA4"/>
    <w:rsid w:val="00775163"/>
    <w:rsid w:val="007751C3"/>
    <w:rsid w:val="00775D3F"/>
    <w:rsid w:val="007767C9"/>
    <w:rsid w:val="00777C2B"/>
    <w:rsid w:val="00780074"/>
    <w:rsid w:val="00780797"/>
    <w:rsid w:val="00781156"/>
    <w:rsid w:val="0078122E"/>
    <w:rsid w:val="007819F3"/>
    <w:rsid w:val="00781B55"/>
    <w:rsid w:val="00782F89"/>
    <w:rsid w:val="00783573"/>
    <w:rsid w:val="007841C9"/>
    <w:rsid w:val="007843D5"/>
    <w:rsid w:val="007846CD"/>
    <w:rsid w:val="00784C98"/>
    <w:rsid w:val="00785307"/>
    <w:rsid w:val="007853D4"/>
    <w:rsid w:val="00785AB9"/>
    <w:rsid w:val="00785D6F"/>
    <w:rsid w:val="0078640E"/>
    <w:rsid w:val="007864AB"/>
    <w:rsid w:val="00786584"/>
    <w:rsid w:val="00786EE6"/>
    <w:rsid w:val="00787FC0"/>
    <w:rsid w:val="00790019"/>
    <w:rsid w:val="00790120"/>
    <w:rsid w:val="0079020E"/>
    <w:rsid w:val="00792EC3"/>
    <w:rsid w:val="00793367"/>
    <w:rsid w:val="00794683"/>
    <w:rsid w:val="0079499E"/>
    <w:rsid w:val="00795535"/>
    <w:rsid w:val="00795765"/>
    <w:rsid w:val="00795B56"/>
    <w:rsid w:val="007967DA"/>
    <w:rsid w:val="00796B0F"/>
    <w:rsid w:val="00796F6A"/>
    <w:rsid w:val="00796FC2"/>
    <w:rsid w:val="00797A4C"/>
    <w:rsid w:val="007A1129"/>
    <w:rsid w:val="007A1D88"/>
    <w:rsid w:val="007A277D"/>
    <w:rsid w:val="007A2E9C"/>
    <w:rsid w:val="007A33B7"/>
    <w:rsid w:val="007A4047"/>
    <w:rsid w:val="007A4FE0"/>
    <w:rsid w:val="007A65F4"/>
    <w:rsid w:val="007A6AE8"/>
    <w:rsid w:val="007A739F"/>
    <w:rsid w:val="007A7464"/>
    <w:rsid w:val="007A797C"/>
    <w:rsid w:val="007A7E23"/>
    <w:rsid w:val="007B059D"/>
    <w:rsid w:val="007B08C2"/>
    <w:rsid w:val="007B0D18"/>
    <w:rsid w:val="007B10D1"/>
    <w:rsid w:val="007B16CF"/>
    <w:rsid w:val="007B22FC"/>
    <w:rsid w:val="007B2629"/>
    <w:rsid w:val="007B2EC3"/>
    <w:rsid w:val="007B3800"/>
    <w:rsid w:val="007B3BF4"/>
    <w:rsid w:val="007B46C4"/>
    <w:rsid w:val="007B5679"/>
    <w:rsid w:val="007B599A"/>
    <w:rsid w:val="007B5EF6"/>
    <w:rsid w:val="007B6242"/>
    <w:rsid w:val="007B6D0F"/>
    <w:rsid w:val="007B6D32"/>
    <w:rsid w:val="007B7691"/>
    <w:rsid w:val="007C02DB"/>
    <w:rsid w:val="007C0B0A"/>
    <w:rsid w:val="007C1D31"/>
    <w:rsid w:val="007C246E"/>
    <w:rsid w:val="007C2513"/>
    <w:rsid w:val="007C3482"/>
    <w:rsid w:val="007C3B5E"/>
    <w:rsid w:val="007C3E24"/>
    <w:rsid w:val="007C48D5"/>
    <w:rsid w:val="007C4EE6"/>
    <w:rsid w:val="007C55D3"/>
    <w:rsid w:val="007C6112"/>
    <w:rsid w:val="007C65D8"/>
    <w:rsid w:val="007C6E6F"/>
    <w:rsid w:val="007C7BD8"/>
    <w:rsid w:val="007C7D3F"/>
    <w:rsid w:val="007C7E95"/>
    <w:rsid w:val="007D0AF0"/>
    <w:rsid w:val="007D0CAC"/>
    <w:rsid w:val="007D18E0"/>
    <w:rsid w:val="007D219D"/>
    <w:rsid w:val="007D21C8"/>
    <w:rsid w:val="007D23C1"/>
    <w:rsid w:val="007D2FBA"/>
    <w:rsid w:val="007D3065"/>
    <w:rsid w:val="007D34CD"/>
    <w:rsid w:val="007D3815"/>
    <w:rsid w:val="007D41C6"/>
    <w:rsid w:val="007D4C51"/>
    <w:rsid w:val="007D4EC7"/>
    <w:rsid w:val="007D5DFD"/>
    <w:rsid w:val="007D61C8"/>
    <w:rsid w:val="007D703D"/>
    <w:rsid w:val="007E09DC"/>
    <w:rsid w:val="007E0D02"/>
    <w:rsid w:val="007E0ED4"/>
    <w:rsid w:val="007E12B5"/>
    <w:rsid w:val="007E1482"/>
    <w:rsid w:val="007E1834"/>
    <w:rsid w:val="007E38A8"/>
    <w:rsid w:val="007E568B"/>
    <w:rsid w:val="007E5941"/>
    <w:rsid w:val="007E5F4E"/>
    <w:rsid w:val="007E6632"/>
    <w:rsid w:val="007E6D69"/>
    <w:rsid w:val="007E795E"/>
    <w:rsid w:val="007F0933"/>
    <w:rsid w:val="007F0AE0"/>
    <w:rsid w:val="007F15B5"/>
    <w:rsid w:val="007F163F"/>
    <w:rsid w:val="007F1895"/>
    <w:rsid w:val="007F2207"/>
    <w:rsid w:val="007F29DC"/>
    <w:rsid w:val="007F3740"/>
    <w:rsid w:val="007F3B94"/>
    <w:rsid w:val="007F3CC3"/>
    <w:rsid w:val="007F4995"/>
    <w:rsid w:val="007F4DAB"/>
    <w:rsid w:val="007F52EE"/>
    <w:rsid w:val="007F598F"/>
    <w:rsid w:val="007F7470"/>
    <w:rsid w:val="007F7663"/>
    <w:rsid w:val="007F782C"/>
    <w:rsid w:val="007F79DC"/>
    <w:rsid w:val="007F7B98"/>
    <w:rsid w:val="00800614"/>
    <w:rsid w:val="008007A8"/>
    <w:rsid w:val="00800A91"/>
    <w:rsid w:val="0080181B"/>
    <w:rsid w:val="00804E9B"/>
    <w:rsid w:val="008051F5"/>
    <w:rsid w:val="00805783"/>
    <w:rsid w:val="00805AA6"/>
    <w:rsid w:val="0080655C"/>
    <w:rsid w:val="00806664"/>
    <w:rsid w:val="008069F2"/>
    <w:rsid w:val="00806BEA"/>
    <w:rsid w:val="0080747D"/>
    <w:rsid w:val="00807527"/>
    <w:rsid w:val="008079D4"/>
    <w:rsid w:val="00810A62"/>
    <w:rsid w:val="00810FCF"/>
    <w:rsid w:val="008111A7"/>
    <w:rsid w:val="008112A9"/>
    <w:rsid w:val="00812560"/>
    <w:rsid w:val="00812A0D"/>
    <w:rsid w:val="00813EBE"/>
    <w:rsid w:val="008141C9"/>
    <w:rsid w:val="008141EF"/>
    <w:rsid w:val="00815217"/>
    <w:rsid w:val="008157A0"/>
    <w:rsid w:val="00815FF1"/>
    <w:rsid w:val="00816259"/>
    <w:rsid w:val="00816623"/>
    <w:rsid w:val="008174C1"/>
    <w:rsid w:val="00817A6A"/>
    <w:rsid w:val="00817F98"/>
    <w:rsid w:val="00821E3E"/>
    <w:rsid w:val="00822C16"/>
    <w:rsid w:val="00822FAA"/>
    <w:rsid w:val="008234C7"/>
    <w:rsid w:val="008236B0"/>
    <w:rsid w:val="00823781"/>
    <w:rsid w:val="008237B0"/>
    <w:rsid w:val="008246E2"/>
    <w:rsid w:val="00825565"/>
    <w:rsid w:val="008272D5"/>
    <w:rsid w:val="008275BA"/>
    <w:rsid w:val="00830EAF"/>
    <w:rsid w:val="0083142C"/>
    <w:rsid w:val="008315FB"/>
    <w:rsid w:val="008319B6"/>
    <w:rsid w:val="00832C9D"/>
    <w:rsid w:val="008348C1"/>
    <w:rsid w:val="008348D4"/>
    <w:rsid w:val="00834CCC"/>
    <w:rsid w:val="0083574F"/>
    <w:rsid w:val="00835BAA"/>
    <w:rsid w:val="0083710F"/>
    <w:rsid w:val="008400FC"/>
    <w:rsid w:val="00840339"/>
    <w:rsid w:val="00840F02"/>
    <w:rsid w:val="008413B6"/>
    <w:rsid w:val="00841742"/>
    <w:rsid w:val="00841D12"/>
    <w:rsid w:val="00842277"/>
    <w:rsid w:val="008431DC"/>
    <w:rsid w:val="00843471"/>
    <w:rsid w:val="00843D4B"/>
    <w:rsid w:val="00843D75"/>
    <w:rsid w:val="00843FF0"/>
    <w:rsid w:val="0084463B"/>
    <w:rsid w:val="00844F43"/>
    <w:rsid w:val="00844F98"/>
    <w:rsid w:val="008452E2"/>
    <w:rsid w:val="008455B4"/>
    <w:rsid w:val="008459FE"/>
    <w:rsid w:val="00845F09"/>
    <w:rsid w:val="0084650D"/>
    <w:rsid w:val="00846B51"/>
    <w:rsid w:val="00847942"/>
    <w:rsid w:val="00847E5F"/>
    <w:rsid w:val="008503CF"/>
    <w:rsid w:val="00850793"/>
    <w:rsid w:val="008507C8"/>
    <w:rsid w:val="00850A3C"/>
    <w:rsid w:val="00851A22"/>
    <w:rsid w:val="00851D5D"/>
    <w:rsid w:val="008527EB"/>
    <w:rsid w:val="00853104"/>
    <w:rsid w:val="0085316C"/>
    <w:rsid w:val="008536C2"/>
    <w:rsid w:val="008547C1"/>
    <w:rsid w:val="0085517D"/>
    <w:rsid w:val="008551D9"/>
    <w:rsid w:val="0085523F"/>
    <w:rsid w:val="00855D12"/>
    <w:rsid w:val="00855E31"/>
    <w:rsid w:val="008560A9"/>
    <w:rsid w:val="008564FD"/>
    <w:rsid w:val="008568DF"/>
    <w:rsid w:val="00856FBB"/>
    <w:rsid w:val="00857590"/>
    <w:rsid w:val="00857DAB"/>
    <w:rsid w:val="00860815"/>
    <w:rsid w:val="00860F3B"/>
    <w:rsid w:val="00861288"/>
    <w:rsid w:val="00862400"/>
    <w:rsid w:val="008630D5"/>
    <w:rsid w:val="008632F6"/>
    <w:rsid w:val="00863889"/>
    <w:rsid w:val="00863C0A"/>
    <w:rsid w:val="008642F2"/>
    <w:rsid w:val="008643BD"/>
    <w:rsid w:val="008645C9"/>
    <w:rsid w:val="0086471C"/>
    <w:rsid w:val="00865BCD"/>
    <w:rsid w:val="00866817"/>
    <w:rsid w:val="0086707E"/>
    <w:rsid w:val="0087112F"/>
    <w:rsid w:val="00871FA3"/>
    <w:rsid w:val="008724D7"/>
    <w:rsid w:val="0087257B"/>
    <w:rsid w:val="0087286B"/>
    <w:rsid w:val="00873387"/>
    <w:rsid w:val="00874D6A"/>
    <w:rsid w:val="008758E0"/>
    <w:rsid w:val="00875A28"/>
    <w:rsid w:val="00875A41"/>
    <w:rsid w:val="00875BBA"/>
    <w:rsid w:val="00876131"/>
    <w:rsid w:val="00876BA6"/>
    <w:rsid w:val="00877156"/>
    <w:rsid w:val="00877758"/>
    <w:rsid w:val="008778F0"/>
    <w:rsid w:val="00877EDA"/>
    <w:rsid w:val="00880059"/>
    <w:rsid w:val="00880B48"/>
    <w:rsid w:val="00880C5F"/>
    <w:rsid w:val="00880E83"/>
    <w:rsid w:val="0088314F"/>
    <w:rsid w:val="00883570"/>
    <w:rsid w:val="00883A74"/>
    <w:rsid w:val="00885338"/>
    <w:rsid w:val="00885583"/>
    <w:rsid w:val="00885706"/>
    <w:rsid w:val="00885889"/>
    <w:rsid w:val="008858E6"/>
    <w:rsid w:val="008927DE"/>
    <w:rsid w:val="00892E3C"/>
    <w:rsid w:val="00895284"/>
    <w:rsid w:val="00895506"/>
    <w:rsid w:val="00895834"/>
    <w:rsid w:val="0089595F"/>
    <w:rsid w:val="00895B36"/>
    <w:rsid w:val="0089604A"/>
    <w:rsid w:val="008974D8"/>
    <w:rsid w:val="008A0B67"/>
    <w:rsid w:val="008A0CF2"/>
    <w:rsid w:val="008A14BA"/>
    <w:rsid w:val="008A1808"/>
    <w:rsid w:val="008A18EF"/>
    <w:rsid w:val="008A1E04"/>
    <w:rsid w:val="008A317C"/>
    <w:rsid w:val="008A33EE"/>
    <w:rsid w:val="008A386C"/>
    <w:rsid w:val="008A43C4"/>
    <w:rsid w:val="008A459B"/>
    <w:rsid w:val="008A46C1"/>
    <w:rsid w:val="008A4C35"/>
    <w:rsid w:val="008A6B54"/>
    <w:rsid w:val="008A6D97"/>
    <w:rsid w:val="008B15A0"/>
    <w:rsid w:val="008B23E5"/>
    <w:rsid w:val="008B346C"/>
    <w:rsid w:val="008B35E4"/>
    <w:rsid w:val="008B3795"/>
    <w:rsid w:val="008B3C7E"/>
    <w:rsid w:val="008B4AEF"/>
    <w:rsid w:val="008B4D7C"/>
    <w:rsid w:val="008B57B6"/>
    <w:rsid w:val="008B5E03"/>
    <w:rsid w:val="008B619A"/>
    <w:rsid w:val="008B6A1E"/>
    <w:rsid w:val="008B6F9D"/>
    <w:rsid w:val="008B7341"/>
    <w:rsid w:val="008B762C"/>
    <w:rsid w:val="008C0B04"/>
    <w:rsid w:val="008C1E27"/>
    <w:rsid w:val="008C230B"/>
    <w:rsid w:val="008C4322"/>
    <w:rsid w:val="008C5DC8"/>
    <w:rsid w:val="008C619A"/>
    <w:rsid w:val="008C6DD9"/>
    <w:rsid w:val="008C724D"/>
    <w:rsid w:val="008C7422"/>
    <w:rsid w:val="008C7500"/>
    <w:rsid w:val="008D0D27"/>
    <w:rsid w:val="008D10A0"/>
    <w:rsid w:val="008D10A9"/>
    <w:rsid w:val="008D1AAF"/>
    <w:rsid w:val="008D1B89"/>
    <w:rsid w:val="008D3C98"/>
    <w:rsid w:val="008D4C6D"/>
    <w:rsid w:val="008D5B47"/>
    <w:rsid w:val="008D721B"/>
    <w:rsid w:val="008D7297"/>
    <w:rsid w:val="008D754B"/>
    <w:rsid w:val="008D7616"/>
    <w:rsid w:val="008E3258"/>
    <w:rsid w:val="008E41D5"/>
    <w:rsid w:val="008E457D"/>
    <w:rsid w:val="008E4A06"/>
    <w:rsid w:val="008E6034"/>
    <w:rsid w:val="008E6188"/>
    <w:rsid w:val="008E6202"/>
    <w:rsid w:val="008E6FF2"/>
    <w:rsid w:val="008F2938"/>
    <w:rsid w:val="008F2B66"/>
    <w:rsid w:val="008F2D3B"/>
    <w:rsid w:val="008F4509"/>
    <w:rsid w:val="008F49A3"/>
    <w:rsid w:val="008F585E"/>
    <w:rsid w:val="008F5911"/>
    <w:rsid w:val="008F742A"/>
    <w:rsid w:val="0090041D"/>
    <w:rsid w:val="00901A0F"/>
    <w:rsid w:val="00901E60"/>
    <w:rsid w:val="0090290C"/>
    <w:rsid w:val="00903197"/>
    <w:rsid w:val="00903482"/>
    <w:rsid w:val="0090368E"/>
    <w:rsid w:val="00903C40"/>
    <w:rsid w:val="00903C42"/>
    <w:rsid w:val="009050A9"/>
    <w:rsid w:val="00905ED9"/>
    <w:rsid w:val="00905F1F"/>
    <w:rsid w:val="00906AD3"/>
    <w:rsid w:val="00907B89"/>
    <w:rsid w:val="00910703"/>
    <w:rsid w:val="009108DD"/>
    <w:rsid w:val="00911298"/>
    <w:rsid w:val="00911374"/>
    <w:rsid w:val="009115F1"/>
    <w:rsid w:val="00912714"/>
    <w:rsid w:val="00912C87"/>
    <w:rsid w:val="00913153"/>
    <w:rsid w:val="00914284"/>
    <w:rsid w:val="00914D16"/>
    <w:rsid w:val="00914DE8"/>
    <w:rsid w:val="0091537B"/>
    <w:rsid w:val="00915890"/>
    <w:rsid w:val="00915C25"/>
    <w:rsid w:val="00915D4E"/>
    <w:rsid w:val="00916375"/>
    <w:rsid w:val="009168EA"/>
    <w:rsid w:val="00916B0E"/>
    <w:rsid w:val="00917E40"/>
    <w:rsid w:val="009202B2"/>
    <w:rsid w:val="00921786"/>
    <w:rsid w:val="00921BBA"/>
    <w:rsid w:val="00922B5F"/>
    <w:rsid w:val="009237A3"/>
    <w:rsid w:val="00923A90"/>
    <w:rsid w:val="00925121"/>
    <w:rsid w:val="00926546"/>
    <w:rsid w:val="0092657C"/>
    <w:rsid w:val="009267CF"/>
    <w:rsid w:val="00926CDA"/>
    <w:rsid w:val="00927830"/>
    <w:rsid w:val="00927ABB"/>
    <w:rsid w:val="00930093"/>
    <w:rsid w:val="009301B5"/>
    <w:rsid w:val="00930774"/>
    <w:rsid w:val="00932582"/>
    <w:rsid w:val="00932624"/>
    <w:rsid w:val="009329BA"/>
    <w:rsid w:val="00932C32"/>
    <w:rsid w:val="0093319F"/>
    <w:rsid w:val="0093377F"/>
    <w:rsid w:val="0093453A"/>
    <w:rsid w:val="00934CEC"/>
    <w:rsid w:val="009361F8"/>
    <w:rsid w:val="009363E0"/>
    <w:rsid w:val="00936FA3"/>
    <w:rsid w:val="009373A5"/>
    <w:rsid w:val="00937B4E"/>
    <w:rsid w:val="0094057A"/>
    <w:rsid w:val="00940778"/>
    <w:rsid w:val="00942114"/>
    <w:rsid w:val="00942256"/>
    <w:rsid w:val="009422DD"/>
    <w:rsid w:val="00942B4E"/>
    <w:rsid w:val="00942B62"/>
    <w:rsid w:val="00944764"/>
    <w:rsid w:val="00944BAA"/>
    <w:rsid w:val="00945417"/>
    <w:rsid w:val="00945980"/>
    <w:rsid w:val="009466BD"/>
    <w:rsid w:val="0094753A"/>
    <w:rsid w:val="00947641"/>
    <w:rsid w:val="009478C1"/>
    <w:rsid w:val="0095036E"/>
    <w:rsid w:val="00951B33"/>
    <w:rsid w:val="009524E0"/>
    <w:rsid w:val="009528DD"/>
    <w:rsid w:val="00952BD1"/>
    <w:rsid w:val="009538B8"/>
    <w:rsid w:val="00953AB3"/>
    <w:rsid w:val="00953F47"/>
    <w:rsid w:val="009569FC"/>
    <w:rsid w:val="00956A47"/>
    <w:rsid w:val="0095708A"/>
    <w:rsid w:val="009571A5"/>
    <w:rsid w:val="00957478"/>
    <w:rsid w:val="0095789B"/>
    <w:rsid w:val="00957FA3"/>
    <w:rsid w:val="009600D0"/>
    <w:rsid w:val="009607D0"/>
    <w:rsid w:val="00960B65"/>
    <w:rsid w:val="00960F99"/>
    <w:rsid w:val="0096152F"/>
    <w:rsid w:val="00961761"/>
    <w:rsid w:val="00961CD6"/>
    <w:rsid w:val="009628BC"/>
    <w:rsid w:val="00962D02"/>
    <w:rsid w:val="009633EB"/>
    <w:rsid w:val="00963411"/>
    <w:rsid w:val="00964564"/>
    <w:rsid w:val="00964A4D"/>
    <w:rsid w:val="0096526A"/>
    <w:rsid w:val="00965394"/>
    <w:rsid w:val="00965401"/>
    <w:rsid w:val="00965EF3"/>
    <w:rsid w:val="00966260"/>
    <w:rsid w:val="0096681F"/>
    <w:rsid w:val="009668F0"/>
    <w:rsid w:val="00966B70"/>
    <w:rsid w:val="00966DD4"/>
    <w:rsid w:val="00967449"/>
    <w:rsid w:val="00967B35"/>
    <w:rsid w:val="00970BBD"/>
    <w:rsid w:val="00970E64"/>
    <w:rsid w:val="009720A6"/>
    <w:rsid w:val="00972765"/>
    <w:rsid w:val="00972909"/>
    <w:rsid w:val="00972D6A"/>
    <w:rsid w:val="00972E5C"/>
    <w:rsid w:val="009735CE"/>
    <w:rsid w:val="00973C28"/>
    <w:rsid w:val="00974670"/>
    <w:rsid w:val="00974AFA"/>
    <w:rsid w:val="00974D6D"/>
    <w:rsid w:val="00975CE6"/>
    <w:rsid w:val="009760D8"/>
    <w:rsid w:val="009763B6"/>
    <w:rsid w:val="00976F72"/>
    <w:rsid w:val="00977E45"/>
    <w:rsid w:val="00977E59"/>
    <w:rsid w:val="00980460"/>
    <w:rsid w:val="009805EF"/>
    <w:rsid w:val="00982BB4"/>
    <w:rsid w:val="00983245"/>
    <w:rsid w:val="009839BF"/>
    <w:rsid w:val="00983B68"/>
    <w:rsid w:val="00984BE1"/>
    <w:rsid w:val="0098504E"/>
    <w:rsid w:val="00985A30"/>
    <w:rsid w:val="00986406"/>
    <w:rsid w:val="00986A05"/>
    <w:rsid w:val="00986A3F"/>
    <w:rsid w:val="00986C31"/>
    <w:rsid w:val="00986E17"/>
    <w:rsid w:val="00990214"/>
    <w:rsid w:val="00991103"/>
    <w:rsid w:val="009912F0"/>
    <w:rsid w:val="0099141A"/>
    <w:rsid w:val="009914BF"/>
    <w:rsid w:val="00991E4C"/>
    <w:rsid w:val="00992456"/>
    <w:rsid w:val="00992DA2"/>
    <w:rsid w:val="00993F59"/>
    <w:rsid w:val="009941AF"/>
    <w:rsid w:val="009943E2"/>
    <w:rsid w:val="00995272"/>
    <w:rsid w:val="0099571A"/>
    <w:rsid w:val="00995EF8"/>
    <w:rsid w:val="00995F5F"/>
    <w:rsid w:val="009965D4"/>
    <w:rsid w:val="00996718"/>
    <w:rsid w:val="00996CC9"/>
    <w:rsid w:val="00996D08"/>
    <w:rsid w:val="00996DF6"/>
    <w:rsid w:val="00997B49"/>
    <w:rsid w:val="00997B60"/>
    <w:rsid w:val="00997F95"/>
    <w:rsid w:val="009A04B1"/>
    <w:rsid w:val="009A08DF"/>
    <w:rsid w:val="009A24A6"/>
    <w:rsid w:val="009A34D4"/>
    <w:rsid w:val="009A4B9E"/>
    <w:rsid w:val="009A539E"/>
    <w:rsid w:val="009A68E5"/>
    <w:rsid w:val="009A6A30"/>
    <w:rsid w:val="009A6A32"/>
    <w:rsid w:val="009A70D7"/>
    <w:rsid w:val="009A7305"/>
    <w:rsid w:val="009A7683"/>
    <w:rsid w:val="009A7B4C"/>
    <w:rsid w:val="009B0257"/>
    <w:rsid w:val="009B0EE6"/>
    <w:rsid w:val="009B11A6"/>
    <w:rsid w:val="009B120E"/>
    <w:rsid w:val="009B702A"/>
    <w:rsid w:val="009C0288"/>
    <w:rsid w:val="009C07C6"/>
    <w:rsid w:val="009C1A61"/>
    <w:rsid w:val="009C2013"/>
    <w:rsid w:val="009C22BF"/>
    <w:rsid w:val="009C3384"/>
    <w:rsid w:val="009C44AB"/>
    <w:rsid w:val="009C5F22"/>
    <w:rsid w:val="009C6076"/>
    <w:rsid w:val="009C6530"/>
    <w:rsid w:val="009C6938"/>
    <w:rsid w:val="009C694A"/>
    <w:rsid w:val="009C70E0"/>
    <w:rsid w:val="009C7A55"/>
    <w:rsid w:val="009C7CB4"/>
    <w:rsid w:val="009D073D"/>
    <w:rsid w:val="009D0FE3"/>
    <w:rsid w:val="009D10E2"/>
    <w:rsid w:val="009D1E02"/>
    <w:rsid w:val="009D469B"/>
    <w:rsid w:val="009D4971"/>
    <w:rsid w:val="009D53BF"/>
    <w:rsid w:val="009D55A4"/>
    <w:rsid w:val="009D55B0"/>
    <w:rsid w:val="009D59A2"/>
    <w:rsid w:val="009D59D7"/>
    <w:rsid w:val="009D60EF"/>
    <w:rsid w:val="009D61F4"/>
    <w:rsid w:val="009D6480"/>
    <w:rsid w:val="009D67F6"/>
    <w:rsid w:val="009D6F05"/>
    <w:rsid w:val="009D7516"/>
    <w:rsid w:val="009E10DC"/>
    <w:rsid w:val="009E2144"/>
    <w:rsid w:val="009E21E4"/>
    <w:rsid w:val="009E2547"/>
    <w:rsid w:val="009E2DEC"/>
    <w:rsid w:val="009E3391"/>
    <w:rsid w:val="009E33F8"/>
    <w:rsid w:val="009E387E"/>
    <w:rsid w:val="009E6011"/>
    <w:rsid w:val="009E6A30"/>
    <w:rsid w:val="009E74DE"/>
    <w:rsid w:val="009F0732"/>
    <w:rsid w:val="009F1C37"/>
    <w:rsid w:val="009F1FA0"/>
    <w:rsid w:val="009F2328"/>
    <w:rsid w:val="009F26BE"/>
    <w:rsid w:val="009F2F58"/>
    <w:rsid w:val="009F350A"/>
    <w:rsid w:val="009F36A7"/>
    <w:rsid w:val="009F3FF7"/>
    <w:rsid w:val="009F4E2E"/>
    <w:rsid w:val="009F50F3"/>
    <w:rsid w:val="009F63C2"/>
    <w:rsid w:val="009F73CB"/>
    <w:rsid w:val="009F7448"/>
    <w:rsid w:val="00A010A5"/>
    <w:rsid w:val="00A01D23"/>
    <w:rsid w:val="00A0270D"/>
    <w:rsid w:val="00A027BE"/>
    <w:rsid w:val="00A03114"/>
    <w:rsid w:val="00A032AC"/>
    <w:rsid w:val="00A03964"/>
    <w:rsid w:val="00A03AB8"/>
    <w:rsid w:val="00A0533E"/>
    <w:rsid w:val="00A06384"/>
    <w:rsid w:val="00A0693D"/>
    <w:rsid w:val="00A10236"/>
    <w:rsid w:val="00A1037A"/>
    <w:rsid w:val="00A10B3A"/>
    <w:rsid w:val="00A1111D"/>
    <w:rsid w:val="00A11A5A"/>
    <w:rsid w:val="00A13CBD"/>
    <w:rsid w:val="00A14D8C"/>
    <w:rsid w:val="00A16C2F"/>
    <w:rsid w:val="00A176D5"/>
    <w:rsid w:val="00A17B96"/>
    <w:rsid w:val="00A201E4"/>
    <w:rsid w:val="00A21B73"/>
    <w:rsid w:val="00A21EE9"/>
    <w:rsid w:val="00A2221F"/>
    <w:rsid w:val="00A23237"/>
    <w:rsid w:val="00A239E7"/>
    <w:rsid w:val="00A25063"/>
    <w:rsid w:val="00A251F9"/>
    <w:rsid w:val="00A25623"/>
    <w:rsid w:val="00A262BE"/>
    <w:rsid w:val="00A263C5"/>
    <w:rsid w:val="00A26CDB"/>
    <w:rsid w:val="00A27BFF"/>
    <w:rsid w:val="00A30272"/>
    <w:rsid w:val="00A30D59"/>
    <w:rsid w:val="00A31B74"/>
    <w:rsid w:val="00A31D99"/>
    <w:rsid w:val="00A31F10"/>
    <w:rsid w:val="00A32AA9"/>
    <w:rsid w:val="00A32F87"/>
    <w:rsid w:val="00A341DA"/>
    <w:rsid w:val="00A347E0"/>
    <w:rsid w:val="00A35509"/>
    <w:rsid w:val="00A35C26"/>
    <w:rsid w:val="00A35DF4"/>
    <w:rsid w:val="00A363FB"/>
    <w:rsid w:val="00A36E97"/>
    <w:rsid w:val="00A3735C"/>
    <w:rsid w:val="00A4008E"/>
    <w:rsid w:val="00A400CB"/>
    <w:rsid w:val="00A402A2"/>
    <w:rsid w:val="00A413DB"/>
    <w:rsid w:val="00A41644"/>
    <w:rsid w:val="00A41D39"/>
    <w:rsid w:val="00A4272C"/>
    <w:rsid w:val="00A42B4D"/>
    <w:rsid w:val="00A43FF5"/>
    <w:rsid w:val="00A43FFA"/>
    <w:rsid w:val="00A4448C"/>
    <w:rsid w:val="00A453AB"/>
    <w:rsid w:val="00A46237"/>
    <w:rsid w:val="00A463DD"/>
    <w:rsid w:val="00A465CF"/>
    <w:rsid w:val="00A46F81"/>
    <w:rsid w:val="00A513EC"/>
    <w:rsid w:val="00A51439"/>
    <w:rsid w:val="00A521AC"/>
    <w:rsid w:val="00A5354E"/>
    <w:rsid w:val="00A54787"/>
    <w:rsid w:val="00A54E6C"/>
    <w:rsid w:val="00A5586F"/>
    <w:rsid w:val="00A55B40"/>
    <w:rsid w:val="00A560EF"/>
    <w:rsid w:val="00A569C9"/>
    <w:rsid w:val="00A56E14"/>
    <w:rsid w:val="00A57BA7"/>
    <w:rsid w:val="00A57F20"/>
    <w:rsid w:val="00A60706"/>
    <w:rsid w:val="00A60C63"/>
    <w:rsid w:val="00A60D45"/>
    <w:rsid w:val="00A611E9"/>
    <w:rsid w:val="00A617FA"/>
    <w:rsid w:val="00A630B3"/>
    <w:rsid w:val="00A63BC2"/>
    <w:rsid w:val="00A64B9E"/>
    <w:rsid w:val="00A6516E"/>
    <w:rsid w:val="00A6529E"/>
    <w:rsid w:val="00A658CF"/>
    <w:rsid w:val="00A678FB"/>
    <w:rsid w:val="00A67DA3"/>
    <w:rsid w:val="00A701D9"/>
    <w:rsid w:val="00A70499"/>
    <w:rsid w:val="00A70878"/>
    <w:rsid w:val="00A70984"/>
    <w:rsid w:val="00A72BAD"/>
    <w:rsid w:val="00A72C0D"/>
    <w:rsid w:val="00A73EF6"/>
    <w:rsid w:val="00A73F14"/>
    <w:rsid w:val="00A749DE"/>
    <w:rsid w:val="00A74FC0"/>
    <w:rsid w:val="00A7535A"/>
    <w:rsid w:val="00A760CE"/>
    <w:rsid w:val="00A76508"/>
    <w:rsid w:val="00A766A3"/>
    <w:rsid w:val="00A76BFD"/>
    <w:rsid w:val="00A772E5"/>
    <w:rsid w:val="00A77622"/>
    <w:rsid w:val="00A77FC9"/>
    <w:rsid w:val="00A8028D"/>
    <w:rsid w:val="00A8039D"/>
    <w:rsid w:val="00A80BE0"/>
    <w:rsid w:val="00A810EC"/>
    <w:rsid w:val="00A826D7"/>
    <w:rsid w:val="00A827A4"/>
    <w:rsid w:val="00A82A6F"/>
    <w:rsid w:val="00A82A8A"/>
    <w:rsid w:val="00A84567"/>
    <w:rsid w:val="00A84BA9"/>
    <w:rsid w:val="00A85D13"/>
    <w:rsid w:val="00A867B1"/>
    <w:rsid w:val="00A875F7"/>
    <w:rsid w:val="00A877F0"/>
    <w:rsid w:val="00A904DB"/>
    <w:rsid w:val="00A9057D"/>
    <w:rsid w:val="00A9187E"/>
    <w:rsid w:val="00A91D7C"/>
    <w:rsid w:val="00A9206E"/>
    <w:rsid w:val="00A92A88"/>
    <w:rsid w:val="00A92BDC"/>
    <w:rsid w:val="00A93530"/>
    <w:rsid w:val="00A93DA7"/>
    <w:rsid w:val="00A93EC2"/>
    <w:rsid w:val="00A940A7"/>
    <w:rsid w:val="00A9569B"/>
    <w:rsid w:val="00A95CA1"/>
    <w:rsid w:val="00A97097"/>
    <w:rsid w:val="00A97391"/>
    <w:rsid w:val="00A9761C"/>
    <w:rsid w:val="00A9794C"/>
    <w:rsid w:val="00A979C4"/>
    <w:rsid w:val="00A97D4A"/>
    <w:rsid w:val="00A97ED7"/>
    <w:rsid w:val="00AA06A2"/>
    <w:rsid w:val="00AA0790"/>
    <w:rsid w:val="00AA0DB6"/>
    <w:rsid w:val="00AA107F"/>
    <w:rsid w:val="00AA10C4"/>
    <w:rsid w:val="00AA159F"/>
    <w:rsid w:val="00AA1B9D"/>
    <w:rsid w:val="00AA229F"/>
    <w:rsid w:val="00AA38D5"/>
    <w:rsid w:val="00AA3996"/>
    <w:rsid w:val="00AA426C"/>
    <w:rsid w:val="00AA53D6"/>
    <w:rsid w:val="00AA5774"/>
    <w:rsid w:val="00AA5EC9"/>
    <w:rsid w:val="00AA6A58"/>
    <w:rsid w:val="00AA7530"/>
    <w:rsid w:val="00AA7B4A"/>
    <w:rsid w:val="00AB0688"/>
    <w:rsid w:val="00AB0AA7"/>
    <w:rsid w:val="00AB0CD6"/>
    <w:rsid w:val="00AB2221"/>
    <w:rsid w:val="00AB2F17"/>
    <w:rsid w:val="00AB34A1"/>
    <w:rsid w:val="00AB387F"/>
    <w:rsid w:val="00AB3FA2"/>
    <w:rsid w:val="00AB4BFD"/>
    <w:rsid w:val="00AB63D0"/>
    <w:rsid w:val="00AC004A"/>
    <w:rsid w:val="00AC0636"/>
    <w:rsid w:val="00AC08E3"/>
    <w:rsid w:val="00AC0C4D"/>
    <w:rsid w:val="00AC2489"/>
    <w:rsid w:val="00AC2672"/>
    <w:rsid w:val="00AC2ED7"/>
    <w:rsid w:val="00AC35AB"/>
    <w:rsid w:val="00AC3A4F"/>
    <w:rsid w:val="00AC41DA"/>
    <w:rsid w:val="00AC446F"/>
    <w:rsid w:val="00AC5219"/>
    <w:rsid w:val="00AC5EC6"/>
    <w:rsid w:val="00AC637C"/>
    <w:rsid w:val="00AC6C27"/>
    <w:rsid w:val="00AC7274"/>
    <w:rsid w:val="00AC74A1"/>
    <w:rsid w:val="00AD061B"/>
    <w:rsid w:val="00AD0666"/>
    <w:rsid w:val="00AD06BB"/>
    <w:rsid w:val="00AD0769"/>
    <w:rsid w:val="00AD0CB6"/>
    <w:rsid w:val="00AD1EAA"/>
    <w:rsid w:val="00AD200E"/>
    <w:rsid w:val="00AD22A5"/>
    <w:rsid w:val="00AD309E"/>
    <w:rsid w:val="00AD3418"/>
    <w:rsid w:val="00AD3460"/>
    <w:rsid w:val="00AD49F0"/>
    <w:rsid w:val="00AD4B3C"/>
    <w:rsid w:val="00AD4CA8"/>
    <w:rsid w:val="00AE074C"/>
    <w:rsid w:val="00AE0E51"/>
    <w:rsid w:val="00AE1009"/>
    <w:rsid w:val="00AE1239"/>
    <w:rsid w:val="00AE14FE"/>
    <w:rsid w:val="00AE17E1"/>
    <w:rsid w:val="00AE2306"/>
    <w:rsid w:val="00AE235C"/>
    <w:rsid w:val="00AE3137"/>
    <w:rsid w:val="00AE362A"/>
    <w:rsid w:val="00AE4478"/>
    <w:rsid w:val="00AE48B8"/>
    <w:rsid w:val="00AE5292"/>
    <w:rsid w:val="00AE5EB7"/>
    <w:rsid w:val="00AE6615"/>
    <w:rsid w:val="00AE732D"/>
    <w:rsid w:val="00AE73FB"/>
    <w:rsid w:val="00AF06F0"/>
    <w:rsid w:val="00AF0FE1"/>
    <w:rsid w:val="00AF1316"/>
    <w:rsid w:val="00AF3072"/>
    <w:rsid w:val="00AF37D6"/>
    <w:rsid w:val="00AF4023"/>
    <w:rsid w:val="00AF5152"/>
    <w:rsid w:val="00AF5521"/>
    <w:rsid w:val="00AF57BA"/>
    <w:rsid w:val="00AF593A"/>
    <w:rsid w:val="00AF5C34"/>
    <w:rsid w:val="00B001E9"/>
    <w:rsid w:val="00B00EEE"/>
    <w:rsid w:val="00B0168C"/>
    <w:rsid w:val="00B02CCB"/>
    <w:rsid w:val="00B02EFC"/>
    <w:rsid w:val="00B0320A"/>
    <w:rsid w:val="00B03988"/>
    <w:rsid w:val="00B0563E"/>
    <w:rsid w:val="00B0687D"/>
    <w:rsid w:val="00B06A9C"/>
    <w:rsid w:val="00B06DD6"/>
    <w:rsid w:val="00B07644"/>
    <w:rsid w:val="00B10371"/>
    <w:rsid w:val="00B10407"/>
    <w:rsid w:val="00B11C15"/>
    <w:rsid w:val="00B1221B"/>
    <w:rsid w:val="00B1295B"/>
    <w:rsid w:val="00B12DB3"/>
    <w:rsid w:val="00B14108"/>
    <w:rsid w:val="00B148CB"/>
    <w:rsid w:val="00B15380"/>
    <w:rsid w:val="00B15C82"/>
    <w:rsid w:val="00B15E23"/>
    <w:rsid w:val="00B1655F"/>
    <w:rsid w:val="00B16A7B"/>
    <w:rsid w:val="00B16B47"/>
    <w:rsid w:val="00B16C9B"/>
    <w:rsid w:val="00B204D2"/>
    <w:rsid w:val="00B20A8B"/>
    <w:rsid w:val="00B20F7C"/>
    <w:rsid w:val="00B21860"/>
    <w:rsid w:val="00B21F67"/>
    <w:rsid w:val="00B21F9F"/>
    <w:rsid w:val="00B2208C"/>
    <w:rsid w:val="00B22F54"/>
    <w:rsid w:val="00B22FAA"/>
    <w:rsid w:val="00B233F3"/>
    <w:rsid w:val="00B237E1"/>
    <w:rsid w:val="00B24857"/>
    <w:rsid w:val="00B24922"/>
    <w:rsid w:val="00B24B82"/>
    <w:rsid w:val="00B25399"/>
    <w:rsid w:val="00B25499"/>
    <w:rsid w:val="00B25528"/>
    <w:rsid w:val="00B26BC2"/>
    <w:rsid w:val="00B27718"/>
    <w:rsid w:val="00B30D20"/>
    <w:rsid w:val="00B312F3"/>
    <w:rsid w:val="00B3166A"/>
    <w:rsid w:val="00B31976"/>
    <w:rsid w:val="00B3314C"/>
    <w:rsid w:val="00B33494"/>
    <w:rsid w:val="00B33BD4"/>
    <w:rsid w:val="00B33E16"/>
    <w:rsid w:val="00B33E28"/>
    <w:rsid w:val="00B347ED"/>
    <w:rsid w:val="00B34835"/>
    <w:rsid w:val="00B34EE5"/>
    <w:rsid w:val="00B352E6"/>
    <w:rsid w:val="00B359B2"/>
    <w:rsid w:val="00B36C59"/>
    <w:rsid w:val="00B372F0"/>
    <w:rsid w:val="00B3758A"/>
    <w:rsid w:val="00B40B90"/>
    <w:rsid w:val="00B40F72"/>
    <w:rsid w:val="00B42B1F"/>
    <w:rsid w:val="00B42EC9"/>
    <w:rsid w:val="00B449A3"/>
    <w:rsid w:val="00B44E36"/>
    <w:rsid w:val="00B44FB5"/>
    <w:rsid w:val="00B45C63"/>
    <w:rsid w:val="00B45C9D"/>
    <w:rsid w:val="00B46AB3"/>
    <w:rsid w:val="00B472AD"/>
    <w:rsid w:val="00B47350"/>
    <w:rsid w:val="00B50035"/>
    <w:rsid w:val="00B502CF"/>
    <w:rsid w:val="00B52082"/>
    <w:rsid w:val="00B52F64"/>
    <w:rsid w:val="00B538D7"/>
    <w:rsid w:val="00B54135"/>
    <w:rsid w:val="00B5430C"/>
    <w:rsid w:val="00B54554"/>
    <w:rsid w:val="00B547B5"/>
    <w:rsid w:val="00B55325"/>
    <w:rsid w:val="00B5591E"/>
    <w:rsid w:val="00B57815"/>
    <w:rsid w:val="00B578B3"/>
    <w:rsid w:val="00B60667"/>
    <w:rsid w:val="00B612A7"/>
    <w:rsid w:val="00B64160"/>
    <w:rsid w:val="00B64789"/>
    <w:rsid w:val="00B64840"/>
    <w:rsid w:val="00B648CB"/>
    <w:rsid w:val="00B65756"/>
    <w:rsid w:val="00B6621A"/>
    <w:rsid w:val="00B664C2"/>
    <w:rsid w:val="00B67B47"/>
    <w:rsid w:val="00B67FCE"/>
    <w:rsid w:val="00B70AFE"/>
    <w:rsid w:val="00B70EA9"/>
    <w:rsid w:val="00B71077"/>
    <w:rsid w:val="00B711AE"/>
    <w:rsid w:val="00B7142F"/>
    <w:rsid w:val="00B71582"/>
    <w:rsid w:val="00B7387B"/>
    <w:rsid w:val="00B75B34"/>
    <w:rsid w:val="00B75D48"/>
    <w:rsid w:val="00B75EC6"/>
    <w:rsid w:val="00B76639"/>
    <w:rsid w:val="00B77536"/>
    <w:rsid w:val="00B776A1"/>
    <w:rsid w:val="00B80894"/>
    <w:rsid w:val="00B818E1"/>
    <w:rsid w:val="00B824C9"/>
    <w:rsid w:val="00B84B48"/>
    <w:rsid w:val="00B85060"/>
    <w:rsid w:val="00B85618"/>
    <w:rsid w:val="00B86D0D"/>
    <w:rsid w:val="00B87148"/>
    <w:rsid w:val="00B87161"/>
    <w:rsid w:val="00B871D2"/>
    <w:rsid w:val="00B87ABF"/>
    <w:rsid w:val="00B87F78"/>
    <w:rsid w:val="00B90B06"/>
    <w:rsid w:val="00B90F30"/>
    <w:rsid w:val="00B92146"/>
    <w:rsid w:val="00B92657"/>
    <w:rsid w:val="00B92786"/>
    <w:rsid w:val="00B92D0A"/>
    <w:rsid w:val="00B93777"/>
    <w:rsid w:val="00B93C90"/>
    <w:rsid w:val="00B93CE3"/>
    <w:rsid w:val="00B947A1"/>
    <w:rsid w:val="00B94A8F"/>
    <w:rsid w:val="00B94D75"/>
    <w:rsid w:val="00B96422"/>
    <w:rsid w:val="00BA023B"/>
    <w:rsid w:val="00BA0FB5"/>
    <w:rsid w:val="00BA1BB6"/>
    <w:rsid w:val="00BA3A08"/>
    <w:rsid w:val="00BA3CF4"/>
    <w:rsid w:val="00BA45F3"/>
    <w:rsid w:val="00BA5644"/>
    <w:rsid w:val="00BA63FD"/>
    <w:rsid w:val="00BA774A"/>
    <w:rsid w:val="00BA7915"/>
    <w:rsid w:val="00BA7CEE"/>
    <w:rsid w:val="00BA7DC6"/>
    <w:rsid w:val="00BB02E7"/>
    <w:rsid w:val="00BB056D"/>
    <w:rsid w:val="00BB05AD"/>
    <w:rsid w:val="00BB15D2"/>
    <w:rsid w:val="00BB1641"/>
    <w:rsid w:val="00BB28CC"/>
    <w:rsid w:val="00BB2EF3"/>
    <w:rsid w:val="00BB317F"/>
    <w:rsid w:val="00BB3821"/>
    <w:rsid w:val="00BB3EEB"/>
    <w:rsid w:val="00BB41C3"/>
    <w:rsid w:val="00BB4377"/>
    <w:rsid w:val="00BB5598"/>
    <w:rsid w:val="00BB5704"/>
    <w:rsid w:val="00BB59D0"/>
    <w:rsid w:val="00BB6EE8"/>
    <w:rsid w:val="00BB7601"/>
    <w:rsid w:val="00BB7A4B"/>
    <w:rsid w:val="00BB7AF4"/>
    <w:rsid w:val="00BC06A8"/>
    <w:rsid w:val="00BC0E2D"/>
    <w:rsid w:val="00BC107D"/>
    <w:rsid w:val="00BC13BA"/>
    <w:rsid w:val="00BC177B"/>
    <w:rsid w:val="00BC3AEA"/>
    <w:rsid w:val="00BC3F82"/>
    <w:rsid w:val="00BC5C04"/>
    <w:rsid w:val="00BC5DCE"/>
    <w:rsid w:val="00BC6770"/>
    <w:rsid w:val="00BC6C47"/>
    <w:rsid w:val="00BC6E25"/>
    <w:rsid w:val="00BC78C4"/>
    <w:rsid w:val="00BC7D06"/>
    <w:rsid w:val="00BD0EDB"/>
    <w:rsid w:val="00BD120C"/>
    <w:rsid w:val="00BD145D"/>
    <w:rsid w:val="00BD1AAD"/>
    <w:rsid w:val="00BD31E0"/>
    <w:rsid w:val="00BD386A"/>
    <w:rsid w:val="00BD3E3B"/>
    <w:rsid w:val="00BD3FB3"/>
    <w:rsid w:val="00BD3FEC"/>
    <w:rsid w:val="00BD5661"/>
    <w:rsid w:val="00BD5B68"/>
    <w:rsid w:val="00BD7003"/>
    <w:rsid w:val="00BD7BCC"/>
    <w:rsid w:val="00BE03EC"/>
    <w:rsid w:val="00BE0D44"/>
    <w:rsid w:val="00BE16DE"/>
    <w:rsid w:val="00BE19D1"/>
    <w:rsid w:val="00BE1D14"/>
    <w:rsid w:val="00BE3162"/>
    <w:rsid w:val="00BE329F"/>
    <w:rsid w:val="00BE32C9"/>
    <w:rsid w:val="00BE3DEE"/>
    <w:rsid w:val="00BE4C14"/>
    <w:rsid w:val="00BE4F71"/>
    <w:rsid w:val="00BE5508"/>
    <w:rsid w:val="00BE6E2A"/>
    <w:rsid w:val="00BE796E"/>
    <w:rsid w:val="00BE7A7B"/>
    <w:rsid w:val="00BE7E9E"/>
    <w:rsid w:val="00BF0DA8"/>
    <w:rsid w:val="00BF0FAA"/>
    <w:rsid w:val="00BF1B15"/>
    <w:rsid w:val="00BF1B36"/>
    <w:rsid w:val="00BF1EA8"/>
    <w:rsid w:val="00BF2913"/>
    <w:rsid w:val="00BF2C93"/>
    <w:rsid w:val="00BF3C6F"/>
    <w:rsid w:val="00BF4250"/>
    <w:rsid w:val="00BF4B16"/>
    <w:rsid w:val="00BF4D5D"/>
    <w:rsid w:val="00BF517E"/>
    <w:rsid w:val="00BF5873"/>
    <w:rsid w:val="00BF61FF"/>
    <w:rsid w:val="00BF6E08"/>
    <w:rsid w:val="00C00487"/>
    <w:rsid w:val="00C00D66"/>
    <w:rsid w:val="00C00E9C"/>
    <w:rsid w:val="00C01AC4"/>
    <w:rsid w:val="00C02432"/>
    <w:rsid w:val="00C0318F"/>
    <w:rsid w:val="00C03A93"/>
    <w:rsid w:val="00C03D0D"/>
    <w:rsid w:val="00C046DC"/>
    <w:rsid w:val="00C06022"/>
    <w:rsid w:val="00C06EEF"/>
    <w:rsid w:val="00C07ED8"/>
    <w:rsid w:val="00C105BD"/>
    <w:rsid w:val="00C1110F"/>
    <w:rsid w:val="00C111F2"/>
    <w:rsid w:val="00C11BC1"/>
    <w:rsid w:val="00C12938"/>
    <w:rsid w:val="00C12A0B"/>
    <w:rsid w:val="00C12A21"/>
    <w:rsid w:val="00C13881"/>
    <w:rsid w:val="00C139B4"/>
    <w:rsid w:val="00C14415"/>
    <w:rsid w:val="00C14488"/>
    <w:rsid w:val="00C154E7"/>
    <w:rsid w:val="00C15EFD"/>
    <w:rsid w:val="00C15FE8"/>
    <w:rsid w:val="00C16AAC"/>
    <w:rsid w:val="00C2039C"/>
    <w:rsid w:val="00C20B6E"/>
    <w:rsid w:val="00C21760"/>
    <w:rsid w:val="00C2289C"/>
    <w:rsid w:val="00C232DA"/>
    <w:rsid w:val="00C239B3"/>
    <w:rsid w:val="00C2480D"/>
    <w:rsid w:val="00C24815"/>
    <w:rsid w:val="00C25A12"/>
    <w:rsid w:val="00C25A46"/>
    <w:rsid w:val="00C2724E"/>
    <w:rsid w:val="00C27B36"/>
    <w:rsid w:val="00C31C51"/>
    <w:rsid w:val="00C32A37"/>
    <w:rsid w:val="00C32BD1"/>
    <w:rsid w:val="00C3440B"/>
    <w:rsid w:val="00C34AA3"/>
    <w:rsid w:val="00C35103"/>
    <w:rsid w:val="00C35614"/>
    <w:rsid w:val="00C359A5"/>
    <w:rsid w:val="00C35A85"/>
    <w:rsid w:val="00C35B38"/>
    <w:rsid w:val="00C37BB4"/>
    <w:rsid w:val="00C37E42"/>
    <w:rsid w:val="00C413D0"/>
    <w:rsid w:val="00C41A43"/>
    <w:rsid w:val="00C41AEE"/>
    <w:rsid w:val="00C42180"/>
    <w:rsid w:val="00C4284B"/>
    <w:rsid w:val="00C4320B"/>
    <w:rsid w:val="00C4380A"/>
    <w:rsid w:val="00C43900"/>
    <w:rsid w:val="00C43D23"/>
    <w:rsid w:val="00C45055"/>
    <w:rsid w:val="00C46287"/>
    <w:rsid w:val="00C467C7"/>
    <w:rsid w:val="00C46F7C"/>
    <w:rsid w:val="00C46FE0"/>
    <w:rsid w:val="00C47D5D"/>
    <w:rsid w:val="00C50458"/>
    <w:rsid w:val="00C50D1F"/>
    <w:rsid w:val="00C51247"/>
    <w:rsid w:val="00C5230A"/>
    <w:rsid w:val="00C527C3"/>
    <w:rsid w:val="00C52EB5"/>
    <w:rsid w:val="00C53905"/>
    <w:rsid w:val="00C54892"/>
    <w:rsid w:val="00C55299"/>
    <w:rsid w:val="00C56753"/>
    <w:rsid w:val="00C567CF"/>
    <w:rsid w:val="00C5690A"/>
    <w:rsid w:val="00C5697E"/>
    <w:rsid w:val="00C56B3C"/>
    <w:rsid w:val="00C60154"/>
    <w:rsid w:val="00C60802"/>
    <w:rsid w:val="00C61E7A"/>
    <w:rsid w:val="00C624C6"/>
    <w:rsid w:val="00C6270A"/>
    <w:rsid w:val="00C63673"/>
    <w:rsid w:val="00C63B47"/>
    <w:rsid w:val="00C64082"/>
    <w:rsid w:val="00C647A1"/>
    <w:rsid w:val="00C6565F"/>
    <w:rsid w:val="00C65750"/>
    <w:rsid w:val="00C65768"/>
    <w:rsid w:val="00C6597C"/>
    <w:rsid w:val="00C65ACF"/>
    <w:rsid w:val="00C672E9"/>
    <w:rsid w:val="00C701AC"/>
    <w:rsid w:val="00C71B68"/>
    <w:rsid w:val="00C71BA4"/>
    <w:rsid w:val="00C72BC0"/>
    <w:rsid w:val="00C73872"/>
    <w:rsid w:val="00C75B1F"/>
    <w:rsid w:val="00C75BA0"/>
    <w:rsid w:val="00C761DC"/>
    <w:rsid w:val="00C765DE"/>
    <w:rsid w:val="00C766FD"/>
    <w:rsid w:val="00C769DE"/>
    <w:rsid w:val="00C77E6D"/>
    <w:rsid w:val="00C802B4"/>
    <w:rsid w:val="00C805C4"/>
    <w:rsid w:val="00C80B54"/>
    <w:rsid w:val="00C81BB0"/>
    <w:rsid w:val="00C82052"/>
    <w:rsid w:val="00C82D90"/>
    <w:rsid w:val="00C8359E"/>
    <w:rsid w:val="00C836DB"/>
    <w:rsid w:val="00C838A7"/>
    <w:rsid w:val="00C839A5"/>
    <w:rsid w:val="00C84023"/>
    <w:rsid w:val="00C84025"/>
    <w:rsid w:val="00C84FB7"/>
    <w:rsid w:val="00C85C51"/>
    <w:rsid w:val="00C860D6"/>
    <w:rsid w:val="00C865BF"/>
    <w:rsid w:val="00C90447"/>
    <w:rsid w:val="00C923CE"/>
    <w:rsid w:val="00C9266F"/>
    <w:rsid w:val="00C927DF"/>
    <w:rsid w:val="00C92AEB"/>
    <w:rsid w:val="00C92FCD"/>
    <w:rsid w:val="00C934BF"/>
    <w:rsid w:val="00C94227"/>
    <w:rsid w:val="00C95107"/>
    <w:rsid w:val="00C95583"/>
    <w:rsid w:val="00C96040"/>
    <w:rsid w:val="00C9617F"/>
    <w:rsid w:val="00C96A64"/>
    <w:rsid w:val="00C97576"/>
    <w:rsid w:val="00C97B47"/>
    <w:rsid w:val="00CA0121"/>
    <w:rsid w:val="00CA0E12"/>
    <w:rsid w:val="00CA1691"/>
    <w:rsid w:val="00CA190D"/>
    <w:rsid w:val="00CA24AE"/>
    <w:rsid w:val="00CA26A4"/>
    <w:rsid w:val="00CA30BD"/>
    <w:rsid w:val="00CA30FF"/>
    <w:rsid w:val="00CA3BE1"/>
    <w:rsid w:val="00CA3D25"/>
    <w:rsid w:val="00CA4783"/>
    <w:rsid w:val="00CA6B71"/>
    <w:rsid w:val="00CA7347"/>
    <w:rsid w:val="00CB2287"/>
    <w:rsid w:val="00CB36D2"/>
    <w:rsid w:val="00CB387C"/>
    <w:rsid w:val="00CB40E9"/>
    <w:rsid w:val="00CB49DB"/>
    <w:rsid w:val="00CB5153"/>
    <w:rsid w:val="00CB54F9"/>
    <w:rsid w:val="00CB5BE7"/>
    <w:rsid w:val="00CB795B"/>
    <w:rsid w:val="00CC05CA"/>
    <w:rsid w:val="00CC064E"/>
    <w:rsid w:val="00CC0CFD"/>
    <w:rsid w:val="00CC10D9"/>
    <w:rsid w:val="00CC12F4"/>
    <w:rsid w:val="00CC21ED"/>
    <w:rsid w:val="00CC4F30"/>
    <w:rsid w:val="00CC5BDE"/>
    <w:rsid w:val="00CC6056"/>
    <w:rsid w:val="00CC6082"/>
    <w:rsid w:val="00CC6A5E"/>
    <w:rsid w:val="00CC6D7B"/>
    <w:rsid w:val="00CD12DF"/>
    <w:rsid w:val="00CD1A30"/>
    <w:rsid w:val="00CD1F09"/>
    <w:rsid w:val="00CD254D"/>
    <w:rsid w:val="00CD25FA"/>
    <w:rsid w:val="00CD3A78"/>
    <w:rsid w:val="00CD4788"/>
    <w:rsid w:val="00CD47D4"/>
    <w:rsid w:val="00CD4E03"/>
    <w:rsid w:val="00CD542D"/>
    <w:rsid w:val="00CD5528"/>
    <w:rsid w:val="00CD771C"/>
    <w:rsid w:val="00CE091D"/>
    <w:rsid w:val="00CE1347"/>
    <w:rsid w:val="00CE1BDE"/>
    <w:rsid w:val="00CE3A83"/>
    <w:rsid w:val="00CE4187"/>
    <w:rsid w:val="00CE48CA"/>
    <w:rsid w:val="00CE498E"/>
    <w:rsid w:val="00CE4BC2"/>
    <w:rsid w:val="00CE4D5A"/>
    <w:rsid w:val="00CE4E0B"/>
    <w:rsid w:val="00CE512E"/>
    <w:rsid w:val="00CE5555"/>
    <w:rsid w:val="00CE5831"/>
    <w:rsid w:val="00CE6219"/>
    <w:rsid w:val="00CE6ACF"/>
    <w:rsid w:val="00CE6F83"/>
    <w:rsid w:val="00CE7C35"/>
    <w:rsid w:val="00CF101B"/>
    <w:rsid w:val="00CF1563"/>
    <w:rsid w:val="00CF2196"/>
    <w:rsid w:val="00CF372D"/>
    <w:rsid w:val="00CF3836"/>
    <w:rsid w:val="00CF3A61"/>
    <w:rsid w:val="00CF4163"/>
    <w:rsid w:val="00CF42C5"/>
    <w:rsid w:val="00CF4785"/>
    <w:rsid w:val="00CF4913"/>
    <w:rsid w:val="00CF5682"/>
    <w:rsid w:val="00CF5693"/>
    <w:rsid w:val="00CF63D2"/>
    <w:rsid w:val="00CF64E7"/>
    <w:rsid w:val="00CF7391"/>
    <w:rsid w:val="00CF77CA"/>
    <w:rsid w:val="00D00288"/>
    <w:rsid w:val="00D00C3F"/>
    <w:rsid w:val="00D01704"/>
    <w:rsid w:val="00D02257"/>
    <w:rsid w:val="00D03D35"/>
    <w:rsid w:val="00D0416F"/>
    <w:rsid w:val="00D04F41"/>
    <w:rsid w:val="00D06A42"/>
    <w:rsid w:val="00D06ADA"/>
    <w:rsid w:val="00D06CDD"/>
    <w:rsid w:val="00D06EA6"/>
    <w:rsid w:val="00D06EF9"/>
    <w:rsid w:val="00D07902"/>
    <w:rsid w:val="00D10503"/>
    <w:rsid w:val="00D10D21"/>
    <w:rsid w:val="00D11E41"/>
    <w:rsid w:val="00D12C56"/>
    <w:rsid w:val="00D12EBC"/>
    <w:rsid w:val="00D1403E"/>
    <w:rsid w:val="00D14D4A"/>
    <w:rsid w:val="00D15B8D"/>
    <w:rsid w:val="00D15E32"/>
    <w:rsid w:val="00D1685F"/>
    <w:rsid w:val="00D16E41"/>
    <w:rsid w:val="00D204CF"/>
    <w:rsid w:val="00D20832"/>
    <w:rsid w:val="00D20EA9"/>
    <w:rsid w:val="00D2131C"/>
    <w:rsid w:val="00D225BE"/>
    <w:rsid w:val="00D228AC"/>
    <w:rsid w:val="00D232D9"/>
    <w:rsid w:val="00D2399B"/>
    <w:rsid w:val="00D25208"/>
    <w:rsid w:val="00D25783"/>
    <w:rsid w:val="00D26177"/>
    <w:rsid w:val="00D26768"/>
    <w:rsid w:val="00D26875"/>
    <w:rsid w:val="00D27D8A"/>
    <w:rsid w:val="00D306C5"/>
    <w:rsid w:val="00D308B3"/>
    <w:rsid w:val="00D31911"/>
    <w:rsid w:val="00D3263E"/>
    <w:rsid w:val="00D32908"/>
    <w:rsid w:val="00D32E9E"/>
    <w:rsid w:val="00D33073"/>
    <w:rsid w:val="00D3349A"/>
    <w:rsid w:val="00D34407"/>
    <w:rsid w:val="00D345A0"/>
    <w:rsid w:val="00D3523B"/>
    <w:rsid w:val="00D353CD"/>
    <w:rsid w:val="00D356B6"/>
    <w:rsid w:val="00D35E20"/>
    <w:rsid w:val="00D36DE7"/>
    <w:rsid w:val="00D4044B"/>
    <w:rsid w:val="00D40E88"/>
    <w:rsid w:val="00D41B5E"/>
    <w:rsid w:val="00D42D04"/>
    <w:rsid w:val="00D430F0"/>
    <w:rsid w:val="00D43311"/>
    <w:rsid w:val="00D43C3C"/>
    <w:rsid w:val="00D45137"/>
    <w:rsid w:val="00D45504"/>
    <w:rsid w:val="00D4589A"/>
    <w:rsid w:val="00D46289"/>
    <w:rsid w:val="00D46C9E"/>
    <w:rsid w:val="00D46DAE"/>
    <w:rsid w:val="00D47706"/>
    <w:rsid w:val="00D513B3"/>
    <w:rsid w:val="00D515A5"/>
    <w:rsid w:val="00D51DEA"/>
    <w:rsid w:val="00D5368E"/>
    <w:rsid w:val="00D544DD"/>
    <w:rsid w:val="00D549FE"/>
    <w:rsid w:val="00D54F22"/>
    <w:rsid w:val="00D5610A"/>
    <w:rsid w:val="00D5610B"/>
    <w:rsid w:val="00D56525"/>
    <w:rsid w:val="00D57333"/>
    <w:rsid w:val="00D57B98"/>
    <w:rsid w:val="00D6084A"/>
    <w:rsid w:val="00D6087D"/>
    <w:rsid w:val="00D60EDA"/>
    <w:rsid w:val="00D6110B"/>
    <w:rsid w:val="00D61782"/>
    <w:rsid w:val="00D6217C"/>
    <w:rsid w:val="00D624B0"/>
    <w:rsid w:val="00D62656"/>
    <w:rsid w:val="00D62897"/>
    <w:rsid w:val="00D629E3"/>
    <w:rsid w:val="00D62EFC"/>
    <w:rsid w:val="00D636B1"/>
    <w:rsid w:val="00D6595E"/>
    <w:rsid w:val="00D66285"/>
    <w:rsid w:val="00D666F2"/>
    <w:rsid w:val="00D67E76"/>
    <w:rsid w:val="00D7151A"/>
    <w:rsid w:val="00D71C4C"/>
    <w:rsid w:val="00D72099"/>
    <w:rsid w:val="00D72693"/>
    <w:rsid w:val="00D7271A"/>
    <w:rsid w:val="00D7336E"/>
    <w:rsid w:val="00D73813"/>
    <w:rsid w:val="00D7450E"/>
    <w:rsid w:val="00D74601"/>
    <w:rsid w:val="00D749F6"/>
    <w:rsid w:val="00D74E31"/>
    <w:rsid w:val="00D75C01"/>
    <w:rsid w:val="00D766AB"/>
    <w:rsid w:val="00D769AA"/>
    <w:rsid w:val="00D77361"/>
    <w:rsid w:val="00D77948"/>
    <w:rsid w:val="00D8002A"/>
    <w:rsid w:val="00D80355"/>
    <w:rsid w:val="00D80B2B"/>
    <w:rsid w:val="00D80C64"/>
    <w:rsid w:val="00D81A4B"/>
    <w:rsid w:val="00D822BA"/>
    <w:rsid w:val="00D82861"/>
    <w:rsid w:val="00D82980"/>
    <w:rsid w:val="00D829F1"/>
    <w:rsid w:val="00D82FD0"/>
    <w:rsid w:val="00D83A99"/>
    <w:rsid w:val="00D8461C"/>
    <w:rsid w:val="00D84677"/>
    <w:rsid w:val="00D84E7B"/>
    <w:rsid w:val="00D8500B"/>
    <w:rsid w:val="00D85562"/>
    <w:rsid w:val="00D862A0"/>
    <w:rsid w:val="00D871B8"/>
    <w:rsid w:val="00D87ACA"/>
    <w:rsid w:val="00D9075F"/>
    <w:rsid w:val="00D91F6C"/>
    <w:rsid w:val="00D9228B"/>
    <w:rsid w:val="00D9243A"/>
    <w:rsid w:val="00D924E0"/>
    <w:rsid w:val="00D92537"/>
    <w:rsid w:val="00D92FAF"/>
    <w:rsid w:val="00D94D19"/>
    <w:rsid w:val="00D94D7B"/>
    <w:rsid w:val="00D952F7"/>
    <w:rsid w:val="00D96455"/>
    <w:rsid w:val="00D96DB0"/>
    <w:rsid w:val="00D96EF7"/>
    <w:rsid w:val="00D96F48"/>
    <w:rsid w:val="00D97122"/>
    <w:rsid w:val="00D97E84"/>
    <w:rsid w:val="00D97F5C"/>
    <w:rsid w:val="00DA180A"/>
    <w:rsid w:val="00DA2847"/>
    <w:rsid w:val="00DA3569"/>
    <w:rsid w:val="00DA3770"/>
    <w:rsid w:val="00DA42C7"/>
    <w:rsid w:val="00DA52EE"/>
    <w:rsid w:val="00DA542F"/>
    <w:rsid w:val="00DA6517"/>
    <w:rsid w:val="00DA665A"/>
    <w:rsid w:val="00DB1645"/>
    <w:rsid w:val="00DB2A0B"/>
    <w:rsid w:val="00DB3730"/>
    <w:rsid w:val="00DB45D5"/>
    <w:rsid w:val="00DB4F20"/>
    <w:rsid w:val="00DB51D9"/>
    <w:rsid w:val="00DB55E7"/>
    <w:rsid w:val="00DB69F9"/>
    <w:rsid w:val="00DB6CE2"/>
    <w:rsid w:val="00DB750C"/>
    <w:rsid w:val="00DB7A26"/>
    <w:rsid w:val="00DC015D"/>
    <w:rsid w:val="00DC0BE4"/>
    <w:rsid w:val="00DC0F34"/>
    <w:rsid w:val="00DC14CC"/>
    <w:rsid w:val="00DC2429"/>
    <w:rsid w:val="00DC387A"/>
    <w:rsid w:val="00DC3CD1"/>
    <w:rsid w:val="00DC40F7"/>
    <w:rsid w:val="00DC4397"/>
    <w:rsid w:val="00DC6630"/>
    <w:rsid w:val="00DD174E"/>
    <w:rsid w:val="00DD28E2"/>
    <w:rsid w:val="00DD3143"/>
    <w:rsid w:val="00DD3AFE"/>
    <w:rsid w:val="00DD3C80"/>
    <w:rsid w:val="00DD3CDF"/>
    <w:rsid w:val="00DD40B1"/>
    <w:rsid w:val="00DD45CD"/>
    <w:rsid w:val="00DD4D4D"/>
    <w:rsid w:val="00DD562F"/>
    <w:rsid w:val="00DD59CB"/>
    <w:rsid w:val="00DE19AD"/>
    <w:rsid w:val="00DE1A25"/>
    <w:rsid w:val="00DE2977"/>
    <w:rsid w:val="00DE29D1"/>
    <w:rsid w:val="00DE382D"/>
    <w:rsid w:val="00DE3A9D"/>
    <w:rsid w:val="00DE42B2"/>
    <w:rsid w:val="00DE432D"/>
    <w:rsid w:val="00DE6003"/>
    <w:rsid w:val="00DE7285"/>
    <w:rsid w:val="00DE7FD7"/>
    <w:rsid w:val="00DF06BA"/>
    <w:rsid w:val="00DF10F6"/>
    <w:rsid w:val="00DF16DF"/>
    <w:rsid w:val="00DF174D"/>
    <w:rsid w:val="00DF2371"/>
    <w:rsid w:val="00DF4FA3"/>
    <w:rsid w:val="00DF5A7A"/>
    <w:rsid w:val="00DF5D4F"/>
    <w:rsid w:val="00DF5E66"/>
    <w:rsid w:val="00DF7D82"/>
    <w:rsid w:val="00E01E0F"/>
    <w:rsid w:val="00E02061"/>
    <w:rsid w:val="00E0216A"/>
    <w:rsid w:val="00E02983"/>
    <w:rsid w:val="00E030E1"/>
    <w:rsid w:val="00E032E8"/>
    <w:rsid w:val="00E04DC4"/>
    <w:rsid w:val="00E04FE7"/>
    <w:rsid w:val="00E0520A"/>
    <w:rsid w:val="00E06848"/>
    <w:rsid w:val="00E074E2"/>
    <w:rsid w:val="00E10760"/>
    <w:rsid w:val="00E10B22"/>
    <w:rsid w:val="00E12B0A"/>
    <w:rsid w:val="00E13D1C"/>
    <w:rsid w:val="00E14204"/>
    <w:rsid w:val="00E146C1"/>
    <w:rsid w:val="00E148F0"/>
    <w:rsid w:val="00E150F4"/>
    <w:rsid w:val="00E158E3"/>
    <w:rsid w:val="00E16584"/>
    <w:rsid w:val="00E17DFE"/>
    <w:rsid w:val="00E20669"/>
    <w:rsid w:val="00E210E0"/>
    <w:rsid w:val="00E21195"/>
    <w:rsid w:val="00E21443"/>
    <w:rsid w:val="00E21EB1"/>
    <w:rsid w:val="00E22760"/>
    <w:rsid w:val="00E23491"/>
    <w:rsid w:val="00E23E70"/>
    <w:rsid w:val="00E23FCB"/>
    <w:rsid w:val="00E24500"/>
    <w:rsid w:val="00E24506"/>
    <w:rsid w:val="00E24B46"/>
    <w:rsid w:val="00E24E72"/>
    <w:rsid w:val="00E2580E"/>
    <w:rsid w:val="00E26E70"/>
    <w:rsid w:val="00E277B0"/>
    <w:rsid w:val="00E27F8D"/>
    <w:rsid w:val="00E30003"/>
    <w:rsid w:val="00E304E9"/>
    <w:rsid w:val="00E30814"/>
    <w:rsid w:val="00E30A5E"/>
    <w:rsid w:val="00E31EC7"/>
    <w:rsid w:val="00E33CF7"/>
    <w:rsid w:val="00E33EDE"/>
    <w:rsid w:val="00E3449A"/>
    <w:rsid w:val="00E34571"/>
    <w:rsid w:val="00E34AB5"/>
    <w:rsid w:val="00E379C9"/>
    <w:rsid w:val="00E405AB"/>
    <w:rsid w:val="00E4101B"/>
    <w:rsid w:val="00E415A1"/>
    <w:rsid w:val="00E41F67"/>
    <w:rsid w:val="00E42FD2"/>
    <w:rsid w:val="00E4328C"/>
    <w:rsid w:val="00E436B4"/>
    <w:rsid w:val="00E438AD"/>
    <w:rsid w:val="00E44F5C"/>
    <w:rsid w:val="00E455CC"/>
    <w:rsid w:val="00E46C42"/>
    <w:rsid w:val="00E46CCE"/>
    <w:rsid w:val="00E476C4"/>
    <w:rsid w:val="00E47746"/>
    <w:rsid w:val="00E47E95"/>
    <w:rsid w:val="00E50805"/>
    <w:rsid w:val="00E50EE6"/>
    <w:rsid w:val="00E51012"/>
    <w:rsid w:val="00E51BEF"/>
    <w:rsid w:val="00E53BAB"/>
    <w:rsid w:val="00E53E1B"/>
    <w:rsid w:val="00E54831"/>
    <w:rsid w:val="00E54A63"/>
    <w:rsid w:val="00E553B4"/>
    <w:rsid w:val="00E55CAF"/>
    <w:rsid w:val="00E55FF6"/>
    <w:rsid w:val="00E57983"/>
    <w:rsid w:val="00E57A5B"/>
    <w:rsid w:val="00E6075F"/>
    <w:rsid w:val="00E60A0B"/>
    <w:rsid w:val="00E61364"/>
    <w:rsid w:val="00E617F3"/>
    <w:rsid w:val="00E61C4B"/>
    <w:rsid w:val="00E621B0"/>
    <w:rsid w:val="00E6242D"/>
    <w:rsid w:val="00E62528"/>
    <w:rsid w:val="00E6261F"/>
    <w:rsid w:val="00E63B3A"/>
    <w:rsid w:val="00E63F8D"/>
    <w:rsid w:val="00E65139"/>
    <w:rsid w:val="00E65774"/>
    <w:rsid w:val="00E65FBA"/>
    <w:rsid w:val="00E666DE"/>
    <w:rsid w:val="00E6753E"/>
    <w:rsid w:val="00E707A5"/>
    <w:rsid w:val="00E7097A"/>
    <w:rsid w:val="00E71577"/>
    <w:rsid w:val="00E71E0B"/>
    <w:rsid w:val="00E72F9D"/>
    <w:rsid w:val="00E732EA"/>
    <w:rsid w:val="00E73C4E"/>
    <w:rsid w:val="00E74CBD"/>
    <w:rsid w:val="00E75075"/>
    <w:rsid w:val="00E75A78"/>
    <w:rsid w:val="00E75B86"/>
    <w:rsid w:val="00E77807"/>
    <w:rsid w:val="00E77ABC"/>
    <w:rsid w:val="00E77C4A"/>
    <w:rsid w:val="00E8129D"/>
    <w:rsid w:val="00E832CA"/>
    <w:rsid w:val="00E84B79"/>
    <w:rsid w:val="00E854D9"/>
    <w:rsid w:val="00E85653"/>
    <w:rsid w:val="00E86398"/>
    <w:rsid w:val="00E864F7"/>
    <w:rsid w:val="00E871B7"/>
    <w:rsid w:val="00E87293"/>
    <w:rsid w:val="00E900BB"/>
    <w:rsid w:val="00E91278"/>
    <w:rsid w:val="00E91B5B"/>
    <w:rsid w:val="00E91D31"/>
    <w:rsid w:val="00E93551"/>
    <w:rsid w:val="00E952B9"/>
    <w:rsid w:val="00E95857"/>
    <w:rsid w:val="00E964CC"/>
    <w:rsid w:val="00E96870"/>
    <w:rsid w:val="00E97D82"/>
    <w:rsid w:val="00EA00F8"/>
    <w:rsid w:val="00EA0CCF"/>
    <w:rsid w:val="00EA105A"/>
    <w:rsid w:val="00EA107F"/>
    <w:rsid w:val="00EA12B1"/>
    <w:rsid w:val="00EA17A0"/>
    <w:rsid w:val="00EA1E93"/>
    <w:rsid w:val="00EA1FC6"/>
    <w:rsid w:val="00EA34D8"/>
    <w:rsid w:val="00EA412A"/>
    <w:rsid w:val="00EA466C"/>
    <w:rsid w:val="00EA47ED"/>
    <w:rsid w:val="00EA4E52"/>
    <w:rsid w:val="00EA50B3"/>
    <w:rsid w:val="00EA535C"/>
    <w:rsid w:val="00EA56FF"/>
    <w:rsid w:val="00EA6546"/>
    <w:rsid w:val="00EA77E9"/>
    <w:rsid w:val="00EB0680"/>
    <w:rsid w:val="00EB0CC6"/>
    <w:rsid w:val="00EB0E1A"/>
    <w:rsid w:val="00EB11DD"/>
    <w:rsid w:val="00EB1851"/>
    <w:rsid w:val="00EB21FD"/>
    <w:rsid w:val="00EB2597"/>
    <w:rsid w:val="00EB25C6"/>
    <w:rsid w:val="00EB269F"/>
    <w:rsid w:val="00EB362E"/>
    <w:rsid w:val="00EB3C44"/>
    <w:rsid w:val="00EB3CC9"/>
    <w:rsid w:val="00EB5ADD"/>
    <w:rsid w:val="00EB631A"/>
    <w:rsid w:val="00EB6504"/>
    <w:rsid w:val="00EB7052"/>
    <w:rsid w:val="00EC0119"/>
    <w:rsid w:val="00EC0173"/>
    <w:rsid w:val="00EC0E24"/>
    <w:rsid w:val="00EC158C"/>
    <w:rsid w:val="00EC185F"/>
    <w:rsid w:val="00EC24C3"/>
    <w:rsid w:val="00EC401D"/>
    <w:rsid w:val="00EC46C7"/>
    <w:rsid w:val="00EC4FF4"/>
    <w:rsid w:val="00EC60C5"/>
    <w:rsid w:val="00EC6A14"/>
    <w:rsid w:val="00EC74FE"/>
    <w:rsid w:val="00EC7B93"/>
    <w:rsid w:val="00EC7EA0"/>
    <w:rsid w:val="00ED005E"/>
    <w:rsid w:val="00ED0578"/>
    <w:rsid w:val="00ED136C"/>
    <w:rsid w:val="00ED15F4"/>
    <w:rsid w:val="00ED209A"/>
    <w:rsid w:val="00ED29C2"/>
    <w:rsid w:val="00ED2B86"/>
    <w:rsid w:val="00ED2E0D"/>
    <w:rsid w:val="00ED3534"/>
    <w:rsid w:val="00ED44E8"/>
    <w:rsid w:val="00ED4556"/>
    <w:rsid w:val="00ED4D25"/>
    <w:rsid w:val="00ED52F3"/>
    <w:rsid w:val="00ED5F75"/>
    <w:rsid w:val="00ED6F1B"/>
    <w:rsid w:val="00ED7A77"/>
    <w:rsid w:val="00EE1869"/>
    <w:rsid w:val="00EE2025"/>
    <w:rsid w:val="00EE36A1"/>
    <w:rsid w:val="00EE4025"/>
    <w:rsid w:val="00EE44C7"/>
    <w:rsid w:val="00EE59DD"/>
    <w:rsid w:val="00EE5AF2"/>
    <w:rsid w:val="00EE7D4D"/>
    <w:rsid w:val="00EE7F9B"/>
    <w:rsid w:val="00EF01FD"/>
    <w:rsid w:val="00EF0C8A"/>
    <w:rsid w:val="00EF0CE1"/>
    <w:rsid w:val="00EF0ED9"/>
    <w:rsid w:val="00EF1173"/>
    <w:rsid w:val="00EF123C"/>
    <w:rsid w:val="00EF19AF"/>
    <w:rsid w:val="00EF1BFE"/>
    <w:rsid w:val="00EF2D10"/>
    <w:rsid w:val="00EF371B"/>
    <w:rsid w:val="00EF3969"/>
    <w:rsid w:val="00EF4A34"/>
    <w:rsid w:val="00EF51EC"/>
    <w:rsid w:val="00EF5716"/>
    <w:rsid w:val="00EF5D2D"/>
    <w:rsid w:val="00EF5E57"/>
    <w:rsid w:val="00EF5F22"/>
    <w:rsid w:val="00EF6A1B"/>
    <w:rsid w:val="00EF6D53"/>
    <w:rsid w:val="00EF7B83"/>
    <w:rsid w:val="00F007DD"/>
    <w:rsid w:val="00F00816"/>
    <w:rsid w:val="00F0139F"/>
    <w:rsid w:val="00F01419"/>
    <w:rsid w:val="00F02028"/>
    <w:rsid w:val="00F051A0"/>
    <w:rsid w:val="00F053C4"/>
    <w:rsid w:val="00F06FD9"/>
    <w:rsid w:val="00F07B46"/>
    <w:rsid w:val="00F105B6"/>
    <w:rsid w:val="00F105E9"/>
    <w:rsid w:val="00F107CE"/>
    <w:rsid w:val="00F120F8"/>
    <w:rsid w:val="00F122FE"/>
    <w:rsid w:val="00F124EA"/>
    <w:rsid w:val="00F13A62"/>
    <w:rsid w:val="00F1438F"/>
    <w:rsid w:val="00F14A82"/>
    <w:rsid w:val="00F167ED"/>
    <w:rsid w:val="00F1785E"/>
    <w:rsid w:val="00F20C4D"/>
    <w:rsid w:val="00F2128D"/>
    <w:rsid w:val="00F21510"/>
    <w:rsid w:val="00F2151F"/>
    <w:rsid w:val="00F22120"/>
    <w:rsid w:val="00F222D1"/>
    <w:rsid w:val="00F22374"/>
    <w:rsid w:val="00F23274"/>
    <w:rsid w:val="00F23BF3"/>
    <w:rsid w:val="00F24528"/>
    <w:rsid w:val="00F248DB"/>
    <w:rsid w:val="00F24BD0"/>
    <w:rsid w:val="00F24F54"/>
    <w:rsid w:val="00F24F7B"/>
    <w:rsid w:val="00F25335"/>
    <w:rsid w:val="00F26687"/>
    <w:rsid w:val="00F2708A"/>
    <w:rsid w:val="00F30317"/>
    <w:rsid w:val="00F324A8"/>
    <w:rsid w:val="00F3323C"/>
    <w:rsid w:val="00F33AB1"/>
    <w:rsid w:val="00F33C37"/>
    <w:rsid w:val="00F34038"/>
    <w:rsid w:val="00F34910"/>
    <w:rsid w:val="00F34A90"/>
    <w:rsid w:val="00F34DCC"/>
    <w:rsid w:val="00F35A1D"/>
    <w:rsid w:val="00F36473"/>
    <w:rsid w:val="00F365E5"/>
    <w:rsid w:val="00F36E63"/>
    <w:rsid w:val="00F3700B"/>
    <w:rsid w:val="00F377F3"/>
    <w:rsid w:val="00F37F6B"/>
    <w:rsid w:val="00F4014E"/>
    <w:rsid w:val="00F411A3"/>
    <w:rsid w:val="00F4243E"/>
    <w:rsid w:val="00F427D7"/>
    <w:rsid w:val="00F42C5B"/>
    <w:rsid w:val="00F43A26"/>
    <w:rsid w:val="00F43AE9"/>
    <w:rsid w:val="00F43B68"/>
    <w:rsid w:val="00F43F2A"/>
    <w:rsid w:val="00F46309"/>
    <w:rsid w:val="00F4638C"/>
    <w:rsid w:val="00F468C7"/>
    <w:rsid w:val="00F47159"/>
    <w:rsid w:val="00F47D97"/>
    <w:rsid w:val="00F502C5"/>
    <w:rsid w:val="00F51D1B"/>
    <w:rsid w:val="00F52160"/>
    <w:rsid w:val="00F52303"/>
    <w:rsid w:val="00F527A9"/>
    <w:rsid w:val="00F535DF"/>
    <w:rsid w:val="00F54561"/>
    <w:rsid w:val="00F54D50"/>
    <w:rsid w:val="00F55356"/>
    <w:rsid w:val="00F5722F"/>
    <w:rsid w:val="00F57DF5"/>
    <w:rsid w:val="00F57E0C"/>
    <w:rsid w:val="00F60094"/>
    <w:rsid w:val="00F600AC"/>
    <w:rsid w:val="00F606BC"/>
    <w:rsid w:val="00F60C7C"/>
    <w:rsid w:val="00F60D81"/>
    <w:rsid w:val="00F60DDC"/>
    <w:rsid w:val="00F61A4B"/>
    <w:rsid w:val="00F61CA9"/>
    <w:rsid w:val="00F61E9E"/>
    <w:rsid w:val="00F6205E"/>
    <w:rsid w:val="00F621C2"/>
    <w:rsid w:val="00F62C01"/>
    <w:rsid w:val="00F62D6A"/>
    <w:rsid w:val="00F6323E"/>
    <w:rsid w:val="00F6365F"/>
    <w:rsid w:val="00F641F5"/>
    <w:rsid w:val="00F654FD"/>
    <w:rsid w:val="00F6568E"/>
    <w:rsid w:val="00F6608E"/>
    <w:rsid w:val="00F66989"/>
    <w:rsid w:val="00F672DF"/>
    <w:rsid w:val="00F70C24"/>
    <w:rsid w:val="00F7170B"/>
    <w:rsid w:val="00F71810"/>
    <w:rsid w:val="00F71E25"/>
    <w:rsid w:val="00F7221F"/>
    <w:rsid w:val="00F73767"/>
    <w:rsid w:val="00F739C5"/>
    <w:rsid w:val="00F73EDC"/>
    <w:rsid w:val="00F74192"/>
    <w:rsid w:val="00F74C18"/>
    <w:rsid w:val="00F75C7F"/>
    <w:rsid w:val="00F766B8"/>
    <w:rsid w:val="00F76837"/>
    <w:rsid w:val="00F76872"/>
    <w:rsid w:val="00F76D4A"/>
    <w:rsid w:val="00F7777D"/>
    <w:rsid w:val="00F8067B"/>
    <w:rsid w:val="00F80837"/>
    <w:rsid w:val="00F81AF2"/>
    <w:rsid w:val="00F832E1"/>
    <w:rsid w:val="00F8398D"/>
    <w:rsid w:val="00F83C89"/>
    <w:rsid w:val="00F83D2A"/>
    <w:rsid w:val="00F85634"/>
    <w:rsid w:val="00F85CA7"/>
    <w:rsid w:val="00F860B3"/>
    <w:rsid w:val="00F8656A"/>
    <w:rsid w:val="00F86944"/>
    <w:rsid w:val="00F86F9B"/>
    <w:rsid w:val="00F87F58"/>
    <w:rsid w:val="00F90275"/>
    <w:rsid w:val="00F90B22"/>
    <w:rsid w:val="00F91BB5"/>
    <w:rsid w:val="00F9247C"/>
    <w:rsid w:val="00F92976"/>
    <w:rsid w:val="00F942F3"/>
    <w:rsid w:val="00F94732"/>
    <w:rsid w:val="00F95D9E"/>
    <w:rsid w:val="00F95DF8"/>
    <w:rsid w:val="00FA0697"/>
    <w:rsid w:val="00FA0D55"/>
    <w:rsid w:val="00FA0E15"/>
    <w:rsid w:val="00FA2255"/>
    <w:rsid w:val="00FA3699"/>
    <w:rsid w:val="00FA3D37"/>
    <w:rsid w:val="00FA3FBD"/>
    <w:rsid w:val="00FA4144"/>
    <w:rsid w:val="00FA42E3"/>
    <w:rsid w:val="00FA4E80"/>
    <w:rsid w:val="00FA637F"/>
    <w:rsid w:val="00FA66BC"/>
    <w:rsid w:val="00FA6D31"/>
    <w:rsid w:val="00FA72EC"/>
    <w:rsid w:val="00FA76C5"/>
    <w:rsid w:val="00FA7821"/>
    <w:rsid w:val="00FA7E2C"/>
    <w:rsid w:val="00FB0B08"/>
    <w:rsid w:val="00FB0CB1"/>
    <w:rsid w:val="00FB0D3D"/>
    <w:rsid w:val="00FB2427"/>
    <w:rsid w:val="00FB3D1E"/>
    <w:rsid w:val="00FB6590"/>
    <w:rsid w:val="00FB6F5D"/>
    <w:rsid w:val="00FB7725"/>
    <w:rsid w:val="00FB7EF4"/>
    <w:rsid w:val="00FB7EF5"/>
    <w:rsid w:val="00FC0BDE"/>
    <w:rsid w:val="00FC1063"/>
    <w:rsid w:val="00FC27F2"/>
    <w:rsid w:val="00FC3CDA"/>
    <w:rsid w:val="00FC4AFC"/>
    <w:rsid w:val="00FC5BE5"/>
    <w:rsid w:val="00FC5D3E"/>
    <w:rsid w:val="00FC7698"/>
    <w:rsid w:val="00FC7BFD"/>
    <w:rsid w:val="00FD0A9D"/>
    <w:rsid w:val="00FD0BBF"/>
    <w:rsid w:val="00FD1A08"/>
    <w:rsid w:val="00FD1BF5"/>
    <w:rsid w:val="00FD1FDE"/>
    <w:rsid w:val="00FD25A3"/>
    <w:rsid w:val="00FD31B1"/>
    <w:rsid w:val="00FD3F03"/>
    <w:rsid w:val="00FD4958"/>
    <w:rsid w:val="00FD4C68"/>
    <w:rsid w:val="00FD5443"/>
    <w:rsid w:val="00FD554F"/>
    <w:rsid w:val="00FD5B1E"/>
    <w:rsid w:val="00FD690D"/>
    <w:rsid w:val="00FE1BBC"/>
    <w:rsid w:val="00FE2467"/>
    <w:rsid w:val="00FE24EA"/>
    <w:rsid w:val="00FE2DD6"/>
    <w:rsid w:val="00FE3060"/>
    <w:rsid w:val="00FE3155"/>
    <w:rsid w:val="00FE3454"/>
    <w:rsid w:val="00FE5094"/>
    <w:rsid w:val="00FE5512"/>
    <w:rsid w:val="00FE5D98"/>
    <w:rsid w:val="00FE6E78"/>
    <w:rsid w:val="00FE732C"/>
    <w:rsid w:val="00FE7BF7"/>
    <w:rsid w:val="00FF06B8"/>
    <w:rsid w:val="00FF0C18"/>
    <w:rsid w:val="00FF10B1"/>
    <w:rsid w:val="00FF27E8"/>
    <w:rsid w:val="00FF2EE1"/>
    <w:rsid w:val="00FF4681"/>
    <w:rsid w:val="00FF59DC"/>
    <w:rsid w:val="00FF5B41"/>
    <w:rsid w:val="00FF612A"/>
    <w:rsid w:val="00FF65D8"/>
    <w:rsid w:val="00FF6CF1"/>
    <w:rsid w:val="00FF7253"/>
    <w:rsid w:val="462B2E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  <v:stroke weight=".5pt"/>
    </o:shapedefaults>
    <o:shapelayout v:ext="edit">
      <o:idmap v:ext="edit" data="1"/>
    </o:shapelayout>
  </w:shapeDefaults>
  <w:decimalSymbol w:val=","/>
  <w:listSeparator w:val=";"/>
  <w14:docId w14:val="374B5AEF"/>
  <w15:docId w15:val="{F8B89303-1FB5-4E82-8662-4D7939449C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qFormat="1"/>
    <w:lsdException w:name="toc 2" w:uiPriority="39" w:qFormat="1"/>
    <w:lsdException w:name="toc 3" w:uiPriority="39" w:unhideWhenUsed="1" w:qFormat="1"/>
    <w:lsdException w:name="toc 4" w:uiPriority="0" w:unhideWhenUsed="1"/>
    <w:lsdException w:name="toc 5" w:uiPriority="0" w:unhideWhenUsed="1"/>
    <w:lsdException w:name="toc 6" w:uiPriority="0" w:unhideWhenUsed="1"/>
    <w:lsdException w:name="toc 7" w:uiPriority="0" w:unhideWhenUsed="1"/>
    <w:lsdException w:name="toc 8" w:uiPriority="0" w:unhideWhenUsed="1"/>
    <w:lsdException w:name="toc 9" w:uiPriority="0" w:unhideWhenUsed="1"/>
    <w:lsdException w:name="Normal Indent" w:semiHidden="1" w:unhideWhenUsed="1"/>
    <w:lsdException w:name="footnote text" w:uiPriority="0" w:unhideWhenUsed="1"/>
    <w:lsdException w:name="annotation text" w:uiPriority="0" w:unhideWhenUsed="1"/>
    <w:lsdException w:name="header" w:uiPriority="0" w:qFormat="1"/>
    <w:lsdException w:name="footer" w:uiPriority="0"/>
    <w:lsdException w:name="index heading" w:semiHidden="1" w:unhideWhenUsed="1"/>
    <w:lsdException w:name="caption" w:uiPriority="0" w:unhideWhenUsed="1" w:qFormat="1"/>
    <w:lsdException w:name="table of figures" w:uiPriority="0" w:unhideWhenUsed="1"/>
    <w:lsdException w:name="envelope address" w:semiHidden="1" w:unhideWhenUsed="1"/>
    <w:lsdException w:name="envelope return" w:semiHidden="1" w:uiPriority="0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qFormat="1"/>
    <w:lsdException w:name="List Number" w:semiHidden="1" w:uiPriority="0" w:unhideWhenUsed="1"/>
    <w:lsdException w:name="List 2" w:semiHidden="1" w:unhideWhenUsed="1"/>
    <w:lsdException w:name="List 3" w:semiHidden="1" w:uiPriority="0" w:unhideWhenUsed="1"/>
    <w:lsdException w:name="List 4" w:semiHidden="1" w:unhideWhenUsed="1"/>
    <w:lsdException w:name="List 5" w:semiHidden="1" w:unhideWhenUsed="1"/>
    <w:lsdException w:name="List Bullet 2" w:semiHidden="1" w:uiPriority="0" w:unhideWhenUsed="1"/>
    <w:lsdException w:name="List Bullet 3" w:semiHidden="1" w:uiPriority="0" w:unhideWhenUsed="1"/>
    <w:lsdException w:name="List Bullet 4" w:semiHidden="1" w:uiPriority="0" w:unhideWhenUsed="1"/>
    <w:lsdException w:name="List Bullet 5" w:semiHidden="1" w:uiPriority="0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iPriority="0" w:unhideWhenUsed="1"/>
    <w:lsdException w:name="Title" w:uiPriority="0" w:qFormat="1"/>
    <w:lsdException w:name="Closing" w:semiHidden="1" w:uiPriority="0" w:unhideWhenUsed="1"/>
    <w:lsdException w:name="Signature" w:semiHidden="1" w:unhideWhenUsed="1"/>
    <w:lsdException w:name="Default Paragraph Font" w:semiHidden="1" w:uiPriority="1" w:unhideWhenUsed="1"/>
    <w:lsdException w:name="Body Text" w:uiPriority="0"/>
    <w:lsdException w:name="Body Text Indent" w:semiHidden="1" w:uiPriority="0" w:qFormat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iPriority="0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iPriority="0" w:unhideWhenUsed="1"/>
    <w:lsdException w:name="Body Text 2" w:semiHidden="1" w:uiPriority="0" w:qFormat="1"/>
    <w:lsdException w:name="Body Text 3" w:semiHidden="1" w:uiPriority="0" w:unhideWhenUsed="1"/>
    <w:lsdException w:name="Body Text Indent 2" w:semiHidden="1" w:uiPriority="0" w:qFormat="1"/>
    <w:lsdException w:name="Body Text Indent 3" w:uiPriority="0" w:qFormat="1"/>
    <w:lsdException w:name="Block Text" w:semiHidden="1" w:uiPriority="0" w:unhideWhenUsed="1"/>
    <w:lsdException w:name="Hyperlink" w:qFormat="1"/>
    <w:lsdException w:name="FollowedHyperlink" w:semiHidden="1" w:qFormat="1"/>
    <w:lsdException w:name="Strong" w:uiPriority="0" w:qFormat="1"/>
    <w:lsdException w:name="Emphasis" w:uiPriority="20"/>
    <w:lsdException w:name="Document Map" w:semiHidden="1" w:uiPriority="0" w:qFormat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 w:qFormat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line="288" w:lineRule="auto"/>
      <w:ind w:left="709" w:hanging="709"/>
      <w:jc w:val="both"/>
    </w:pPr>
    <w:rPr>
      <w:rFonts w:ascii="Arial" w:hAnsi="Arial"/>
      <w:lang w:val="es-CL" w:eastAsia="en-US"/>
    </w:rPr>
  </w:style>
  <w:style w:type="paragraph" w:styleId="Ttulo1">
    <w:name w:val="heading 1"/>
    <w:basedOn w:val="Normal"/>
    <w:next w:val="Normal"/>
    <w:link w:val="Ttulo1Car"/>
    <w:qFormat/>
    <w:pPr>
      <w:suppressAutoHyphens/>
      <w:ind w:left="0" w:firstLine="0"/>
      <w:outlineLvl w:val="0"/>
    </w:pPr>
    <w:rPr>
      <w:rFonts w:ascii="Arial Negrita" w:hAnsi="Arial Negrita"/>
      <w:b/>
      <w:caps/>
      <w:sz w:val="24"/>
      <w:szCs w:val="24"/>
    </w:rPr>
  </w:style>
  <w:style w:type="paragraph" w:styleId="Ttulo2">
    <w:name w:val="heading 2"/>
    <w:basedOn w:val="Normal"/>
    <w:next w:val="Normal"/>
    <w:link w:val="Ttulo2Car"/>
    <w:qFormat/>
    <w:pPr>
      <w:suppressAutoHyphens/>
      <w:ind w:left="0" w:firstLine="0"/>
      <w:outlineLvl w:val="1"/>
    </w:pPr>
    <w:rPr>
      <w:rFonts w:ascii="Arial Negrita" w:hAnsi="Arial Negrita"/>
      <w:b/>
      <w:sz w:val="22"/>
      <w:szCs w:val="22"/>
    </w:rPr>
  </w:style>
  <w:style w:type="paragraph" w:styleId="Ttulo3">
    <w:name w:val="heading 3"/>
    <w:basedOn w:val="Normal"/>
    <w:next w:val="Normal"/>
    <w:link w:val="Ttulo3Car"/>
    <w:uiPriority w:val="9"/>
    <w:qFormat/>
    <w:pPr>
      <w:ind w:left="0" w:firstLine="0"/>
      <w:outlineLvl w:val="2"/>
    </w:pPr>
    <w:rPr>
      <w:rFonts w:cs="Arial"/>
      <w:b/>
      <w:bCs/>
    </w:rPr>
  </w:style>
  <w:style w:type="paragraph" w:styleId="Ttulo4">
    <w:name w:val="heading 4"/>
    <w:basedOn w:val="Normal"/>
    <w:next w:val="Normal"/>
    <w:link w:val="Ttulo4Car"/>
    <w:qFormat/>
    <w:pPr>
      <w:ind w:left="0" w:firstLine="0"/>
      <w:outlineLvl w:val="3"/>
    </w:pPr>
    <w:rPr>
      <w:bCs/>
    </w:rPr>
  </w:style>
  <w:style w:type="paragraph" w:styleId="Ttulo5">
    <w:name w:val="heading 5"/>
    <w:basedOn w:val="Normal"/>
    <w:next w:val="Normal"/>
    <w:link w:val="Ttulo5Car"/>
    <w:qFormat/>
    <w:pPr>
      <w:keepNext/>
      <w:suppressAutoHyphens/>
      <w:ind w:left="0" w:firstLine="0"/>
      <w:outlineLvl w:val="4"/>
    </w:pPr>
    <w:rPr>
      <w:b/>
    </w:rPr>
  </w:style>
  <w:style w:type="paragraph" w:styleId="Ttulo6">
    <w:name w:val="heading 6"/>
    <w:basedOn w:val="Normal"/>
    <w:next w:val="Normal"/>
    <w:link w:val="Ttulo6Car"/>
    <w:qFormat/>
    <w:pPr>
      <w:spacing w:before="240" w:after="60"/>
      <w:ind w:left="0" w:firstLine="0"/>
      <w:outlineLvl w:val="5"/>
    </w:pPr>
    <w:rPr>
      <w:rFonts w:ascii="Times New Roman" w:hAnsi="Times New Roman"/>
      <w:b/>
      <w:bCs/>
      <w:szCs w:val="22"/>
    </w:rPr>
  </w:style>
  <w:style w:type="paragraph" w:styleId="Ttulo7">
    <w:name w:val="heading 7"/>
    <w:basedOn w:val="Normal"/>
    <w:next w:val="Normal"/>
    <w:link w:val="Ttulo7Car"/>
    <w:qFormat/>
    <w:pPr>
      <w:spacing w:before="240" w:after="60"/>
      <w:ind w:left="0" w:firstLine="0"/>
      <w:outlineLvl w:val="6"/>
    </w:pPr>
    <w:rPr>
      <w:rFonts w:ascii="Times New Roman" w:hAnsi="Times New Roman"/>
      <w:sz w:val="24"/>
      <w:szCs w:val="24"/>
    </w:rPr>
  </w:style>
  <w:style w:type="paragraph" w:styleId="Ttulo8">
    <w:name w:val="heading 8"/>
    <w:basedOn w:val="Normal"/>
    <w:next w:val="Normal"/>
    <w:link w:val="Ttulo8Car"/>
    <w:qFormat/>
    <w:pPr>
      <w:spacing w:before="240" w:after="60"/>
      <w:ind w:left="0" w:firstLine="0"/>
      <w:outlineLvl w:val="7"/>
    </w:pPr>
    <w:rPr>
      <w:rFonts w:ascii="Times New Roman" w:hAnsi="Times New Roman"/>
      <w:i/>
      <w:iCs/>
      <w:sz w:val="24"/>
      <w:szCs w:val="24"/>
    </w:rPr>
  </w:style>
  <w:style w:type="paragraph" w:styleId="Ttulo9">
    <w:name w:val="heading 9"/>
    <w:basedOn w:val="Normal"/>
    <w:next w:val="Normal"/>
    <w:link w:val="Ttulo9Car"/>
    <w:qFormat/>
    <w:pPr>
      <w:spacing w:before="240" w:after="60"/>
      <w:ind w:left="0" w:firstLine="0"/>
      <w:outlineLvl w:val="8"/>
    </w:pPr>
    <w:rPr>
      <w:rFonts w:cs="Arial"/>
      <w:szCs w:val="2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semiHidden/>
    <w:unhideWhenUsed/>
    <w:qFormat/>
    <w:pPr>
      <w:spacing w:line="240" w:lineRule="auto"/>
    </w:pPr>
    <w:rPr>
      <w:rFonts w:ascii="Tahoma" w:hAnsi="Tahoma" w:cs="Tahoma"/>
      <w:sz w:val="16"/>
      <w:szCs w:val="16"/>
    </w:rPr>
  </w:style>
  <w:style w:type="paragraph" w:styleId="Textodebloque">
    <w:name w:val="Block Text"/>
    <w:basedOn w:val="Normal"/>
    <w:semiHidden/>
    <w:unhideWhenUsed/>
    <w:pPr>
      <w:pBdr>
        <w:top w:val="single" w:sz="2" w:space="10" w:color="4F81BD" w:themeColor="accent1"/>
        <w:left w:val="single" w:sz="2" w:space="10" w:color="4F81BD" w:themeColor="accent1"/>
        <w:bottom w:val="single" w:sz="2" w:space="10" w:color="4F81BD" w:themeColor="accent1"/>
        <w:right w:val="single" w:sz="2" w:space="10" w:color="4F81BD" w:themeColor="accent1"/>
      </w:pBdr>
      <w:spacing w:line="276" w:lineRule="auto"/>
      <w:ind w:left="1152" w:right="1152" w:firstLine="0"/>
    </w:pPr>
    <w:rPr>
      <w:rFonts w:asciiTheme="minorHAnsi" w:eastAsiaTheme="minorEastAsia" w:hAnsiTheme="minorHAnsi" w:cstheme="minorBidi"/>
      <w:i/>
      <w:iCs/>
      <w:color w:val="4F81BD" w:themeColor="accent1"/>
      <w:sz w:val="22"/>
      <w:szCs w:val="22"/>
      <w:lang w:eastAsia="es-CL"/>
    </w:rPr>
  </w:style>
  <w:style w:type="paragraph" w:styleId="Textoindependiente">
    <w:name w:val="Body Text"/>
    <w:basedOn w:val="Normal"/>
    <w:link w:val="TextoindependienteCar1"/>
    <w:pPr>
      <w:widowControl w:val="0"/>
      <w:spacing w:line="240" w:lineRule="auto"/>
      <w:ind w:left="0" w:firstLine="0"/>
    </w:pPr>
  </w:style>
  <w:style w:type="paragraph" w:styleId="Textoindependiente2">
    <w:name w:val="Body Text 2"/>
    <w:basedOn w:val="Normal"/>
    <w:link w:val="Textoindependiente2Car"/>
    <w:semiHidden/>
    <w:qFormat/>
    <w:pPr>
      <w:ind w:left="0" w:firstLine="0"/>
    </w:pPr>
  </w:style>
  <w:style w:type="paragraph" w:styleId="Textoindependiente3">
    <w:name w:val="Body Text 3"/>
    <w:basedOn w:val="Normal"/>
    <w:link w:val="Textoindependiente3Car"/>
    <w:semiHidden/>
    <w:unhideWhenUsed/>
    <w:pPr>
      <w:spacing w:after="120" w:line="276" w:lineRule="auto"/>
      <w:ind w:left="0" w:firstLine="0"/>
    </w:pPr>
    <w:rPr>
      <w:rFonts w:asciiTheme="minorHAnsi" w:hAnsiTheme="minorHAnsi" w:cs="Arial"/>
      <w:sz w:val="16"/>
      <w:szCs w:val="16"/>
      <w:lang w:eastAsia="es-CL"/>
    </w:rPr>
  </w:style>
  <w:style w:type="paragraph" w:styleId="Textoindependienteprimerasangra">
    <w:name w:val="Body Text First Indent"/>
    <w:basedOn w:val="Textoindependiente"/>
    <w:link w:val="TextoindependienteprimerasangraCar"/>
    <w:uiPriority w:val="99"/>
    <w:semiHidden/>
    <w:unhideWhenUsed/>
    <w:pPr>
      <w:widowControl/>
      <w:spacing w:line="276" w:lineRule="auto"/>
      <w:ind w:firstLine="360"/>
    </w:pPr>
    <w:rPr>
      <w:rFonts w:asciiTheme="minorHAnsi" w:hAnsiTheme="minorHAnsi" w:cs="Arial"/>
      <w:sz w:val="22"/>
      <w:szCs w:val="22"/>
      <w:lang w:eastAsia="es-CL"/>
    </w:rPr>
  </w:style>
  <w:style w:type="paragraph" w:styleId="Sangradetextonormal">
    <w:name w:val="Body Text Indent"/>
    <w:basedOn w:val="Normal"/>
    <w:link w:val="SangradetextonormalCar1"/>
    <w:semiHidden/>
    <w:qFormat/>
    <w:pPr>
      <w:suppressAutoHyphens/>
    </w:pPr>
    <w:rPr>
      <w:spacing w:val="-3"/>
    </w:rPr>
  </w:style>
  <w:style w:type="paragraph" w:styleId="Textoindependienteprimerasangra2">
    <w:name w:val="Body Text First Indent 2"/>
    <w:basedOn w:val="Sangradetextonormal"/>
    <w:link w:val="Textoindependienteprimerasangra2Car"/>
    <w:uiPriority w:val="99"/>
    <w:semiHidden/>
    <w:unhideWhenUsed/>
    <w:pPr>
      <w:suppressAutoHyphens w:val="0"/>
      <w:spacing w:line="276" w:lineRule="auto"/>
      <w:ind w:left="360" w:firstLine="360"/>
    </w:pPr>
    <w:rPr>
      <w:rFonts w:asciiTheme="minorHAnsi" w:hAnsiTheme="minorHAnsi" w:cs="Arial"/>
      <w:spacing w:val="0"/>
      <w:sz w:val="22"/>
      <w:szCs w:val="22"/>
      <w:lang w:eastAsia="es-CL"/>
    </w:rPr>
  </w:style>
  <w:style w:type="paragraph" w:styleId="Sangra2detindependiente">
    <w:name w:val="Body Text Indent 2"/>
    <w:basedOn w:val="Normal"/>
    <w:link w:val="Sangra2detindependienteCar"/>
    <w:semiHidden/>
    <w:qFormat/>
    <w:pPr>
      <w:ind w:left="284" w:firstLine="0"/>
    </w:pPr>
  </w:style>
  <w:style w:type="paragraph" w:styleId="Sangra3detindependiente">
    <w:name w:val="Body Text Indent 3"/>
    <w:basedOn w:val="Normal"/>
    <w:link w:val="Sangra3detindependienteCar"/>
    <w:qFormat/>
    <w:pPr>
      <w:spacing w:line="360" w:lineRule="atLeast"/>
      <w:ind w:firstLine="0"/>
    </w:pPr>
    <w:rPr>
      <w:rFonts w:ascii="Helvetica" w:hAnsi="Helvetica"/>
      <w:lang w:eastAsia="es-ES"/>
    </w:rPr>
  </w:style>
  <w:style w:type="paragraph" w:styleId="Descripcin">
    <w:name w:val="caption"/>
    <w:basedOn w:val="Normal"/>
    <w:next w:val="Normal"/>
    <w:unhideWhenUsed/>
    <w:qFormat/>
    <w:pPr>
      <w:spacing w:after="200" w:line="240" w:lineRule="auto"/>
    </w:pPr>
    <w:rPr>
      <w:b/>
      <w:bCs/>
      <w:color w:val="4F81BD" w:themeColor="accent1"/>
      <w:sz w:val="18"/>
      <w:szCs w:val="18"/>
    </w:rPr>
  </w:style>
  <w:style w:type="paragraph" w:styleId="Cierre">
    <w:name w:val="Closing"/>
    <w:basedOn w:val="Normal"/>
    <w:link w:val="CierreCar"/>
    <w:semiHidden/>
    <w:unhideWhenUsed/>
    <w:pPr>
      <w:spacing w:line="240" w:lineRule="auto"/>
      <w:ind w:left="4252" w:firstLine="0"/>
    </w:pPr>
    <w:rPr>
      <w:rFonts w:asciiTheme="minorHAnsi" w:hAnsiTheme="minorHAnsi" w:cs="Arial"/>
      <w:sz w:val="22"/>
      <w:szCs w:val="22"/>
      <w:lang w:eastAsia="es-CL"/>
    </w:rPr>
  </w:style>
  <w:style w:type="character" w:styleId="Refdecomentario">
    <w:name w:val="annotation reference"/>
    <w:basedOn w:val="Fuentedeprrafopredeter"/>
    <w:semiHidden/>
    <w:unhideWhenUsed/>
    <w:rPr>
      <w:sz w:val="16"/>
      <w:szCs w:val="16"/>
    </w:rPr>
  </w:style>
  <w:style w:type="paragraph" w:styleId="Textocomentario">
    <w:name w:val="annotation text"/>
    <w:basedOn w:val="Normal"/>
    <w:link w:val="TextocomentarioCar"/>
    <w:unhideWhenUsed/>
    <w:pPr>
      <w:spacing w:line="240" w:lineRule="auto"/>
    </w:pPr>
  </w:style>
  <w:style w:type="paragraph" w:styleId="Asuntodelcomentario">
    <w:name w:val="annotation subject"/>
    <w:basedOn w:val="Textocomentario"/>
    <w:next w:val="Textocomentario"/>
    <w:link w:val="AsuntodelcomentarioCar"/>
    <w:semiHidden/>
    <w:unhideWhenUsed/>
    <w:rPr>
      <w:b/>
      <w:bCs/>
    </w:rPr>
  </w:style>
  <w:style w:type="paragraph" w:styleId="Fecha">
    <w:name w:val="Date"/>
    <w:basedOn w:val="Normal"/>
    <w:next w:val="Normal"/>
    <w:link w:val="FechaCar"/>
    <w:uiPriority w:val="99"/>
    <w:semiHidden/>
    <w:unhideWhenUsed/>
    <w:pPr>
      <w:spacing w:line="276" w:lineRule="auto"/>
      <w:ind w:left="0" w:firstLine="0"/>
    </w:pPr>
    <w:rPr>
      <w:rFonts w:asciiTheme="minorHAnsi" w:hAnsiTheme="minorHAnsi" w:cs="Arial"/>
      <w:sz w:val="22"/>
      <w:szCs w:val="22"/>
      <w:lang w:eastAsia="es-CL"/>
    </w:rPr>
  </w:style>
  <w:style w:type="paragraph" w:styleId="Mapadeldocumento">
    <w:name w:val="Document Map"/>
    <w:basedOn w:val="Normal"/>
    <w:link w:val="MapadeldocumentoCar"/>
    <w:semiHidden/>
    <w:qFormat/>
    <w:pPr>
      <w:shd w:val="clear" w:color="auto" w:fill="000080"/>
    </w:pPr>
    <w:rPr>
      <w:rFonts w:ascii="Tahoma" w:hAnsi="Tahoma"/>
    </w:rPr>
  </w:style>
  <w:style w:type="paragraph" w:styleId="Firmadecorreoelectrnico">
    <w:name w:val="E-mail Signature"/>
    <w:basedOn w:val="Normal"/>
    <w:link w:val="FirmadecorreoelectrnicoCar"/>
    <w:uiPriority w:val="99"/>
    <w:semiHidden/>
    <w:unhideWhenUsed/>
    <w:pPr>
      <w:spacing w:line="240" w:lineRule="auto"/>
      <w:ind w:left="0" w:firstLine="0"/>
    </w:pPr>
    <w:rPr>
      <w:rFonts w:asciiTheme="minorHAnsi" w:hAnsiTheme="minorHAnsi" w:cs="Arial"/>
      <w:sz w:val="22"/>
      <w:szCs w:val="22"/>
      <w:lang w:eastAsia="es-CL"/>
    </w:rPr>
  </w:style>
  <w:style w:type="character" w:styleId="nfasis">
    <w:name w:val="Emphasis"/>
    <w:basedOn w:val="Fuentedeprrafopredeter"/>
    <w:uiPriority w:val="20"/>
    <w:rPr>
      <w:i/>
      <w:iCs/>
    </w:rPr>
  </w:style>
  <w:style w:type="character" w:styleId="Refdenotaalfinal">
    <w:name w:val="endnote reference"/>
    <w:basedOn w:val="Fuentedeprrafopredeter"/>
    <w:uiPriority w:val="99"/>
    <w:semiHidden/>
    <w:unhideWhenUsed/>
    <w:rPr>
      <w:vertAlign w:val="superscript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pPr>
      <w:spacing w:line="240" w:lineRule="auto"/>
      <w:ind w:left="0" w:firstLine="0"/>
    </w:pPr>
    <w:rPr>
      <w:rFonts w:asciiTheme="minorHAnsi" w:hAnsiTheme="minorHAnsi" w:cs="Arial"/>
      <w:lang w:eastAsia="es-CL"/>
    </w:rPr>
  </w:style>
  <w:style w:type="paragraph" w:styleId="Direccinsobre">
    <w:name w:val="envelope address"/>
    <w:basedOn w:val="Normal"/>
    <w:uiPriority w:val="99"/>
    <w:semiHidden/>
    <w:unhideWhenUsed/>
    <w:pPr>
      <w:framePr w:w="7920" w:h="1980" w:hRule="exact" w:hSpace="180" w:wrap="auto" w:hAnchor="page" w:xAlign="center" w:yAlign="bottom"/>
      <w:spacing w:line="240" w:lineRule="auto"/>
      <w:ind w:left="2880" w:firstLine="0"/>
    </w:pPr>
    <w:rPr>
      <w:rFonts w:asciiTheme="majorHAnsi" w:eastAsiaTheme="majorEastAsia" w:hAnsiTheme="majorHAnsi" w:cstheme="majorBidi"/>
      <w:sz w:val="24"/>
      <w:szCs w:val="24"/>
      <w:lang w:eastAsia="es-CL"/>
    </w:rPr>
  </w:style>
  <w:style w:type="paragraph" w:styleId="Remitedesobre">
    <w:name w:val="envelope return"/>
    <w:basedOn w:val="Normal"/>
    <w:semiHidden/>
    <w:unhideWhenUsed/>
    <w:pPr>
      <w:spacing w:line="240" w:lineRule="auto"/>
      <w:ind w:left="0" w:firstLine="0"/>
    </w:pPr>
    <w:rPr>
      <w:rFonts w:asciiTheme="majorHAnsi" w:eastAsiaTheme="majorEastAsia" w:hAnsiTheme="majorHAnsi" w:cstheme="majorBidi"/>
      <w:lang w:eastAsia="es-CL"/>
    </w:rPr>
  </w:style>
  <w:style w:type="character" w:styleId="Hipervnculovisitado">
    <w:name w:val="FollowedHyperlink"/>
    <w:uiPriority w:val="99"/>
    <w:semiHidden/>
    <w:qFormat/>
    <w:rPr>
      <w:color w:val="800080"/>
      <w:u w:val="single"/>
    </w:rPr>
  </w:style>
  <w:style w:type="paragraph" w:styleId="Piedepgina">
    <w:name w:val="footer"/>
    <w:basedOn w:val="Normal"/>
    <w:link w:val="PiedepginaCar"/>
  </w:style>
  <w:style w:type="character" w:styleId="Refdenotaalpie">
    <w:name w:val="footnote reference"/>
    <w:basedOn w:val="Fuentedeprrafopredeter"/>
    <w:uiPriority w:val="99"/>
    <w:semiHidden/>
    <w:unhideWhenUsed/>
    <w:rPr>
      <w:rFonts w:cs="Times New Roman"/>
      <w:vertAlign w:val="superscript"/>
    </w:rPr>
  </w:style>
  <w:style w:type="paragraph" w:styleId="Textonotapie">
    <w:name w:val="footnote text"/>
    <w:basedOn w:val="Normal"/>
    <w:link w:val="TextonotapieCar"/>
    <w:unhideWhenUsed/>
    <w:pPr>
      <w:spacing w:line="276" w:lineRule="auto"/>
      <w:ind w:left="0" w:firstLine="0"/>
    </w:pPr>
    <w:rPr>
      <w:rFonts w:asciiTheme="minorHAnsi" w:hAnsiTheme="minorHAnsi" w:cs="Arial"/>
      <w:lang w:eastAsia="es-CL"/>
    </w:rPr>
  </w:style>
  <w:style w:type="paragraph" w:styleId="Encabezado">
    <w:name w:val="header"/>
    <w:basedOn w:val="Normal"/>
    <w:link w:val="EncabezadoCar"/>
    <w:qFormat/>
  </w:style>
  <w:style w:type="paragraph" w:styleId="DireccinHTML">
    <w:name w:val="HTML Address"/>
    <w:basedOn w:val="Normal"/>
    <w:link w:val="DireccinHTMLCar"/>
    <w:uiPriority w:val="99"/>
    <w:semiHidden/>
    <w:unhideWhenUsed/>
    <w:pPr>
      <w:spacing w:line="240" w:lineRule="auto"/>
      <w:ind w:left="0" w:firstLine="0"/>
    </w:pPr>
    <w:rPr>
      <w:rFonts w:asciiTheme="minorHAnsi" w:hAnsiTheme="minorHAnsi" w:cs="Arial"/>
      <w:i/>
      <w:iCs/>
      <w:sz w:val="22"/>
      <w:szCs w:val="22"/>
      <w:lang w:eastAsia="es-CL"/>
    </w:rPr>
  </w:style>
  <w:style w:type="paragraph" w:styleId="HTMLconformatoprevio">
    <w:name w:val="HTML Preformatted"/>
    <w:basedOn w:val="Normal"/>
    <w:link w:val="HTMLconformatoprevioCar"/>
    <w:uiPriority w:val="99"/>
    <w:semiHidden/>
    <w:unhideWhenUsed/>
    <w:pPr>
      <w:spacing w:line="240" w:lineRule="auto"/>
      <w:ind w:left="0" w:firstLine="0"/>
    </w:pPr>
    <w:rPr>
      <w:rFonts w:ascii="Consolas" w:hAnsi="Consolas" w:cs="Arial"/>
      <w:lang w:eastAsia="es-CL"/>
    </w:rPr>
  </w:style>
  <w:style w:type="character" w:styleId="Hipervnculo">
    <w:name w:val="Hyperlink"/>
    <w:uiPriority w:val="99"/>
    <w:qFormat/>
    <w:rPr>
      <w:color w:val="0000FF"/>
      <w:u w:val="single"/>
    </w:rPr>
  </w:style>
  <w:style w:type="paragraph" w:styleId="ndice1">
    <w:name w:val="index 1"/>
    <w:basedOn w:val="Normal"/>
    <w:next w:val="Normal"/>
    <w:uiPriority w:val="99"/>
    <w:semiHidden/>
    <w:unhideWhenUsed/>
    <w:pPr>
      <w:spacing w:line="240" w:lineRule="auto"/>
      <w:ind w:left="220" w:hanging="220"/>
    </w:pPr>
    <w:rPr>
      <w:rFonts w:asciiTheme="minorHAnsi" w:hAnsiTheme="minorHAnsi" w:cs="Arial"/>
      <w:sz w:val="22"/>
      <w:szCs w:val="22"/>
      <w:lang w:eastAsia="es-CL"/>
    </w:rPr>
  </w:style>
  <w:style w:type="paragraph" w:styleId="ndice2">
    <w:name w:val="index 2"/>
    <w:basedOn w:val="Normal"/>
    <w:next w:val="Normal"/>
    <w:uiPriority w:val="99"/>
    <w:semiHidden/>
    <w:unhideWhenUsed/>
    <w:pPr>
      <w:spacing w:line="240" w:lineRule="auto"/>
      <w:ind w:left="440" w:hanging="220"/>
    </w:pPr>
    <w:rPr>
      <w:rFonts w:asciiTheme="minorHAnsi" w:hAnsiTheme="minorHAnsi" w:cs="Arial"/>
      <w:sz w:val="22"/>
      <w:szCs w:val="22"/>
      <w:lang w:eastAsia="es-CL"/>
    </w:rPr>
  </w:style>
  <w:style w:type="paragraph" w:styleId="ndice3">
    <w:name w:val="index 3"/>
    <w:basedOn w:val="Normal"/>
    <w:next w:val="Normal"/>
    <w:uiPriority w:val="99"/>
    <w:semiHidden/>
    <w:unhideWhenUsed/>
    <w:pPr>
      <w:spacing w:line="240" w:lineRule="auto"/>
      <w:ind w:left="660" w:hanging="220"/>
    </w:pPr>
    <w:rPr>
      <w:rFonts w:asciiTheme="minorHAnsi" w:hAnsiTheme="minorHAnsi" w:cs="Arial"/>
      <w:sz w:val="22"/>
      <w:szCs w:val="22"/>
      <w:lang w:eastAsia="es-CL"/>
    </w:rPr>
  </w:style>
  <w:style w:type="paragraph" w:styleId="ndice4">
    <w:name w:val="index 4"/>
    <w:basedOn w:val="Normal"/>
    <w:next w:val="Normal"/>
    <w:uiPriority w:val="99"/>
    <w:semiHidden/>
    <w:unhideWhenUsed/>
    <w:pPr>
      <w:spacing w:line="240" w:lineRule="auto"/>
      <w:ind w:left="880" w:hanging="220"/>
    </w:pPr>
    <w:rPr>
      <w:rFonts w:asciiTheme="minorHAnsi" w:hAnsiTheme="minorHAnsi" w:cs="Arial"/>
      <w:sz w:val="22"/>
      <w:szCs w:val="22"/>
      <w:lang w:eastAsia="es-CL"/>
    </w:rPr>
  </w:style>
  <w:style w:type="paragraph" w:styleId="ndice5">
    <w:name w:val="index 5"/>
    <w:basedOn w:val="Normal"/>
    <w:next w:val="Normal"/>
    <w:uiPriority w:val="99"/>
    <w:semiHidden/>
    <w:unhideWhenUsed/>
    <w:pPr>
      <w:spacing w:line="240" w:lineRule="auto"/>
      <w:ind w:left="1100" w:hanging="220"/>
    </w:pPr>
    <w:rPr>
      <w:rFonts w:asciiTheme="minorHAnsi" w:hAnsiTheme="minorHAnsi" w:cs="Arial"/>
      <w:sz w:val="22"/>
      <w:szCs w:val="22"/>
      <w:lang w:eastAsia="es-CL"/>
    </w:rPr>
  </w:style>
  <w:style w:type="paragraph" w:styleId="ndice6">
    <w:name w:val="index 6"/>
    <w:basedOn w:val="Normal"/>
    <w:next w:val="Normal"/>
    <w:uiPriority w:val="99"/>
    <w:semiHidden/>
    <w:unhideWhenUsed/>
    <w:pPr>
      <w:spacing w:line="240" w:lineRule="auto"/>
      <w:ind w:left="1320" w:hanging="220"/>
    </w:pPr>
    <w:rPr>
      <w:rFonts w:asciiTheme="minorHAnsi" w:hAnsiTheme="minorHAnsi" w:cs="Arial"/>
      <w:sz w:val="22"/>
      <w:szCs w:val="22"/>
      <w:lang w:eastAsia="es-CL"/>
    </w:rPr>
  </w:style>
  <w:style w:type="paragraph" w:styleId="ndice7">
    <w:name w:val="index 7"/>
    <w:basedOn w:val="Normal"/>
    <w:next w:val="Normal"/>
    <w:uiPriority w:val="99"/>
    <w:semiHidden/>
    <w:unhideWhenUsed/>
    <w:pPr>
      <w:spacing w:line="240" w:lineRule="auto"/>
      <w:ind w:left="1540" w:hanging="220"/>
    </w:pPr>
    <w:rPr>
      <w:rFonts w:asciiTheme="minorHAnsi" w:hAnsiTheme="minorHAnsi" w:cs="Arial"/>
      <w:sz w:val="22"/>
      <w:szCs w:val="22"/>
      <w:lang w:eastAsia="es-CL"/>
    </w:rPr>
  </w:style>
  <w:style w:type="paragraph" w:styleId="ndice8">
    <w:name w:val="index 8"/>
    <w:basedOn w:val="Normal"/>
    <w:next w:val="Normal"/>
    <w:uiPriority w:val="99"/>
    <w:semiHidden/>
    <w:unhideWhenUsed/>
    <w:pPr>
      <w:spacing w:line="240" w:lineRule="auto"/>
      <w:ind w:left="1760" w:hanging="220"/>
    </w:pPr>
    <w:rPr>
      <w:rFonts w:asciiTheme="minorHAnsi" w:hAnsiTheme="minorHAnsi" w:cs="Arial"/>
      <w:sz w:val="22"/>
      <w:szCs w:val="22"/>
      <w:lang w:eastAsia="es-CL"/>
    </w:rPr>
  </w:style>
  <w:style w:type="paragraph" w:styleId="ndice9">
    <w:name w:val="index 9"/>
    <w:basedOn w:val="Normal"/>
    <w:next w:val="Normal"/>
    <w:uiPriority w:val="99"/>
    <w:semiHidden/>
    <w:unhideWhenUsed/>
    <w:pPr>
      <w:spacing w:line="240" w:lineRule="auto"/>
      <w:ind w:left="1980" w:hanging="220"/>
    </w:pPr>
    <w:rPr>
      <w:rFonts w:asciiTheme="minorHAnsi" w:hAnsiTheme="minorHAnsi" w:cs="Arial"/>
      <w:sz w:val="22"/>
      <w:szCs w:val="22"/>
      <w:lang w:eastAsia="es-CL"/>
    </w:rPr>
  </w:style>
  <w:style w:type="paragraph" w:styleId="Ttulodendice">
    <w:name w:val="index heading"/>
    <w:basedOn w:val="Normal"/>
    <w:next w:val="ndice1"/>
    <w:uiPriority w:val="99"/>
    <w:semiHidden/>
    <w:unhideWhenUsed/>
    <w:pPr>
      <w:spacing w:line="276" w:lineRule="auto"/>
      <w:ind w:left="0" w:firstLine="0"/>
    </w:pPr>
    <w:rPr>
      <w:rFonts w:asciiTheme="majorHAnsi" w:eastAsiaTheme="majorEastAsia" w:hAnsiTheme="majorHAnsi" w:cstheme="majorBidi"/>
      <w:b/>
      <w:bCs/>
      <w:sz w:val="22"/>
      <w:szCs w:val="22"/>
      <w:lang w:eastAsia="es-CL"/>
    </w:rPr>
  </w:style>
  <w:style w:type="paragraph" w:styleId="Lista">
    <w:name w:val="List"/>
    <w:basedOn w:val="Normal"/>
    <w:semiHidden/>
    <w:unhideWhenUsed/>
    <w:pPr>
      <w:spacing w:line="276" w:lineRule="auto"/>
      <w:ind w:left="283" w:hanging="283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2">
    <w:name w:val="List 2"/>
    <w:basedOn w:val="Normal"/>
    <w:uiPriority w:val="99"/>
    <w:semiHidden/>
    <w:unhideWhenUsed/>
    <w:pPr>
      <w:spacing w:line="276" w:lineRule="auto"/>
      <w:ind w:left="566" w:hanging="283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3">
    <w:name w:val="List 3"/>
    <w:basedOn w:val="Normal"/>
    <w:semiHidden/>
    <w:unhideWhenUsed/>
    <w:pPr>
      <w:spacing w:line="276" w:lineRule="auto"/>
      <w:ind w:left="849" w:hanging="283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4">
    <w:name w:val="List 4"/>
    <w:basedOn w:val="Normal"/>
    <w:uiPriority w:val="99"/>
    <w:semiHidden/>
    <w:unhideWhenUsed/>
    <w:pPr>
      <w:spacing w:line="276" w:lineRule="auto"/>
      <w:ind w:left="1132" w:hanging="283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5">
    <w:name w:val="List 5"/>
    <w:basedOn w:val="Normal"/>
    <w:uiPriority w:val="99"/>
    <w:semiHidden/>
    <w:unhideWhenUsed/>
    <w:pPr>
      <w:spacing w:line="276" w:lineRule="auto"/>
      <w:ind w:left="1415" w:hanging="283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convietas">
    <w:name w:val="List Bullet"/>
    <w:basedOn w:val="Normal"/>
    <w:uiPriority w:val="99"/>
    <w:qFormat/>
    <w:pPr>
      <w:numPr>
        <w:numId w:val="1"/>
      </w:numPr>
      <w:spacing w:line="240" w:lineRule="auto"/>
    </w:pPr>
    <w:rPr>
      <w:lang w:eastAsia="es-ES"/>
    </w:rPr>
  </w:style>
  <w:style w:type="paragraph" w:styleId="Listaconvietas2">
    <w:name w:val="List Bullet 2"/>
    <w:basedOn w:val="Normal"/>
    <w:semiHidden/>
    <w:unhideWhenUsed/>
    <w:pPr>
      <w:numPr>
        <w:numId w:val="2"/>
      </w:numPr>
      <w:spacing w:line="276" w:lineRule="auto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convietas3">
    <w:name w:val="List Bullet 3"/>
    <w:basedOn w:val="Normal"/>
    <w:semiHidden/>
    <w:unhideWhenUsed/>
    <w:pPr>
      <w:numPr>
        <w:numId w:val="3"/>
      </w:numPr>
      <w:spacing w:line="276" w:lineRule="auto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convietas4">
    <w:name w:val="List Bullet 4"/>
    <w:basedOn w:val="Normal"/>
    <w:semiHidden/>
    <w:unhideWhenUsed/>
    <w:pPr>
      <w:numPr>
        <w:numId w:val="4"/>
      </w:numPr>
      <w:spacing w:line="276" w:lineRule="auto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convietas5">
    <w:name w:val="List Bullet 5"/>
    <w:basedOn w:val="Normal"/>
    <w:semiHidden/>
    <w:unhideWhenUsed/>
    <w:pPr>
      <w:numPr>
        <w:numId w:val="5"/>
      </w:numPr>
      <w:spacing w:line="276" w:lineRule="auto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Continuarlista">
    <w:name w:val="List Continue"/>
    <w:basedOn w:val="Normal"/>
    <w:uiPriority w:val="99"/>
    <w:semiHidden/>
    <w:unhideWhenUsed/>
    <w:pPr>
      <w:spacing w:after="120" w:line="276" w:lineRule="auto"/>
      <w:ind w:left="283" w:firstLine="0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Continuarlista2">
    <w:name w:val="List Continue 2"/>
    <w:basedOn w:val="Normal"/>
    <w:uiPriority w:val="99"/>
    <w:semiHidden/>
    <w:unhideWhenUsed/>
    <w:pPr>
      <w:spacing w:after="120" w:line="276" w:lineRule="auto"/>
      <w:ind w:left="566" w:firstLine="0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Continuarlista3">
    <w:name w:val="List Continue 3"/>
    <w:basedOn w:val="Normal"/>
    <w:uiPriority w:val="99"/>
    <w:semiHidden/>
    <w:unhideWhenUsed/>
    <w:pPr>
      <w:spacing w:after="120" w:line="276" w:lineRule="auto"/>
      <w:ind w:left="849" w:firstLine="0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Continuarlista4">
    <w:name w:val="List Continue 4"/>
    <w:basedOn w:val="Normal"/>
    <w:uiPriority w:val="99"/>
    <w:semiHidden/>
    <w:unhideWhenUsed/>
    <w:pPr>
      <w:spacing w:after="120" w:line="276" w:lineRule="auto"/>
      <w:ind w:left="1132" w:firstLine="0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Continuarlista5">
    <w:name w:val="List Continue 5"/>
    <w:basedOn w:val="Normal"/>
    <w:uiPriority w:val="99"/>
    <w:semiHidden/>
    <w:unhideWhenUsed/>
    <w:pPr>
      <w:spacing w:after="120" w:line="276" w:lineRule="auto"/>
      <w:ind w:left="1415" w:firstLine="0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connmeros">
    <w:name w:val="List Number"/>
    <w:basedOn w:val="Normal"/>
    <w:semiHidden/>
    <w:unhideWhenUsed/>
    <w:pPr>
      <w:numPr>
        <w:numId w:val="6"/>
      </w:numPr>
      <w:spacing w:line="276" w:lineRule="auto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connmeros2">
    <w:name w:val="List Number 2"/>
    <w:basedOn w:val="Normal"/>
    <w:uiPriority w:val="99"/>
    <w:semiHidden/>
    <w:unhideWhenUsed/>
    <w:pPr>
      <w:numPr>
        <w:numId w:val="7"/>
      </w:numPr>
      <w:spacing w:line="276" w:lineRule="auto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connmeros3">
    <w:name w:val="List Number 3"/>
    <w:basedOn w:val="Normal"/>
    <w:uiPriority w:val="99"/>
    <w:semiHidden/>
    <w:unhideWhenUsed/>
    <w:pPr>
      <w:numPr>
        <w:numId w:val="8"/>
      </w:numPr>
      <w:spacing w:line="276" w:lineRule="auto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connmeros4">
    <w:name w:val="List Number 4"/>
    <w:basedOn w:val="Normal"/>
    <w:uiPriority w:val="99"/>
    <w:semiHidden/>
    <w:unhideWhenUsed/>
    <w:pPr>
      <w:numPr>
        <w:numId w:val="9"/>
      </w:numPr>
      <w:spacing w:line="276" w:lineRule="auto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connmeros5">
    <w:name w:val="List Number 5"/>
    <w:basedOn w:val="Normal"/>
    <w:semiHidden/>
    <w:unhideWhenUsed/>
    <w:pPr>
      <w:numPr>
        <w:numId w:val="10"/>
      </w:numPr>
      <w:spacing w:line="276" w:lineRule="auto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Textomacro">
    <w:name w:val="macro"/>
    <w:link w:val="TextomacroCar"/>
    <w:uiPriority w:val="99"/>
    <w:semiHidden/>
    <w:unhideWhenUsed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76" w:lineRule="auto"/>
      <w:jc w:val="both"/>
    </w:pPr>
    <w:rPr>
      <w:rFonts w:ascii="Consolas" w:hAnsi="Consolas" w:cs="Arial"/>
      <w:lang w:val="es-CL" w:eastAsia="es-CL"/>
    </w:rPr>
  </w:style>
  <w:style w:type="paragraph" w:styleId="Encabezadodemensaje">
    <w:name w:val="Message Header"/>
    <w:basedOn w:val="Normal"/>
    <w:link w:val="EncabezadodemensajeCar"/>
    <w:uiPriority w:val="99"/>
    <w:semiHidden/>
    <w:unhideWhenUsed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line="240" w:lineRule="auto"/>
      <w:ind w:left="1134" w:hanging="1134"/>
    </w:pPr>
    <w:rPr>
      <w:rFonts w:asciiTheme="majorHAnsi" w:eastAsiaTheme="majorEastAsia" w:hAnsiTheme="majorHAnsi" w:cstheme="majorBidi"/>
      <w:sz w:val="24"/>
      <w:szCs w:val="24"/>
      <w:lang w:eastAsia="es-CL"/>
    </w:rPr>
  </w:style>
  <w:style w:type="paragraph" w:styleId="NormalWeb">
    <w:name w:val="Normal (Web)"/>
    <w:basedOn w:val="Normal"/>
    <w:uiPriority w:val="99"/>
    <w:semiHidden/>
    <w:unhideWhenUsed/>
    <w:pPr>
      <w:spacing w:before="100" w:beforeAutospacing="1" w:after="100" w:afterAutospacing="1" w:line="240" w:lineRule="auto"/>
      <w:ind w:left="0" w:firstLine="0"/>
    </w:pPr>
    <w:rPr>
      <w:rFonts w:ascii="Times New Roman" w:hAnsi="Times New Roman" w:cs="Arial"/>
      <w:sz w:val="24"/>
      <w:szCs w:val="24"/>
      <w:lang w:eastAsia="es-CL"/>
    </w:rPr>
  </w:style>
  <w:style w:type="paragraph" w:styleId="Sangranormal">
    <w:name w:val="Normal Indent"/>
    <w:basedOn w:val="Normal"/>
    <w:uiPriority w:val="99"/>
    <w:semiHidden/>
    <w:unhideWhenUsed/>
    <w:pPr>
      <w:spacing w:line="276" w:lineRule="auto"/>
      <w:ind w:left="720" w:firstLine="0"/>
    </w:pPr>
    <w:rPr>
      <w:rFonts w:asciiTheme="minorHAnsi" w:hAnsiTheme="minorHAnsi" w:cs="Arial"/>
      <w:sz w:val="22"/>
      <w:szCs w:val="22"/>
      <w:lang w:eastAsia="es-CL"/>
    </w:rPr>
  </w:style>
  <w:style w:type="paragraph" w:styleId="Encabezadodenota">
    <w:name w:val="Note Heading"/>
    <w:basedOn w:val="Normal"/>
    <w:next w:val="Normal"/>
    <w:link w:val="EncabezadodenotaCar"/>
    <w:semiHidden/>
    <w:unhideWhenUsed/>
    <w:pPr>
      <w:spacing w:line="240" w:lineRule="auto"/>
      <w:ind w:left="0" w:firstLine="0"/>
    </w:pPr>
    <w:rPr>
      <w:rFonts w:asciiTheme="minorHAnsi" w:hAnsiTheme="minorHAnsi" w:cs="Arial"/>
      <w:sz w:val="22"/>
      <w:szCs w:val="22"/>
      <w:lang w:eastAsia="es-CL"/>
    </w:rPr>
  </w:style>
  <w:style w:type="character" w:styleId="Nmerodepgina">
    <w:name w:val="page number"/>
    <w:basedOn w:val="Fuentedeprrafopredeter"/>
    <w:semiHidden/>
  </w:style>
  <w:style w:type="paragraph" w:styleId="Textosinformato">
    <w:name w:val="Plain Text"/>
    <w:basedOn w:val="Normal"/>
    <w:link w:val="TextosinformatoCar"/>
    <w:semiHidden/>
    <w:unhideWhenUsed/>
    <w:pPr>
      <w:spacing w:line="240" w:lineRule="auto"/>
      <w:ind w:left="0" w:firstLine="0"/>
    </w:pPr>
    <w:rPr>
      <w:rFonts w:ascii="Consolas" w:hAnsi="Consolas" w:cs="Arial"/>
      <w:sz w:val="21"/>
      <w:szCs w:val="21"/>
      <w:lang w:eastAsia="es-CL"/>
    </w:rPr>
  </w:style>
  <w:style w:type="paragraph" w:styleId="Saludo">
    <w:name w:val="Salutation"/>
    <w:basedOn w:val="Normal"/>
    <w:next w:val="Normal"/>
    <w:link w:val="SaludoCar"/>
    <w:semiHidden/>
    <w:unhideWhenUsed/>
    <w:pPr>
      <w:spacing w:line="276" w:lineRule="auto"/>
      <w:ind w:left="0" w:firstLine="0"/>
    </w:pPr>
    <w:rPr>
      <w:rFonts w:asciiTheme="minorHAnsi" w:hAnsiTheme="minorHAnsi" w:cs="Arial"/>
      <w:sz w:val="22"/>
      <w:szCs w:val="22"/>
      <w:lang w:eastAsia="es-CL"/>
    </w:rPr>
  </w:style>
  <w:style w:type="paragraph" w:styleId="Firma">
    <w:name w:val="Signature"/>
    <w:basedOn w:val="Normal"/>
    <w:link w:val="FirmaCar"/>
    <w:uiPriority w:val="99"/>
    <w:semiHidden/>
    <w:unhideWhenUsed/>
    <w:pPr>
      <w:spacing w:line="240" w:lineRule="auto"/>
      <w:ind w:left="4252" w:firstLine="0"/>
    </w:pPr>
    <w:rPr>
      <w:rFonts w:asciiTheme="minorHAnsi" w:hAnsiTheme="minorHAnsi" w:cs="Arial"/>
      <w:sz w:val="22"/>
      <w:szCs w:val="22"/>
      <w:lang w:eastAsia="es-CL"/>
    </w:rPr>
  </w:style>
  <w:style w:type="character" w:styleId="Textoennegrita">
    <w:name w:val="Strong"/>
    <w:basedOn w:val="Fuentedeprrafopredeter"/>
    <w:qFormat/>
    <w:rPr>
      <w:rFonts w:cs="Times New Roman"/>
      <w:b/>
      <w:bCs/>
    </w:rPr>
  </w:style>
  <w:style w:type="paragraph" w:styleId="Subttulo">
    <w:name w:val="Subtitle"/>
    <w:basedOn w:val="Normal"/>
    <w:next w:val="Normal"/>
    <w:link w:val="SubttuloCar"/>
    <w:qFormat/>
    <w:pPr>
      <w:spacing w:after="160" w:line="276" w:lineRule="auto"/>
    </w:pPr>
    <w:rPr>
      <w:rFonts w:asciiTheme="minorHAnsi" w:eastAsiaTheme="minorEastAsia" w:hAnsiTheme="minorHAnsi" w:cstheme="minorBidi"/>
      <w:color w:val="595959" w:themeColor="text1" w:themeTint="A6"/>
      <w:spacing w:val="15"/>
      <w:sz w:val="22"/>
      <w:szCs w:val="22"/>
      <w:lang w:eastAsia="es-CL"/>
    </w:rPr>
  </w:style>
  <w:style w:type="table" w:styleId="Tablaconcuadrcula">
    <w:name w:val="Table Grid"/>
    <w:basedOn w:val="Tablanormal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consangra">
    <w:name w:val="table of authorities"/>
    <w:basedOn w:val="Normal"/>
    <w:next w:val="Normal"/>
    <w:uiPriority w:val="99"/>
    <w:semiHidden/>
    <w:unhideWhenUsed/>
    <w:pPr>
      <w:spacing w:line="276" w:lineRule="auto"/>
      <w:ind w:left="220" w:hanging="220"/>
    </w:pPr>
    <w:rPr>
      <w:rFonts w:asciiTheme="minorHAnsi" w:hAnsiTheme="minorHAnsi" w:cs="Arial"/>
      <w:sz w:val="22"/>
      <w:szCs w:val="22"/>
      <w:lang w:eastAsia="es-CL"/>
    </w:rPr>
  </w:style>
  <w:style w:type="paragraph" w:styleId="Tabladeilustraciones">
    <w:name w:val="table of figures"/>
    <w:basedOn w:val="Normal"/>
    <w:next w:val="Normal"/>
    <w:unhideWhenUsed/>
    <w:pPr>
      <w:widowControl w:val="0"/>
      <w:spacing w:line="240" w:lineRule="auto"/>
      <w:ind w:left="0" w:firstLine="0"/>
    </w:pPr>
    <w:rPr>
      <w:rFonts w:ascii="Calibri" w:hAnsi="Calibri" w:cs="Arial"/>
      <w:sz w:val="22"/>
      <w:lang w:eastAsia="es-MX"/>
    </w:rPr>
  </w:style>
  <w:style w:type="paragraph" w:styleId="Ttulo">
    <w:name w:val="Title"/>
    <w:basedOn w:val="Normal"/>
    <w:next w:val="Normal"/>
    <w:link w:val="TtuloCar"/>
    <w:qFormat/>
    <w:pPr>
      <w:jc w:val="center"/>
    </w:pPr>
    <w:rPr>
      <w:b/>
      <w:snapToGrid w:val="0"/>
      <w:color w:val="000000"/>
      <w:sz w:val="40"/>
      <w:lang w:val="pt-PT" w:eastAsia="es-ES"/>
    </w:rPr>
  </w:style>
  <w:style w:type="paragraph" w:styleId="Encabezadodelista">
    <w:name w:val="toa heading"/>
    <w:basedOn w:val="Normal"/>
    <w:next w:val="Normal"/>
    <w:uiPriority w:val="99"/>
    <w:semiHidden/>
    <w:unhideWhenUsed/>
    <w:pPr>
      <w:spacing w:before="120" w:line="276" w:lineRule="auto"/>
      <w:ind w:left="0" w:firstLine="0"/>
    </w:pPr>
    <w:rPr>
      <w:rFonts w:asciiTheme="majorHAnsi" w:eastAsiaTheme="majorEastAsia" w:hAnsiTheme="majorHAnsi" w:cstheme="majorBidi"/>
      <w:b/>
      <w:bCs/>
      <w:sz w:val="24"/>
      <w:szCs w:val="24"/>
      <w:lang w:eastAsia="es-CL"/>
    </w:rPr>
  </w:style>
  <w:style w:type="paragraph" w:styleId="TDC1">
    <w:name w:val="toc 1"/>
    <w:basedOn w:val="Normal"/>
    <w:next w:val="Normal"/>
    <w:uiPriority w:val="39"/>
    <w:qFormat/>
    <w:pPr>
      <w:tabs>
        <w:tab w:val="right" w:leader="dot" w:pos="9593"/>
      </w:tabs>
      <w:ind w:left="724" w:right="378" w:hanging="543"/>
    </w:pPr>
    <w:rPr>
      <w:b/>
    </w:rPr>
  </w:style>
  <w:style w:type="paragraph" w:styleId="TDC2">
    <w:name w:val="toc 2"/>
    <w:basedOn w:val="Normal"/>
    <w:next w:val="Normal"/>
    <w:uiPriority w:val="39"/>
    <w:qFormat/>
    <w:pPr>
      <w:tabs>
        <w:tab w:val="left" w:pos="960"/>
        <w:tab w:val="right" w:leader="dot" w:pos="9593"/>
        <w:tab w:val="right" w:leader="dot" w:pos="9961"/>
      </w:tabs>
      <w:ind w:left="724" w:right="378" w:hanging="543"/>
    </w:pPr>
  </w:style>
  <w:style w:type="paragraph" w:styleId="TDC3">
    <w:name w:val="toc 3"/>
    <w:basedOn w:val="Normal"/>
    <w:next w:val="Normal"/>
    <w:uiPriority w:val="39"/>
    <w:unhideWhenUsed/>
    <w:qFormat/>
    <w:pPr>
      <w:tabs>
        <w:tab w:val="left" w:pos="958"/>
        <w:tab w:val="right" w:pos="9594"/>
      </w:tabs>
      <w:ind w:left="725" w:right="380" w:hanging="544"/>
    </w:pPr>
    <w:rPr>
      <w:b/>
      <w:bCs/>
      <w14:scene3d>
        <w14:camera w14:prst="orthographicFront"/>
        <w14:lightRig w14:rig="threePt" w14:dir="t">
          <w14:rot w14:lat="0" w14:lon="0" w14:rev="0"/>
        </w14:lightRig>
      </w14:scene3d>
    </w:rPr>
  </w:style>
  <w:style w:type="paragraph" w:styleId="TDC4">
    <w:name w:val="toc 4"/>
    <w:basedOn w:val="Normal"/>
    <w:next w:val="Normal"/>
    <w:unhideWhenUsed/>
    <w:pPr>
      <w:spacing w:after="100" w:line="276" w:lineRule="auto"/>
      <w:ind w:left="725" w:right="380" w:hanging="544"/>
      <w:jc w:val="left"/>
    </w:pPr>
    <w:rPr>
      <w:rFonts w:eastAsiaTheme="minorEastAsia" w:cstheme="minorBidi"/>
      <w:szCs w:val="22"/>
      <w:lang w:eastAsia="es-CL"/>
    </w:rPr>
  </w:style>
  <w:style w:type="paragraph" w:styleId="TDC5">
    <w:name w:val="toc 5"/>
    <w:basedOn w:val="Normal"/>
    <w:next w:val="Normal"/>
    <w:unhideWhenUsed/>
    <w:pPr>
      <w:spacing w:after="100" w:line="276" w:lineRule="auto"/>
      <w:ind w:left="880" w:firstLine="0"/>
      <w:jc w:val="left"/>
    </w:pPr>
    <w:rPr>
      <w:rFonts w:asciiTheme="minorHAnsi" w:eastAsiaTheme="minorEastAsia" w:hAnsiTheme="minorHAnsi" w:cstheme="minorBidi"/>
      <w:sz w:val="22"/>
      <w:szCs w:val="22"/>
      <w:lang w:eastAsia="es-CL"/>
    </w:rPr>
  </w:style>
  <w:style w:type="paragraph" w:styleId="TDC6">
    <w:name w:val="toc 6"/>
    <w:basedOn w:val="Normal"/>
    <w:next w:val="Normal"/>
    <w:unhideWhenUsed/>
    <w:pPr>
      <w:spacing w:after="100" w:line="276" w:lineRule="auto"/>
      <w:ind w:left="1100" w:firstLine="0"/>
      <w:jc w:val="left"/>
    </w:pPr>
    <w:rPr>
      <w:rFonts w:asciiTheme="minorHAnsi" w:eastAsiaTheme="minorEastAsia" w:hAnsiTheme="minorHAnsi" w:cstheme="minorBidi"/>
      <w:sz w:val="22"/>
      <w:szCs w:val="22"/>
      <w:lang w:eastAsia="es-CL"/>
    </w:rPr>
  </w:style>
  <w:style w:type="paragraph" w:styleId="TDC7">
    <w:name w:val="toc 7"/>
    <w:basedOn w:val="Normal"/>
    <w:next w:val="Normal"/>
    <w:unhideWhenUsed/>
    <w:pPr>
      <w:spacing w:after="100" w:line="276" w:lineRule="auto"/>
      <w:ind w:left="1320" w:firstLine="0"/>
      <w:jc w:val="left"/>
    </w:pPr>
    <w:rPr>
      <w:rFonts w:asciiTheme="minorHAnsi" w:eastAsiaTheme="minorEastAsia" w:hAnsiTheme="minorHAnsi" w:cstheme="minorBidi"/>
      <w:sz w:val="22"/>
      <w:szCs w:val="22"/>
      <w:lang w:eastAsia="es-CL"/>
    </w:rPr>
  </w:style>
  <w:style w:type="paragraph" w:styleId="TDC8">
    <w:name w:val="toc 8"/>
    <w:basedOn w:val="Normal"/>
    <w:next w:val="Normal"/>
    <w:unhideWhenUsed/>
    <w:pPr>
      <w:spacing w:after="100" w:line="276" w:lineRule="auto"/>
      <w:ind w:left="1540" w:firstLine="0"/>
      <w:jc w:val="left"/>
    </w:pPr>
    <w:rPr>
      <w:rFonts w:asciiTheme="minorHAnsi" w:eastAsiaTheme="minorEastAsia" w:hAnsiTheme="minorHAnsi" w:cstheme="minorBidi"/>
      <w:sz w:val="22"/>
      <w:szCs w:val="22"/>
      <w:lang w:eastAsia="es-CL"/>
    </w:rPr>
  </w:style>
  <w:style w:type="paragraph" w:styleId="TDC9">
    <w:name w:val="toc 9"/>
    <w:basedOn w:val="Normal"/>
    <w:next w:val="Normal"/>
    <w:unhideWhenUsed/>
    <w:pPr>
      <w:spacing w:after="100" w:line="276" w:lineRule="auto"/>
      <w:ind w:left="1760" w:firstLine="0"/>
      <w:jc w:val="left"/>
    </w:pPr>
    <w:rPr>
      <w:rFonts w:asciiTheme="minorHAnsi" w:eastAsiaTheme="minorEastAsia" w:hAnsiTheme="minorHAnsi" w:cstheme="minorBidi"/>
      <w:sz w:val="22"/>
      <w:szCs w:val="22"/>
      <w:lang w:eastAsia="es-CL"/>
    </w:rPr>
  </w:style>
  <w:style w:type="paragraph" w:styleId="Prrafodelista">
    <w:name w:val="List Paragraph"/>
    <w:basedOn w:val="Normal"/>
    <w:link w:val="PrrafodelistaCar"/>
    <w:uiPriority w:val="1"/>
    <w:qFormat/>
    <w:pPr>
      <w:ind w:left="708"/>
    </w:pPr>
  </w:style>
  <w:style w:type="paragraph" w:customStyle="1" w:styleId="default">
    <w:name w:val="default"/>
    <w:basedOn w:val="Normal"/>
    <w:uiPriority w:val="99"/>
    <w:qFormat/>
    <w:pPr>
      <w:autoSpaceDE w:val="0"/>
      <w:autoSpaceDN w:val="0"/>
      <w:spacing w:line="240" w:lineRule="auto"/>
      <w:ind w:left="0" w:firstLine="0"/>
      <w:jc w:val="left"/>
    </w:pPr>
    <w:rPr>
      <w:rFonts w:eastAsia="Calibri" w:cs="Arial"/>
      <w:color w:val="000000"/>
      <w:sz w:val="24"/>
      <w:szCs w:val="24"/>
      <w:lang w:eastAsia="es-CL"/>
    </w:rPr>
  </w:style>
  <w:style w:type="paragraph" w:customStyle="1" w:styleId="EstiloSangrafrancesa0cm">
    <w:name w:val="Estilo Sangría francesa:  0 cm"/>
    <w:basedOn w:val="Normal"/>
    <w:qFormat/>
    <w:pPr>
      <w:spacing w:before="120" w:after="120"/>
      <w:ind w:firstLine="0"/>
    </w:pPr>
    <w:rPr>
      <w:sz w:val="22"/>
    </w:rPr>
  </w:style>
  <w:style w:type="character" w:customStyle="1" w:styleId="TextodegloboCar">
    <w:name w:val="Texto de globo Car"/>
    <w:link w:val="Textodeglobo"/>
    <w:uiPriority w:val="99"/>
    <w:semiHidden/>
    <w:qFormat/>
    <w:rPr>
      <w:rFonts w:ascii="Tahoma" w:hAnsi="Tahoma" w:cs="Tahoma"/>
      <w:sz w:val="16"/>
      <w:szCs w:val="16"/>
      <w:lang w:val="es-ES" w:eastAsia="en-US"/>
    </w:rPr>
  </w:style>
  <w:style w:type="character" w:customStyle="1" w:styleId="Ttulo2Car">
    <w:name w:val="Título 2 Car"/>
    <w:link w:val="Ttulo2"/>
    <w:qFormat/>
    <w:rPr>
      <w:rFonts w:ascii="Arial Negrita" w:hAnsi="Arial Negrita"/>
      <w:b/>
      <w:sz w:val="22"/>
      <w:szCs w:val="22"/>
      <w:lang w:val="es-CL" w:eastAsia="en-US"/>
    </w:rPr>
  </w:style>
  <w:style w:type="paragraph" w:customStyle="1" w:styleId="Reviso1">
    <w:name w:val="Revisão1"/>
    <w:hidden/>
    <w:uiPriority w:val="99"/>
    <w:semiHidden/>
    <w:rPr>
      <w:rFonts w:ascii="Arial" w:hAnsi="Arial"/>
      <w:lang w:val="es-ES" w:eastAsia="en-US"/>
    </w:rPr>
  </w:style>
  <w:style w:type="paragraph" w:customStyle="1" w:styleId="Nmeracionletras">
    <w:name w:val="Númeracion (letras)"/>
    <w:basedOn w:val="Normal"/>
    <w:link w:val="NmeracionletrasCar"/>
    <w:qFormat/>
    <w:pPr>
      <w:numPr>
        <w:numId w:val="11"/>
      </w:numPr>
    </w:pPr>
  </w:style>
  <w:style w:type="character" w:customStyle="1" w:styleId="NmeracionletrasCar">
    <w:name w:val="Númeracion (letras) Car"/>
    <w:basedOn w:val="Fuentedeprrafopredeter"/>
    <w:link w:val="Nmeracionletras"/>
    <w:rPr>
      <w:rFonts w:ascii="Arial" w:hAnsi="Arial"/>
      <w:lang w:val="es-CL" w:eastAsia="en-US"/>
    </w:rPr>
  </w:style>
  <w:style w:type="character" w:styleId="Textodelmarcadordeposicin">
    <w:name w:val="Placeholder Text"/>
    <w:basedOn w:val="Fuentedeprrafopredeter"/>
    <w:uiPriority w:val="99"/>
    <w:semiHidden/>
    <w:rPr>
      <w:color w:val="808080"/>
    </w:rPr>
  </w:style>
  <w:style w:type="character" w:customStyle="1" w:styleId="TtuloCar">
    <w:name w:val="Título Car"/>
    <w:basedOn w:val="Fuentedeprrafopredeter"/>
    <w:link w:val="Ttulo"/>
    <w:rPr>
      <w:rFonts w:ascii="Arial" w:hAnsi="Arial"/>
      <w:b/>
      <w:snapToGrid w:val="0"/>
      <w:color w:val="000000"/>
      <w:sz w:val="40"/>
      <w:lang w:val="pt-PT"/>
    </w:rPr>
  </w:style>
  <w:style w:type="paragraph" w:customStyle="1" w:styleId="Im3Vietanormal1">
    <w:name w:val="Im3_Viñeta normal 1"/>
    <w:basedOn w:val="Prrafodelista"/>
    <w:link w:val="Im3Vietanormal1Car"/>
    <w:qFormat/>
    <w:pPr>
      <w:widowControl w:val="0"/>
      <w:spacing w:line="276" w:lineRule="auto"/>
      <w:ind w:left="567" w:firstLine="0"/>
      <w:contextualSpacing/>
    </w:pPr>
    <w:rPr>
      <w:rFonts w:cs="Arial"/>
      <w:spacing w:val="-1"/>
      <w:w w:val="97"/>
      <w:lang w:eastAsia="es-MX"/>
    </w:rPr>
  </w:style>
  <w:style w:type="paragraph" w:customStyle="1" w:styleId="VietaIM3">
    <w:name w:val="Viñeta (IM3)"/>
    <w:basedOn w:val="Prrafodelista"/>
    <w:link w:val="VietaIM3Car"/>
    <w:qFormat/>
    <w:pPr>
      <w:widowControl w:val="0"/>
      <w:numPr>
        <w:numId w:val="12"/>
      </w:numPr>
      <w:spacing w:line="240" w:lineRule="auto"/>
      <w:contextualSpacing/>
    </w:pPr>
    <w:rPr>
      <w:rFonts w:asciiTheme="minorHAnsi" w:hAnsiTheme="minorHAnsi" w:cstheme="minorHAnsi"/>
      <w:sz w:val="24"/>
      <w:lang w:eastAsia="es-MX"/>
    </w:rPr>
  </w:style>
  <w:style w:type="character" w:customStyle="1" w:styleId="VietaIM3Car">
    <w:name w:val="Viñeta (IM3) Car"/>
    <w:basedOn w:val="Fuentedeprrafopredeter"/>
    <w:link w:val="VietaIM3"/>
    <w:rPr>
      <w:rFonts w:asciiTheme="minorHAnsi" w:hAnsiTheme="minorHAnsi" w:cstheme="minorHAnsi"/>
      <w:sz w:val="24"/>
      <w:lang w:val="es-CL" w:eastAsia="es-MX"/>
    </w:rPr>
  </w:style>
  <w:style w:type="character" w:customStyle="1" w:styleId="TextocomentarioCar">
    <w:name w:val="Texto comentario Car"/>
    <w:basedOn w:val="Fuentedeprrafopredeter"/>
    <w:link w:val="Textocomentario"/>
    <w:uiPriority w:val="99"/>
    <w:rPr>
      <w:rFonts w:ascii="Arial" w:hAnsi="Arial"/>
      <w:lang w:val="es-CL" w:eastAsia="en-US"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Pr>
      <w:rFonts w:ascii="Arial" w:hAnsi="Arial"/>
      <w:b/>
      <w:bCs/>
      <w:lang w:val="es-CL" w:eastAsia="en-US"/>
    </w:rPr>
  </w:style>
  <w:style w:type="paragraph" w:customStyle="1" w:styleId="TextoIM3">
    <w:name w:val="Texto IM3"/>
    <w:basedOn w:val="Normal"/>
    <w:link w:val="TextoIM3Car"/>
    <w:pPr>
      <w:widowControl w:val="0"/>
      <w:spacing w:line="276" w:lineRule="auto"/>
      <w:ind w:firstLine="0"/>
    </w:pPr>
    <w:rPr>
      <w:rFonts w:ascii="Frutiger-Light" w:hAnsi="Frutiger-Light" w:cs="Arial"/>
      <w:sz w:val="24"/>
      <w:lang w:val="es-ES" w:eastAsia="es-MX"/>
    </w:rPr>
  </w:style>
  <w:style w:type="character" w:customStyle="1" w:styleId="TextoIM3Car">
    <w:name w:val="Texto IM3 Car"/>
    <w:link w:val="TextoIM3"/>
    <w:locked/>
    <w:rPr>
      <w:rFonts w:ascii="Frutiger-Light" w:hAnsi="Frutiger-Light" w:cs="Arial"/>
      <w:sz w:val="24"/>
      <w:lang w:eastAsia="es-MX"/>
    </w:rPr>
  </w:style>
  <w:style w:type="character" w:customStyle="1" w:styleId="Ttulo1Car">
    <w:name w:val="Título 1 Car"/>
    <w:basedOn w:val="Fuentedeprrafopredeter"/>
    <w:link w:val="Ttulo1"/>
    <w:locked/>
    <w:rPr>
      <w:rFonts w:ascii="Arial Negrita" w:hAnsi="Arial Negrita"/>
      <w:b/>
      <w:caps/>
      <w:sz w:val="24"/>
      <w:szCs w:val="24"/>
      <w:lang w:val="es-CL" w:eastAsia="en-US"/>
    </w:rPr>
  </w:style>
  <w:style w:type="character" w:customStyle="1" w:styleId="Ttulo3Car">
    <w:name w:val="Título 3 Car"/>
    <w:basedOn w:val="Fuentedeprrafopredeter"/>
    <w:link w:val="Ttulo3"/>
    <w:uiPriority w:val="9"/>
    <w:locked/>
    <w:rPr>
      <w:rFonts w:ascii="Arial" w:hAnsi="Arial" w:cs="Arial"/>
      <w:b/>
      <w:bCs/>
      <w:lang w:val="es-CL" w:eastAsia="en-US"/>
    </w:rPr>
  </w:style>
  <w:style w:type="character" w:customStyle="1" w:styleId="Ttulo4Car">
    <w:name w:val="Título 4 Car"/>
    <w:basedOn w:val="Fuentedeprrafopredeter"/>
    <w:link w:val="Ttulo4"/>
    <w:locked/>
    <w:rPr>
      <w:rFonts w:ascii="Arial" w:hAnsi="Arial"/>
      <w:bCs/>
      <w:lang w:val="es-CL" w:eastAsia="en-US"/>
    </w:rPr>
  </w:style>
  <w:style w:type="character" w:customStyle="1" w:styleId="Ttulo5Car">
    <w:name w:val="Título 5 Car"/>
    <w:basedOn w:val="Fuentedeprrafopredeter"/>
    <w:link w:val="Ttulo5"/>
    <w:locked/>
    <w:rPr>
      <w:rFonts w:ascii="Arial" w:hAnsi="Arial"/>
      <w:b/>
      <w:lang w:val="es-CL" w:eastAsia="en-US"/>
    </w:rPr>
  </w:style>
  <w:style w:type="character" w:customStyle="1" w:styleId="Ttulo6Car">
    <w:name w:val="Título 6 Car"/>
    <w:basedOn w:val="Fuentedeprrafopredeter"/>
    <w:link w:val="Ttulo6"/>
    <w:locked/>
    <w:rPr>
      <w:b/>
      <w:bCs/>
      <w:szCs w:val="22"/>
      <w:lang w:val="es-CL" w:eastAsia="en-US"/>
    </w:rPr>
  </w:style>
  <w:style w:type="character" w:customStyle="1" w:styleId="Ttulo7Car">
    <w:name w:val="Título 7 Car"/>
    <w:basedOn w:val="Fuentedeprrafopredeter"/>
    <w:link w:val="Ttulo7"/>
    <w:locked/>
    <w:rPr>
      <w:sz w:val="24"/>
      <w:szCs w:val="24"/>
      <w:lang w:val="es-CL" w:eastAsia="en-US"/>
    </w:rPr>
  </w:style>
  <w:style w:type="character" w:customStyle="1" w:styleId="Ttulo8Car">
    <w:name w:val="Título 8 Car"/>
    <w:basedOn w:val="Fuentedeprrafopredeter"/>
    <w:link w:val="Ttulo8"/>
    <w:locked/>
    <w:rPr>
      <w:i/>
      <w:iCs/>
      <w:sz w:val="24"/>
      <w:szCs w:val="24"/>
      <w:lang w:val="es-CL" w:eastAsia="en-US"/>
    </w:rPr>
  </w:style>
  <w:style w:type="character" w:customStyle="1" w:styleId="Ttulo9Car">
    <w:name w:val="Título 9 Car"/>
    <w:basedOn w:val="Fuentedeprrafopredeter"/>
    <w:link w:val="Ttulo9"/>
    <w:locked/>
    <w:rPr>
      <w:rFonts w:ascii="Arial" w:hAnsi="Arial" w:cs="Arial"/>
      <w:szCs w:val="22"/>
      <w:lang w:val="es-CL" w:eastAsia="en-US"/>
    </w:rPr>
  </w:style>
  <w:style w:type="character" w:customStyle="1" w:styleId="EncabezadoCar">
    <w:name w:val="Encabezado Car"/>
    <w:basedOn w:val="Fuentedeprrafopredeter"/>
    <w:link w:val="Encabezado"/>
    <w:locked/>
    <w:rPr>
      <w:rFonts w:ascii="Arial" w:hAnsi="Arial"/>
      <w:lang w:val="es-CL"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locked/>
    <w:rPr>
      <w:rFonts w:ascii="Arial" w:hAnsi="Arial"/>
      <w:lang w:val="es-CL" w:eastAsia="en-US"/>
    </w:rPr>
  </w:style>
  <w:style w:type="character" w:customStyle="1" w:styleId="Sangra3detindependienteCar">
    <w:name w:val="Sangría 3 de t. independiente Car"/>
    <w:basedOn w:val="Fuentedeprrafopredeter"/>
    <w:link w:val="Sangra3detindependiente"/>
    <w:uiPriority w:val="99"/>
    <w:locked/>
    <w:rPr>
      <w:rFonts w:ascii="Helvetica" w:hAnsi="Helvetica"/>
    </w:rPr>
  </w:style>
  <w:style w:type="paragraph" w:customStyle="1" w:styleId="A04">
    <w:name w:val="A04"/>
    <w:basedOn w:val="Normal"/>
    <w:pPr>
      <w:widowControl w:val="0"/>
      <w:tabs>
        <w:tab w:val="left" w:pos="-720"/>
      </w:tabs>
      <w:suppressAutoHyphens/>
      <w:ind w:left="426" w:right="-34" w:firstLine="0"/>
    </w:pPr>
    <w:rPr>
      <w:rFonts w:ascii="Univers" w:hAnsi="Univers" w:cs="Univers"/>
      <w:sz w:val="24"/>
      <w:szCs w:val="24"/>
      <w:lang w:eastAsia="es-ES"/>
    </w:rPr>
  </w:style>
  <w:style w:type="character" w:customStyle="1" w:styleId="TextoindependienteCar">
    <w:name w:val="Texto independiente Car"/>
    <w:basedOn w:val="Fuentedeprrafopredeter"/>
    <w:uiPriority w:val="99"/>
    <w:locked/>
    <w:rPr>
      <w:rFonts w:ascii="Courier New" w:hAnsi="Courier New" w:cs="Times New Roman"/>
      <w:sz w:val="20"/>
      <w:szCs w:val="20"/>
      <w:lang w:eastAsia="es-MX"/>
    </w:rPr>
  </w:style>
  <w:style w:type="paragraph" w:customStyle="1" w:styleId="Prrafodelista1">
    <w:name w:val="Párrafo de lista1"/>
    <w:basedOn w:val="Normal"/>
    <w:pPr>
      <w:widowControl w:val="0"/>
      <w:spacing w:line="240" w:lineRule="auto"/>
      <w:ind w:left="720" w:firstLine="0"/>
      <w:contextualSpacing/>
    </w:pPr>
    <w:rPr>
      <w:rFonts w:ascii="Courier New" w:hAnsi="Courier New" w:cs="Arial"/>
      <w:sz w:val="24"/>
      <w:lang w:val="en-US" w:eastAsia="es-MX"/>
    </w:rPr>
  </w:style>
  <w:style w:type="paragraph" w:customStyle="1" w:styleId="CabealhodoSumrio1">
    <w:name w:val="Cabeçalho do Sumário1"/>
    <w:basedOn w:val="Ttulo1"/>
    <w:next w:val="Normal"/>
    <w:uiPriority w:val="39"/>
    <w:unhideWhenUsed/>
    <w:qFormat/>
    <w:pPr>
      <w:keepLines/>
      <w:tabs>
        <w:tab w:val="left" w:pos="3907"/>
        <w:tab w:val="left" w:pos="8931"/>
      </w:tabs>
      <w:suppressAutoHyphens w:val="0"/>
      <w:spacing w:before="480" w:line="360" w:lineRule="auto"/>
      <w:ind w:left="360" w:hanging="360"/>
      <w:jc w:val="left"/>
      <w:outlineLvl w:val="9"/>
    </w:pPr>
    <w:rPr>
      <w:rFonts w:ascii="Cambria" w:hAnsi="Cambria" w:cs="Arial"/>
      <w:b w:val="0"/>
      <w:bCs/>
      <w:color w:val="365F91"/>
      <w:sz w:val="28"/>
      <w:szCs w:val="28"/>
      <w:lang w:val="es-ES" w:eastAsia="es-ES"/>
    </w:rPr>
  </w:style>
  <w:style w:type="paragraph" w:styleId="Sinespaciado">
    <w:name w:val="No Spacing"/>
    <w:link w:val="SinespaciadoCar"/>
    <w:uiPriority w:val="1"/>
    <w:qFormat/>
    <w:pPr>
      <w:widowControl w:val="0"/>
      <w:jc w:val="both"/>
    </w:pPr>
    <w:rPr>
      <w:rFonts w:ascii="Courier New" w:hAnsi="Courier New"/>
      <w:sz w:val="22"/>
      <w:szCs w:val="22"/>
      <w:lang w:val="es-CL" w:eastAsia="es-MX"/>
    </w:rPr>
  </w:style>
  <w:style w:type="character" w:customStyle="1" w:styleId="SinespaciadoCar">
    <w:name w:val="Sin espaciado Car"/>
    <w:link w:val="Sinespaciado"/>
    <w:locked/>
    <w:rPr>
      <w:rFonts w:ascii="Courier New" w:hAnsi="Courier New"/>
      <w:sz w:val="22"/>
      <w:szCs w:val="22"/>
      <w:lang w:val="es-CL" w:eastAsia="es-MX"/>
    </w:rPr>
  </w:style>
  <w:style w:type="paragraph" w:customStyle="1" w:styleId="Vieta41">
    <w:name w:val="Viñeta 4.1"/>
    <w:basedOn w:val="TextoIM3"/>
    <w:link w:val="Vieta41Car"/>
    <w:pPr>
      <w:numPr>
        <w:numId w:val="13"/>
      </w:numPr>
    </w:pPr>
    <w:rPr>
      <w:sz w:val="20"/>
      <w:szCs w:val="24"/>
    </w:rPr>
  </w:style>
  <w:style w:type="character" w:customStyle="1" w:styleId="Vieta41Car">
    <w:name w:val="Viñeta 4.1 Car"/>
    <w:link w:val="Vieta41"/>
    <w:locked/>
    <w:rPr>
      <w:rFonts w:ascii="Frutiger-Light" w:hAnsi="Frutiger-Light" w:cs="Arial"/>
      <w:szCs w:val="24"/>
      <w:lang w:eastAsia="es-MX"/>
    </w:rPr>
  </w:style>
  <w:style w:type="paragraph" w:customStyle="1" w:styleId="Default0">
    <w:name w:val="Default"/>
    <w:pPr>
      <w:autoSpaceDE w:val="0"/>
      <w:autoSpaceDN w:val="0"/>
      <w:adjustRightInd w:val="0"/>
    </w:pPr>
    <w:rPr>
      <w:rFonts w:ascii="Frutiger-Light" w:hAnsi="Frutiger-Light" w:cs="Frutiger-Light"/>
      <w:color w:val="000000"/>
      <w:sz w:val="24"/>
      <w:szCs w:val="24"/>
      <w:lang w:val="es-CL" w:eastAsia="es-ES"/>
    </w:rPr>
  </w:style>
  <w:style w:type="paragraph" w:customStyle="1" w:styleId="Texto">
    <w:name w:val="Texto__"/>
    <w:basedOn w:val="Normal"/>
    <w:link w:val="TextoCar"/>
    <w:pPr>
      <w:widowControl w:val="0"/>
      <w:spacing w:line="240" w:lineRule="auto"/>
      <w:ind w:firstLine="0"/>
    </w:pPr>
    <w:rPr>
      <w:rFonts w:ascii="Frutiger-Bold" w:hAnsi="Frutiger-Bold" w:cs="Arial"/>
      <w:lang w:val="es-ES" w:eastAsia="es-MX"/>
    </w:rPr>
  </w:style>
  <w:style w:type="character" w:customStyle="1" w:styleId="TextoCar">
    <w:name w:val="Texto__ Car"/>
    <w:link w:val="Texto"/>
    <w:locked/>
    <w:rPr>
      <w:rFonts w:ascii="Frutiger-Bold" w:hAnsi="Frutiger-Bold" w:cs="Arial"/>
      <w:lang w:eastAsia="es-MX"/>
    </w:rPr>
  </w:style>
  <w:style w:type="paragraph" w:customStyle="1" w:styleId="Vieta3">
    <w:name w:val="Viñeta 3"/>
    <w:basedOn w:val="TextoIM3"/>
    <w:link w:val="Vieta3Car"/>
    <w:pPr>
      <w:numPr>
        <w:numId w:val="14"/>
      </w:numPr>
    </w:pPr>
    <w:rPr>
      <w:sz w:val="20"/>
      <w:szCs w:val="24"/>
    </w:rPr>
  </w:style>
  <w:style w:type="character" w:customStyle="1" w:styleId="Vieta3Car">
    <w:name w:val="Viñeta 3 Car"/>
    <w:link w:val="Vieta3"/>
    <w:locked/>
    <w:rPr>
      <w:rFonts w:ascii="Frutiger-Light" w:hAnsi="Frutiger-Light" w:cs="Arial"/>
      <w:szCs w:val="24"/>
      <w:lang w:eastAsia="es-MX"/>
    </w:rPr>
  </w:style>
  <w:style w:type="paragraph" w:customStyle="1" w:styleId="TtuloTabla">
    <w:name w:val="Título Tabla"/>
    <w:basedOn w:val="Normal"/>
    <w:link w:val="TtuloTablaCar"/>
    <w:pPr>
      <w:widowControl w:val="0"/>
      <w:spacing w:line="276" w:lineRule="auto"/>
      <w:ind w:left="0" w:firstLine="0"/>
      <w:jc w:val="center"/>
    </w:pPr>
    <w:rPr>
      <w:rFonts w:ascii="Frutiger-Light" w:hAnsi="Frutiger-Light" w:cs="Arial"/>
      <w:lang w:val="es-ES" w:eastAsia="es-MX"/>
    </w:rPr>
  </w:style>
  <w:style w:type="character" w:customStyle="1" w:styleId="TtuloTablaCar">
    <w:name w:val="Título Tabla Car"/>
    <w:link w:val="TtuloTabla"/>
    <w:locked/>
    <w:rPr>
      <w:rFonts w:ascii="Frutiger-Light" w:hAnsi="Frutiger-Light" w:cs="Arial"/>
      <w:lang w:eastAsia="es-MX"/>
    </w:rPr>
  </w:style>
  <w:style w:type="paragraph" w:customStyle="1" w:styleId="CentradoFigura">
    <w:name w:val="Centrado Figura"/>
    <w:basedOn w:val="TtuloTabla"/>
    <w:link w:val="CentradoFiguraCar"/>
  </w:style>
  <w:style w:type="character" w:customStyle="1" w:styleId="CentradoFiguraCar">
    <w:name w:val="Centrado Figura Car"/>
    <w:link w:val="CentradoFigura"/>
    <w:locked/>
    <w:rPr>
      <w:rFonts w:ascii="Frutiger-Light" w:hAnsi="Frutiger-Light" w:cs="Arial"/>
      <w:lang w:eastAsia="es-MX"/>
    </w:rPr>
  </w:style>
  <w:style w:type="paragraph" w:customStyle="1" w:styleId="Im3Figura">
    <w:name w:val="Im3_Figura"/>
    <w:basedOn w:val="TtuloTabla"/>
    <w:link w:val="Im3FiguraCar"/>
    <w:qFormat/>
    <w:rPr>
      <w:rFonts w:ascii="Calibri" w:hAnsi="Calibri"/>
    </w:rPr>
  </w:style>
  <w:style w:type="character" w:customStyle="1" w:styleId="Im3FiguraCar">
    <w:name w:val="Im3_Figura Car"/>
    <w:link w:val="Im3Figura"/>
    <w:locked/>
    <w:rPr>
      <w:rFonts w:ascii="Calibri" w:hAnsi="Calibri" w:cs="Arial"/>
      <w:lang w:eastAsia="es-MX"/>
    </w:rPr>
  </w:style>
  <w:style w:type="paragraph" w:customStyle="1" w:styleId="TextoIm3Subrayado">
    <w:name w:val="Texto Im3 _ Subrayado"/>
    <w:basedOn w:val="Texto"/>
    <w:link w:val="TextoIm3SubrayadoCar"/>
    <w:rPr>
      <w:u w:val="single"/>
    </w:rPr>
  </w:style>
  <w:style w:type="character" w:customStyle="1" w:styleId="TextoIm3SubrayadoCar">
    <w:name w:val="Texto Im3 _ Subrayado Car"/>
    <w:link w:val="TextoIm3Subrayado"/>
    <w:locked/>
    <w:rPr>
      <w:rFonts w:ascii="Frutiger-Bold" w:hAnsi="Frutiger-Bold" w:cs="Arial"/>
      <w:u w:val="single"/>
      <w:lang w:eastAsia="es-MX"/>
    </w:rPr>
  </w:style>
  <w:style w:type="paragraph" w:customStyle="1" w:styleId="VietaLetra">
    <w:name w:val="Viñeta Letra"/>
    <w:basedOn w:val="TextoIM3"/>
    <w:link w:val="VietaLetraCar"/>
    <w:pPr>
      <w:numPr>
        <w:numId w:val="15"/>
      </w:numPr>
    </w:pPr>
    <w:rPr>
      <w:sz w:val="20"/>
      <w:szCs w:val="24"/>
    </w:rPr>
  </w:style>
  <w:style w:type="character" w:customStyle="1" w:styleId="VietaLetraCar">
    <w:name w:val="Viñeta Letra Car"/>
    <w:link w:val="VietaLetra"/>
    <w:locked/>
    <w:rPr>
      <w:rFonts w:ascii="Frutiger-Light" w:hAnsi="Frutiger-Light" w:cs="Arial"/>
      <w:szCs w:val="24"/>
      <w:lang w:eastAsia="es-MX"/>
    </w:rPr>
  </w:style>
  <w:style w:type="paragraph" w:customStyle="1" w:styleId="TtuloII">
    <w:name w:val="Título II"/>
    <w:basedOn w:val="Ttulo1"/>
    <w:link w:val="TtuloIICar"/>
    <w:qFormat/>
    <w:pPr>
      <w:tabs>
        <w:tab w:val="left" w:pos="3907"/>
        <w:tab w:val="left" w:pos="8931"/>
      </w:tabs>
      <w:suppressAutoHyphens w:val="0"/>
      <w:spacing w:line="360" w:lineRule="auto"/>
      <w:ind w:left="1080" w:hanging="720"/>
    </w:pPr>
    <w:rPr>
      <w:rFonts w:asciiTheme="minorHAnsi" w:hAnsiTheme="minorHAnsi" w:cs="Arial"/>
      <w:sz w:val="20"/>
      <w:lang w:val="es-ES" w:eastAsia="es-CL"/>
    </w:rPr>
  </w:style>
  <w:style w:type="character" w:customStyle="1" w:styleId="TtuloIICar">
    <w:name w:val="Título II Car"/>
    <w:link w:val="TtuloII"/>
    <w:locked/>
    <w:rPr>
      <w:rFonts w:asciiTheme="minorHAnsi" w:hAnsiTheme="minorHAnsi" w:cs="Arial"/>
      <w:b/>
      <w:caps/>
      <w:szCs w:val="24"/>
      <w:lang w:eastAsia="es-CL"/>
    </w:rPr>
  </w:style>
  <w:style w:type="paragraph" w:customStyle="1" w:styleId="TtuloIII">
    <w:name w:val="Título III"/>
    <w:basedOn w:val="TtuloII"/>
    <w:link w:val="TtuloIIICar"/>
  </w:style>
  <w:style w:type="character" w:customStyle="1" w:styleId="TtuloIIICar">
    <w:name w:val="Título III Car"/>
    <w:link w:val="TtuloIII"/>
    <w:locked/>
    <w:rPr>
      <w:rFonts w:asciiTheme="minorHAnsi" w:hAnsiTheme="minorHAnsi" w:cs="Arial"/>
      <w:b/>
      <w:caps/>
      <w:szCs w:val="24"/>
      <w:lang w:eastAsia="es-CL"/>
    </w:rPr>
  </w:style>
  <w:style w:type="paragraph" w:customStyle="1" w:styleId="Im3Titulo1">
    <w:name w:val="Im3_Titulo 1"/>
    <w:basedOn w:val="Ttulo1"/>
    <w:qFormat/>
    <w:pPr>
      <w:tabs>
        <w:tab w:val="left" w:pos="3907"/>
        <w:tab w:val="left" w:pos="8931"/>
      </w:tabs>
      <w:suppressAutoHyphens w:val="0"/>
      <w:spacing w:line="360" w:lineRule="auto"/>
      <w:ind w:left="360" w:hanging="360"/>
    </w:pPr>
    <w:rPr>
      <w:rFonts w:asciiTheme="minorHAnsi" w:hAnsiTheme="minorHAnsi" w:cs="Arial"/>
      <w:caps w:val="0"/>
      <w:sz w:val="22"/>
      <w:szCs w:val="22"/>
      <w:lang w:val="es-ES" w:eastAsia="es-CL"/>
    </w:rPr>
  </w:style>
  <w:style w:type="paragraph" w:customStyle="1" w:styleId="Im3Titulo2">
    <w:name w:val="Im3_Titulo 2"/>
    <w:basedOn w:val="Ttulo2"/>
    <w:link w:val="Im3Titulo2Car"/>
    <w:qFormat/>
    <w:pPr>
      <w:keepNext/>
      <w:numPr>
        <w:numId w:val="16"/>
      </w:numPr>
      <w:tabs>
        <w:tab w:val="left" w:pos="567"/>
      </w:tabs>
      <w:suppressAutoHyphens w:val="0"/>
      <w:spacing w:before="240" w:after="120" w:line="276" w:lineRule="auto"/>
      <w:jc w:val="left"/>
    </w:pPr>
    <w:rPr>
      <w:rFonts w:asciiTheme="minorHAnsi" w:hAnsiTheme="minorHAnsi" w:cs="Arial"/>
    </w:rPr>
  </w:style>
  <w:style w:type="paragraph" w:customStyle="1" w:styleId="Im3Titulo3">
    <w:name w:val="Im3_Titulo 3"/>
    <w:basedOn w:val="Normal"/>
    <w:qFormat/>
    <w:pPr>
      <w:tabs>
        <w:tab w:val="left" w:pos="3907"/>
        <w:tab w:val="left" w:pos="8931"/>
      </w:tabs>
      <w:spacing w:before="240" w:line="360" w:lineRule="auto"/>
      <w:ind w:left="1080" w:hanging="720"/>
      <w:jc w:val="left"/>
      <w:outlineLvl w:val="2"/>
    </w:pPr>
    <w:rPr>
      <w:rFonts w:ascii="Calibri" w:hAnsi="Calibri" w:cs="Arial"/>
      <w:b/>
      <w:bCs/>
      <w:sz w:val="22"/>
      <w:szCs w:val="22"/>
      <w:lang w:val="es-ES" w:eastAsia="es-CL"/>
    </w:rPr>
  </w:style>
  <w:style w:type="paragraph" w:customStyle="1" w:styleId="Im3TablaTtulo">
    <w:name w:val="Im3_Tabla_Título"/>
    <w:link w:val="Im3TablaTtuloCar"/>
    <w:qFormat/>
    <w:pPr>
      <w:tabs>
        <w:tab w:val="left" w:pos="3907"/>
        <w:tab w:val="left" w:pos="8931"/>
      </w:tabs>
      <w:jc w:val="center"/>
    </w:pPr>
    <w:rPr>
      <w:rFonts w:ascii="Arial" w:hAnsi="Arial" w:cs="Arial"/>
      <w:b/>
      <w:bCs/>
      <w:szCs w:val="16"/>
      <w:lang w:val="es-CL" w:eastAsia="en-US"/>
    </w:rPr>
  </w:style>
  <w:style w:type="paragraph" w:customStyle="1" w:styleId="IM3Figuras">
    <w:name w:val="IM3_Figuras"/>
    <w:basedOn w:val="Im3Figura"/>
    <w:link w:val="IM3FigurasCar"/>
  </w:style>
  <w:style w:type="character" w:customStyle="1" w:styleId="IM3FigurasCar">
    <w:name w:val="IM3_Figuras Car"/>
    <w:basedOn w:val="Im3FiguraCar"/>
    <w:link w:val="IM3Figuras"/>
    <w:locked/>
    <w:rPr>
      <w:rFonts w:ascii="Calibri" w:hAnsi="Calibri" w:cs="Arial"/>
      <w:lang w:eastAsia="es-MX"/>
    </w:rPr>
  </w:style>
  <w:style w:type="paragraph" w:customStyle="1" w:styleId="TablaTtulo">
    <w:name w:val="Tabla_Título"/>
    <w:pPr>
      <w:jc w:val="center"/>
    </w:pPr>
    <w:rPr>
      <w:rFonts w:ascii="Frutiger-Light" w:hAnsi="Frutiger-Light" w:cs="Arial"/>
      <w:szCs w:val="24"/>
      <w:lang w:val="es-CL" w:eastAsia="en-US"/>
    </w:rPr>
  </w:style>
  <w:style w:type="paragraph" w:customStyle="1" w:styleId="Titulo1">
    <w:name w:val="Titulo_1"/>
    <w:pPr>
      <w:ind w:left="1429" w:hanging="360"/>
      <w:outlineLvl w:val="0"/>
    </w:pPr>
    <w:rPr>
      <w:rFonts w:ascii="Frutiger-Bold" w:hAnsi="Frutiger-Bold"/>
      <w:bCs/>
      <w:sz w:val="24"/>
      <w:szCs w:val="28"/>
      <w:lang w:val="es-CL" w:eastAsia="es-ES"/>
    </w:rPr>
  </w:style>
  <w:style w:type="paragraph" w:customStyle="1" w:styleId="Titulo2">
    <w:name w:val="Titulo_2"/>
    <w:pPr>
      <w:spacing w:before="300" w:after="300"/>
      <w:ind w:left="2149" w:hanging="360"/>
      <w:outlineLvl w:val="1"/>
    </w:pPr>
    <w:rPr>
      <w:rFonts w:ascii="Frutiger-Bold" w:hAnsi="Frutiger-Bold"/>
      <w:bCs/>
      <w:sz w:val="24"/>
      <w:szCs w:val="26"/>
      <w:lang w:val="es-CL" w:eastAsia="en-US"/>
    </w:rPr>
  </w:style>
  <w:style w:type="paragraph" w:customStyle="1" w:styleId="Titulo3">
    <w:name w:val="Titulo_3"/>
    <w:pPr>
      <w:spacing w:before="200" w:after="200"/>
      <w:ind w:left="2869" w:hanging="180"/>
      <w:outlineLvl w:val="2"/>
    </w:pPr>
    <w:rPr>
      <w:rFonts w:ascii="Frutiger-Bold" w:hAnsi="Frutiger-Bold"/>
      <w:sz w:val="24"/>
      <w:szCs w:val="24"/>
      <w:lang w:val="es-CL" w:eastAsia="en-US"/>
    </w:rPr>
  </w:style>
  <w:style w:type="paragraph" w:customStyle="1" w:styleId="Texto0">
    <w:name w:val="Texto"/>
    <w:basedOn w:val="Normal"/>
    <w:link w:val="TextoCar0"/>
    <w:pPr>
      <w:widowControl w:val="0"/>
      <w:spacing w:line="240" w:lineRule="auto"/>
      <w:ind w:firstLine="0"/>
    </w:pPr>
    <w:rPr>
      <w:rFonts w:ascii="Frutiger-Light" w:hAnsi="Frutiger-Light" w:cs="Arial"/>
      <w:lang w:eastAsia="es-MX"/>
    </w:rPr>
  </w:style>
  <w:style w:type="character" w:customStyle="1" w:styleId="TextoCar0">
    <w:name w:val="Texto Car"/>
    <w:link w:val="Texto0"/>
    <w:locked/>
    <w:rPr>
      <w:rFonts w:ascii="Frutiger-Light" w:hAnsi="Frutiger-Light" w:cs="Arial"/>
      <w:lang w:val="es-CL" w:eastAsia="es-MX"/>
    </w:rPr>
  </w:style>
  <w:style w:type="paragraph" w:customStyle="1" w:styleId="Texto1">
    <w:name w:val="Texto 1"/>
    <w:basedOn w:val="Texto0"/>
    <w:link w:val="Texto1Car"/>
    <w:rPr>
      <w:lang w:val="es-ES"/>
    </w:rPr>
  </w:style>
  <w:style w:type="character" w:customStyle="1" w:styleId="Texto1Car">
    <w:name w:val="Texto 1 Car"/>
    <w:link w:val="Texto1"/>
    <w:locked/>
    <w:rPr>
      <w:rFonts w:ascii="Frutiger-Light" w:hAnsi="Frutiger-Light" w:cs="Arial"/>
      <w:lang w:eastAsia="es-MX"/>
    </w:rPr>
  </w:style>
  <w:style w:type="paragraph" w:customStyle="1" w:styleId="Vieta1">
    <w:name w:val="Viñeta 1"/>
    <w:basedOn w:val="Normal"/>
    <w:link w:val="Vieta1Car"/>
    <w:pPr>
      <w:numPr>
        <w:numId w:val="17"/>
      </w:numPr>
      <w:spacing w:after="240" w:line="240" w:lineRule="auto"/>
      <w:ind w:hanging="357"/>
    </w:pPr>
    <w:rPr>
      <w:rFonts w:ascii="Frutiger-Light" w:hAnsi="Frutiger-Light" w:cs="Arial"/>
      <w:sz w:val="24"/>
      <w:szCs w:val="24"/>
      <w:lang w:val="es-ES" w:eastAsia="es-MX"/>
    </w:rPr>
  </w:style>
  <w:style w:type="character" w:customStyle="1" w:styleId="Vieta1Car">
    <w:name w:val="Viñeta 1 Car"/>
    <w:link w:val="Vieta1"/>
    <w:locked/>
    <w:rPr>
      <w:rFonts w:ascii="Frutiger-Light" w:hAnsi="Frutiger-Light" w:cs="Arial"/>
      <w:sz w:val="24"/>
      <w:szCs w:val="24"/>
      <w:lang w:eastAsia="es-MX"/>
    </w:rPr>
  </w:style>
  <w:style w:type="paragraph" w:customStyle="1" w:styleId="Vieta2">
    <w:name w:val="Viñeta 2"/>
    <w:basedOn w:val="Normal"/>
    <w:qFormat/>
    <w:pPr>
      <w:numPr>
        <w:numId w:val="18"/>
      </w:numPr>
      <w:tabs>
        <w:tab w:val="left" w:pos="1134"/>
      </w:tabs>
      <w:spacing w:before="120" w:after="120" w:line="240" w:lineRule="auto"/>
      <w:ind w:left="4962" w:hanging="4253"/>
    </w:pPr>
    <w:rPr>
      <w:rFonts w:ascii="Frutiger-Light" w:hAnsi="Frutiger-Light" w:cs="Arial"/>
      <w:bCs/>
      <w:sz w:val="24"/>
      <w:szCs w:val="24"/>
      <w:lang w:val="es-ES" w:eastAsia="es-ES"/>
    </w:rPr>
  </w:style>
  <w:style w:type="paragraph" w:customStyle="1" w:styleId="Texto2">
    <w:name w:val="Texto 2"/>
    <w:basedOn w:val="Normal"/>
    <w:link w:val="Texto2Car"/>
    <w:pPr>
      <w:spacing w:line="240" w:lineRule="auto"/>
      <w:ind w:firstLine="0"/>
    </w:pPr>
    <w:rPr>
      <w:rFonts w:ascii="Frutiger-Bold" w:hAnsi="Frutiger-Bold" w:cs="Arial"/>
      <w:sz w:val="24"/>
      <w:lang w:val="es-ES" w:eastAsia="es-MX"/>
    </w:rPr>
  </w:style>
  <w:style w:type="character" w:customStyle="1" w:styleId="Texto2Car">
    <w:name w:val="Texto 2 Car"/>
    <w:link w:val="Texto2"/>
    <w:locked/>
    <w:rPr>
      <w:rFonts w:ascii="Frutiger-Bold" w:hAnsi="Frutiger-Bold" w:cs="Arial"/>
      <w:sz w:val="24"/>
      <w:lang w:eastAsia="es-MX"/>
    </w:rPr>
  </w:style>
  <w:style w:type="paragraph" w:customStyle="1" w:styleId="Texto3">
    <w:name w:val="Texto 3"/>
    <w:basedOn w:val="Texto2"/>
    <w:link w:val="Texto3Car"/>
    <w:rPr>
      <w:rFonts w:ascii="Frutiger-BoldItalic" w:hAnsi="Frutiger-BoldItalic"/>
    </w:rPr>
  </w:style>
  <w:style w:type="character" w:customStyle="1" w:styleId="Texto3Car">
    <w:name w:val="Texto 3 Car"/>
    <w:link w:val="Texto3"/>
    <w:locked/>
    <w:rPr>
      <w:rFonts w:ascii="Frutiger-BoldItalic" w:hAnsi="Frutiger-BoldItalic" w:cs="Arial"/>
      <w:sz w:val="24"/>
      <w:lang w:eastAsia="es-MX"/>
    </w:rPr>
  </w:style>
  <w:style w:type="paragraph" w:customStyle="1" w:styleId="Texto4">
    <w:name w:val="Texto 4"/>
    <w:basedOn w:val="Texto1"/>
    <w:link w:val="Texto4Car"/>
    <w:rPr>
      <w:rFonts w:ascii="Frutiger-LightItalic" w:hAnsi="Frutiger-LightItalic"/>
    </w:rPr>
  </w:style>
  <w:style w:type="character" w:customStyle="1" w:styleId="Texto4Car">
    <w:name w:val="Texto 4 Car"/>
    <w:link w:val="Texto4"/>
    <w:locked/>
    <w:rPr>
      <w:rFonts w:ascii="Frutiger-LightItalic" w:hAnsi="Frutiger-LightItalic" w:cs="Arial"/>
      <w:lang w:eastAsia="es-MX"/>
    </w:rPr>
  </w:style>
  <w:style w:type="paragraph" w:customStyle="1" w:styleId="Vieta4">
    <w:name w:val="Viñeta 4"/>
    <w:basedOn w:val="Normal"/>
    <w:link w:val="Vieta4Car"/>
    <w:pPr>
      <w:widowControl w:val="0"/>
      <w:numPr>
        <w:numId w:val="19"/>
      </w:numPr>
      <w:spacing w:line="240" w:lineRule="auto"/>
    </w:pPr>
    <w:rPr>
      <w:rFonts w:ascii="Frutiger-Light" w:hAnsi="Frutiger-Light" w:cs="Arial"/>
      <w:sz w:val="24"/>
      <w:lang w:eastAsia="es-MX"/>
    </w:rPr>
  </w:style>
  <w:style w:type="character" w:customStyle="1" w:styleId="Vieta4Car">
    <w:name w:val="Viñeta 4 Car"/>
    <w:link w:val="Vieta4"/>
    <w:locked/>
    <w:rPr>
      <w:rFonts w:ascii="Frutiger-Light" w:hAnsi="Frutiger-Light" w:cs="Arial"/>
      <w:sz w:val="24"/>
      <w:lang w:val="es-CL" w:eastAsia="es-MX"/>
    </w:rPr>
  </w:style>
  <w:style w:type="paragraph" w:customStyle="1" w:styleId="Figura">
    <w:name w:val="Figura"/>
    <w:basedOn w:val="Normal"/>
    <w:link w:val="FiguraCar"/>
    <w:pPr>
      <w:widowControl w:val="0"/>
      <w:spacing w:line="240" w:lineRule="auto"/>
      <w:ind w:left="0" w:firstLine="0"/>
      <w:jc w:val="center"/>
    </w:pPr>
    <w:rPr>
      <w:rFonts w:ascii="Frutiger-Light" w:hAnsi="Frutiger-Light" w:cs="Arial"/>
      <w:lang w:eastAsia="es-MX"/>
    </w:rPr>
  </w:style>
  <w:style w:type="character" w:customStyle="1" w:styleId="FiguraCar">
    <w:name w:val="Figura Car"/>
    <w:link w:val="Figura"/>
    <w:locked/>
    <w:rPr>
      <w:rFonts w:ascii="Frutiger-Light" w:hAnsi="Frutiger-Light" w:cs="Arial"/>
      <w:lang w:val="es-CL" w:eastAsia="es-MX"/>
    </w:rPr>
  </w:style>
  <w:style w:type="paragraph" w:customStyle="1" w:styleId="Numeracin1">
    <w:name w:val="Numeración 1"/>
    <w:basedOn w:val="Texto0"/>
    <w:link w:val="Numeracin1Car"/>
    <w:pPr>
      <w:numPr>
        <w:numId w:val="20"/>
      </w:numPr>
    </w:pPr>
    <w:rPr>
      <w:sz w:val="24"/>
      <w:lang w:val="es-ES"/>
    </w:rPr>
  </w:style>
  <w:style w:type="character" w:customStyle="1" w:styleId="Numeracin1Car">
    <w:name w:val="Numeración 1 Car"/>
    <w:link w:val="Numeracin1"/>
    <w:locked/>
    <w:rPr>
      <w:rFonts w:ascii="Frutiger-Light" w:hAnsi="Frutiger-Light" w:cs="Arial"/>
      <w:sz w:val="24"/>
      <w:lang w:eastAsia="es-MX"/>
    </w:rPr>
  </w:style>
  <w:style w:type="paragraph" w:customStyle="1" w:styleId="Numeracin2">
    <w:name w:val="Numeración 2"/>
    <w:basedOn w:val="Texto0"/>
    <w:link w:val="Numeracin2Car"/>
    <w:pPr>
      <w:numPr>
        <w:numId w:val="21"/>
      </w:numPr>
    </w:pPr>
    <w:rPr>
      <w:sz w:val="24"/>
      <w:lang w:val="es-ES"/>
    </w:rPr>
  </w:style>
  <w:style w:type="character" w:customStyle="1" w:styleId="Numeracin2Car">
    <w:name w:val="Numeración 2 Car"/>
    <w:link w:val="Numeracin2"/>
    <w:rPr>
      <w:rFonts w:ascii="Frutiger-Light" w:hAnsi="Frutiger-Light" w:cs="Arial"/>
      <w:sz w:val="24"/>
      <w:lang w:eastAsia="es-MX"/>
    </w:rPr>
  </w:style>
  <w:style w:type="character" w:customStyle="1" w:styleId="TextonotapieCar">
    <w:name w:val="Texto nota pie Car"/>
    <w:basedOn w:val="Fuentedeprrafopredeter"/>
    <w:link w:val="Textonotapie"/>
    <w:rPr>
      <w:rFonts w:asciiTheme="minorHAnsi" w:hAnsiTheme="minorHAnsi" w:cs="Arial"/>
      <w:lang w:val="es-CL" w:eastAsia="es-CL"/>
    </w:rPr>
  </w:style>
  <w:style w:type="paragraph" w:customStyle="1" w:styleId="Subrayado">
    <w:name w:val="Subrayado"/>
    <w:basedOn w:val="Texto1"/>
    <w:link w:val="SubrayadoCar"/>
    <w:rPr>
      <w:rFonts w:ascii="Frutiger-Bold" w:hAnsi="Frutiger-Bold"/>
      <w:u w:val="single"/>
    </w:rPr>
  </w:style>
  <w:style w:type="character" w:customStyle="1" w:styleId="SubrayadoCar">
    <w:name w:val="Subrayado Car"/>
    <w:basedOn w:val="Texto1Car"/>
    <w:link w:val="Subrayado"/>
    <w:rPr>
      <w:rFonts w:ascii="Frutiger-Bold" w:hAnsi="Frutiger-Bold" w:cs="Arial"/>
      <w:u w:val="single"/>
      <w:lang w:eastAsia="es-MX"/>
    </w:rPr>
  </w:style>
  <w:style w:type="table" w:customStyle="1" w:styleId="Estilo1">
    <w:name w:val="Estilo1"/>
    <w:basedOn w:val="Tablanormal"/>
    <w:uiPriority w:val="99"/>
    <w:qFormat/>
    <w:pPr>
      <w:jc w:val="center"/>
    </w:pPr>
    <w:rPr>
      <w:rFonts w:ascii="Calibri" w:hAnsi="Calibri"/>
      <w:lang w:val="es-CL" w:eastAsia="es-C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shd w:val="clear" w:color="auto" w:fill="auto"/>
      <w:vAlign w:val="center"/>
    </w:tcPr>
    <w:tblStylePr w:type="firstRow">
      <w:tblPr/>
      <w:tcPr>
        <w:shd w:val="clear" w:color="auto" w:fill="BDD6EE"/>
      </w:tcPr>
    </w:tblStylePr>
    <w:tblStylePr w:type="firstCol">
      <w:pPr>
        <w:jc w:val="left"/>
      </w:pPr>
    </w:tblStylePr>
  </w:style>
  <w:style w:type="character" w:customStyle="1" w:styleId="MapadeldocumentoCar">
    <w:name w:val="Mapa del documento Car"/>
    <w:basedOn w:val="Fuentedeprrafopredeter"/>
    <w:link w:val="Mapadeldocumento"/>
    <w:uiPriority w:val="99"/>
    <w:semiHidden/>
    <w:rPr>
      <w:rFonts w:ascii="Tahoma" w:hAnsi="Tahoma"/>
      <w:shd w:val="clear" w:color="auto" w:fill="000080"/>
      <w:lang w:val="es-CL" w:eastAsia="en-US"/>
    </w:rPr>
  </w:style>
  <w:style w:type="character" w:customStyle="1" w:styleId="IM32">
    <w:name w:val="IM3 2"/>
    <w:rPr>
      <w:rFonts w:ascii="Symbol" w:hAnsi="Symbol"/>
    </w:rPr>
  </w:style>
  <w:style w:type="paragraph" w:customStyle="1" w:styleId="Normal2">
    <w:name w:val="Normal2"/>
    <w:basedOn w:val="Normal"/>
    <w:link w:val="Normal2Car"/>
    <w:pPr>
      <w:spacing w:after="240" w:line="276" w:lineRule="auto"/>
      <w:ind w:firstLine="0"/>
    </w:pPr>
    <w:rPr>
      <w:rFonts w:ascii="CG Times" w:hAnsi="CG Times" w:cs="Arial"/>
      <w:sz w:val="22"/>
      <w:lang w:eastAsia="es-ES"/>
    </w:rPr>
  </w:style>
  <w:style w:type="character" w:customStyle="1" w:styleId="Normal2Car">
    <w:name w:val="Normal2 Car"/>
    <w:basedOn w:val="Fuentedeprrafopredeter"/>
    <w:link w:val="Normal2"/>
    <w:rPr>
      <w:rFonts w:ascii="CG Times" w:hAnsi="CG Times" w:cs="Arial"/>
      <w:sz w:val="22"/>
      <w:lang w:val="es-CL"/>
    </w:rPr>
  </w:style>
  <w:style w:type="character" w:customStyle="1" w:styleId="a">
    <w:name w:val="a"/>
  </w:style>
  <w:style w:type="paragraph" w:customStyle="1" w:styleId="Ttulo1im3">
    <w:name w:val="Título 1_im3"/>
    <w:basedOn w:val="Ttulo1"/>
    <w:link w:val="Ttulo1im3Car"/>
    <w:pPr>
      <w:tabs>
        <w:tab w:val="left" w:pos="3907"/>
        <w:tab w:val="left" w:pos="8931"/>
      </w:tabs>
      <w:suppressAutoHyphens w:val="0"/>
      <w:spacing w:line="360" w:lineRule="auto"/>
      <w:ind w:left="360" w:hanging="360"/>
    </w:pPr>
    <w:rPr>
      <w:rFonts w:asciiTheme="minorHAnsi" w:hAnsiTheme="minorHAnsi" w:cs="Arial"/>
      <w:sz w:val="22"/>
      <w:szCs w:val="22"/>
      <w:lang w:eastAsia="es-CL"/>
    </w:rPr>
  </w:style>
  <w:style w:type="paragraph" w:customStyle="1" w:styleId="Ttulo2im3">
    <w:name w:val="Título 2_im3"/>
    <w:basedOn w:val="Im3Titulo2"/>
    <w:next w:val="Ttulo2"/>
    <w:link w:val="Ttulo2im3Car"/>
  </w:style>
  <w:style w:type="character" w:customStyle="1" w:styleId="Ttulo1im3Car">
    <w:name w:val="Título 1_im3 Car"/>
    <w:basedOn w:val="Ttulo1Car"/>
    <w:link w:val="Ttulo1im3"/>
    <w:rPr>
      <w:rFonts w:asciiTheme="minorHAnsi" w:hAnsiTheme="minorHAnsi" w:cs="Arial"/>
      <w:b/>
      <w:caps/>
      <w:sz w:val="22"/>
      <w:szCs w:val="22"/>
      <w:lang w:val="es-CL" w:eastAsia="es-CL"/>
    </w:rPr>
  </w:style>
  <w:style w:type="paragraph" w:customStyle="1" w:styleId="Ttulo3im3">
    <w:name w:val="Título 3_im3"/>
    <w:basedOn w:val="Ttulo3"/>
    <w:link w:val="Ttulo3im3Car"/>
    <w:pPr>
      <w:keepNext/>
      <w:tabs>
        <w:tab w:val="left" w:pos="720"/>
      </w:tabs>
      <w:spacing w:before="240" w:line="240" w:lineRule="auto"/>
      <w:ind w:left="720" w:hanging="720"/>
      <w:jc w:val="left"/>
    </w:pPr>
    <w:rPr>
      <w:rFonts w:ascii="Calibri" w:hAnsi="Calibri"/>
      <w:b w:val="0"/>
      <w:sz w:val="22"/>
      <w:szCs w:val="22"/>
      <w:lang w:eastAsia="es-CL"/>
    </w:rPr>
  </w:style>
  <w:style w:type="character" w:customStyle="1" w:styleId="Im3Titulo2Car">
    <w:name w:val="Im3_Titulo 2 Car"/>
    <w:basedOn w:val="Ttulo2Car"/>
    <w:link w:val="Im3Titulo2"/>
    <w:rPr>
      <w:rFonts w:asciiTheme="minorHAnsi" w:hAnsiTheme="minorHAnsi" w:cs="Arial"/>
      <w:b/>
      <w:sz w:val="22"/>
      <w:szCs w:val="22"/>
      <w:lang w:val="es-CL" w:eastAsia="en-US"/>
    </w:rPr>
  </w:style>
  <w:style w:type="character" w:customStyle="1" w:styleId="Ttulo2im3Car">
    <w:name w:val="Título 2_im3 Car"/>
    <w:basedOn w:val="Im3Titulo2Car"/>
    <w:link w:val="Ttulo2im3"/>
    <w:rPr>
      <w:rFonts w:asciiTheme="minorHAnsi" w:hAnsiTheme="minorHAnsi" w:cs="Arial"/>
      <w:b/>
      <w:sz w:val="22"/>
      <w:szCs w:val="22"/>
      <w:lang w:val="es-CL" w:eastAsia="en-US"/>
    </w:rPr>
  </w:style>
  <w:style w:type="character" w:customStyle="1" w:styleId="Ttulo3im3Car">
    <w:name w:val="Título 3_im3 Car"/>
    <w:basedOn w:val="Ttulo3Car"/>
    <w:link w:val="Ttulo3im3"/>
    <w:rPr>
      <w:rFonts w:ascii="Calibri" w:hAnsi="Calibri" w:cs="Arial"/>
      <w:b w:val="0"/>
      <w:bCs/>
      <w:sz w:val="22"/>
      <w:szCs w:val="22"/>
      <w:lang w:val="es-CL" w:eastAsia="es-CL"/>
    </w:rPr>
  </w:style>
  <w:style w:type="character" w:customStyle="1" w:styleId="nfaseIntensa1">
    <w:name w:val="Ênfase Intensa1"/>
    <w:basedOn w:val="Fuentedeprrafopredeter"/>
    <w:uiPriority w:val="21"/>
    <w:rPr>
      <w:i/>
      <w:iCs/>
      <w:color w:val="4F81BD" w:themeColor="accent1"/>
    </w:rPr>
  </w:style>
  <w:style w:type="paragraph" w:customStyle="1" w:styleId="Normal1">
    <w:name w:val="Normal_1"/>
    <w:basedOn w:val="Normal"/>
    <w:link w:val="Normal1Car"/>
    <w:pPr>
      <w:spacing w:after="240" w:line="276" w:lineRule="auto"/>
      <w:ind w:left="357" w:firstLine="0"/>
    </w:pPr>
    <w:rPr>
      <w:rFonts w:ascii="CG Times" w:hAnsi="CG Times" w:cs="Arial"/>
      <w:sz w:val="22"/>
      <w:lang w:eastAsia="es-MX"/>
    </w:rPr>
  </w:style>
  <w:style w:type="character" w:customStyle="1" w:styleId="Normal1Car">
    <w:name w:val="Normal_1 Car"/>
    <w:basedOn w:val="Fuentedeprrafopredeter"/>
    <w:link w:val="Normal1"/>
    <w:rPr>
      <w:rFonts w:ascii="CG Times" w:hAnsi="CG Times" w:cs="Arial"/>
      <w:sz w:val="22"/>
      <w:lang w:eastAsia="es-MX"/>
    </w:rPr>
  </w:style>
  <w:style w:type="paragraph" w:customStyle="1" w:styleId="Bibliografia1">
    <w:name w:val="Bibliografia1"/>
    <w:basedOn w:val="Normal"/>
    <w:next w:val="Normal"/>
    <w:uiPriority w:val="37"/>
    <w:unhideWhenUsed/>
    <w:pPr>
      <w:spacing w:after="200" w:line="276" w:lineRule="auto"/>
      <w:ind w:left="0" w:firstLine="0"/>
      <w:jc w:val="left"/>
    </w:pPr>
    <w:rPr>
      <w:rFonts w:ascii="CG Times" w:eastAsia="Calibri" w:hAnsi="CG Times"/>
      <w:sz w:val="22"/>
      <w:szCs w:val="22"/>
    </w:rPr>
  </w:style>
  <w:style w:type="character" w:customStyle="1" w:styleId="apple-converted-space">
    <w:name w:val="apple-converted-space"/>
    <w:basedOn w:val="Fuentedeprrafopredeter"/>
  </w:style>
  <w:style w:type="paragraph" w:customStyle="1" w:styleId="Im3TablaTitulo">
    <w:name w:val="Im3_Tabla_Titulo"/>
    <w:basedOn w:val="Im3TablaTtulo"/>
    <w:link w:val="Im3TablaTituloCar"/>
    <w:qFormat/>
    <w:rPr>
      <w:b w:val="0"/>
    </w:rPr>
  </w:style>
  <w:style w:type="paragraph" w:customStyle="1" w:styleId="Im3TablaIzquierda">
    <w:name w:val="Im3_Tabla_Izquierda"/>
    <w:basedOn w:val="Im3TablaTtulo"/>
    <w:link w:val="Im3TablaIzquierdaCar"/>
    <w:qFormat/>
    <w:pPr>
      <w:jc w:val="left"/>
    </w:pPr>
  </w:style>
  <w:style w:type="character" w:customStyle="1" w:styleId="Im3TablaTtuloCar">
    <w:name w:val="Im3_Tabla_Título Car"/>
    <w:basedOn w:val="Fuentedeprrafopredeter"/>
    <w:link w:val="Im3TablaTtulo"/>
    <w:rPr>
      <w:rFonts w:ascii="Arial" w:hAnsi="Arial" w:cs="Arial"/>
      <w:b/>
      <w:bCs/>
      <w:szCs w:val="16"/>
      <w:lang w:val="es-CL" w:eastAsia="en-US"/>
    </w:rPr>
  </w:style>
  <w:style w:type="character" w:customStyle="1" w:styleId="Im3TablaTituloCar">
    <w:name w:val="Im3_Tabla_Titulo Car"/>
    <w:basedOn w:val="Im3TablaTtuloCar"/>
    <w:link w:val="Im3TablaTitulo"/>
    <w:rPr>
      <w:rFonts w:ascii="Arial" w:hAnsi="Arial" w:cs="Arial"/>
      <w:b w:val="0"/>
      <w:bCs/>
      <w:szCs w:val="16"/>
      <w:lang w:val="es-CL" w:eastAsia="en-US"/>
    </w:rPr>
  </w:style>
  <w:style w:type="character" w:customStyle="1" w:styleId="Im3TablaIzquierdaCar">
    <w:name w:val="Im3_Tabla_Izquierda Car"/>
    <w:basedOn w:val="Im3TablaTtuloCar"/>
    <w:link w:val="Im3TablaIzquierda"/>
    <w:rPr>
      <w:rFonts w:ascii="Arial" w:hAnsi="Arial" w:cs="Arial"/>
      <w:b/>
      <w:bCs/>
      <w:szCs w:val="16"/>
      <w:lang w:val="es-CL" w:eastAsia="en-US"/>
    </w:rPr>
  </w:style>
  <w:style w:type="character" w:customStyle="1" w:styleId="SangradetextonormalCar">
    <w:name w:val="Sangría de texto normal Car"/>
    <w:basedOn w:val="Fuentedeprrafopredeter"/>
    <w:uiPriority w:val="99"/>
    <w:semiHidden/>
    <w:rPr>
      <w:rFonts w:ascii="Frutiger-Light" w:eastAsia="Calibri" w:hAnsi="Frutiger-Light" w:cs="Arial"/>
      <w:sz w:val="22"/>
      <w:szCs w:val="24"/>
      <w:lang w:eastAsia="en-US"/>
    </w:rPr>
  </w:style>
  <w:style w:type="character" w:customStyle="1" w:styleId="Sangra2detindependienteCar">
    <w:name w:val="Sangría 2 de t. independiente Car"/>
    <w:basedOn w:val="Fuentedeprrafopredeter"/>
    <w:link w:val="Sangra2detindependiente"/>
    <w:uiPriority w:val="99"/>
    <w:semiHidden/>
    <w:rPr>
      <w:rFonts w:ascii="Arial" w:hAnsi="Arial"/>
      <w:lang w:val="es-CL" w:eastAsia="en-US"/>
    </w:rPr>
  </w:style>
  <w:style w:type="paragraph" w:customStyle="1" w:styleId="Tablacentrada">
    <w:name w:val="Tabla centrada"/>
    <w:qFormat/>
    <w:pPr>
      <w:jc w:val="center"/>
    </w:pPr>
    <w:rPr>
      <w:rFonts w:ascii="Frutiger-Light" w:eastAsia="Calibri" w:hAnsi="Frutiger-Light" w:cs="Arial"/>
      <w:szCs w:val="24"/>
      <w:lang w:val="es-CL" w:eastAsia="en-US"/>
    </w:rPr>
  </w:style>
  <w:style w:type="paragraph" w:customStyle="1" w:styleId="TablaTexto">
    <w:name w:val="Tabla Texto"/>
    <w:basedOn w:val="Normal"/>
    <w:pPr>
      <w:spacing w:line="360" w:lineRule="auto"/>
      <w:ind w:left="0" w:firstLine="0"/>
    </w:pPr>
    <w:rPr>
      <w:sz w:val="18"/>
      <w:lang w:eastAsia="es-ES"/>
    </w:rPr>
  </w:style>
  <w:style w:type="character" w:customStyle="1" w:styleId="PrrafodelistaCar">
    <w:name w:val="Párrafo de lista Car"/>
    <w:link w:val="Prrafodelista"/>
    <w:uiPriority w:val="34"/>
    <w:locked/>
    <w:rPr>
      <w:rFonts w:ascii="Arial" w:hAnsi="Arial"/>
      <w:lang w:val="es-CL" w:eastAsia="en-US"/>
    </w:rPr>
  </w:style>
  <w:style w:type="paragraph" w:customStyle="1" w:styleId="Estilo3">
    <w:name w:val="Estilo3"/>
    <w:basedOn w:val="Im3Vietanormal1"/>
    <w:qFormat/>
    <w:pPr>
      <w:spacing w:before="240" w:after="240"/>
      <w:ind w:left="1440" w:hanging="360"/>
    </w:pPr>
    <w:rPr>
      <w:spacing w:val="0"/>
      <w:w w:val="100"/>
    </w:rPr>
  </w:style>
  <w:style w:type="character" w:customStyle="1" w:styleId="Im3Vietanormal1Car">
    <w:name w:val="Im3_Viñeta normal 1 Car"/>
    <w:basedOn w:val="PrrafodelistaCar"/>
    <w:link w:val="Im3Vietanormal1"/>
    <w:rPr>
      <w:rFonts w:ascii="Arial" w:hAnsi="Arial" w:cs="Arial"/>
      <w:spacing w:val="-1"/>
      <w:w w:val="97"/>
      <w:lang w:val="es-CL" w:eastAsia="es-MX"/>
    </w:rPr>
  </w:style>
  <w:style w:type="table" w:customStyle="1" w:styleId="TabeladeLista4-nfase31">
    <w:name w:val="Tabela de Lista 4 - Ênfase 31"/>
    <w:basedOn w:val="Tablanormal"/>
    <w:uiPriority w:val="49"/>
    <w:rPr>
      <w:rFonts w:asciiTheme="minorHAnsi" w:eastAsiaTheme="minorHAnsi" w:hAnsiTheme="minorHAnsi" w:cstheme="minorBidi"/>
      <w:sz w:val="22"/>
      <w:szCs w:val="22"/>
      <w:lang w:val="es-CL" w:eastAsia="en-US"/>
    </w:rPr>
    <w:tblPr>
      <w:tblBorders>
        <w:top w:val="single" w:sz="4" w:space="0" w:color="C2D69B" w:themeColor="accent3" w:themeTint="99"/>
        <w:left w:val="single" w:sz="4" w:space="0" w:color="C2D69B" w:themeColor="accent3" w:themeTint="99"/>
        <w:bottom w:val="single" w:sz="4" w:space="0" w:color="C2D69B" w:themeColor="accent3" w:themeTint="99"/>
        <w:right w:val="single" w:sz="4" w:space="0" w:color="C2D69B" w:themeColor="accent3" w:themeTint="99"/>
        <w:insideH w:val="single" w:sz="4" w:space="0" w:color="C2D69B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9BBB59" w:themeColor="accent3"/>
          <w:left w:val="single" w:sz="4" w:space="0" w:color="9BBB59" w:themeColor="accent3"/>
          <w:bottom w:val="single" w:sz="4" w:space="0" w:color="9BBB59" w:themeColor="accent3"/>
          <w:right w:val="single" w:sz="4" w:space="0" w:color="9BBB59" w:themeColor="accent3"/>
          <w:insideH w:val="nil"/>
        </w:tcBorders>
        <w:shd w:val="clear" w:color="auto" w:fill="9BBB59" w:themeFill="accent3"/>
      </w:tcPr>
    </w:tblStylePr>
    <w:tblStylePr w:type="lastRow">
      <w:rPr>
        <w:b/>
        <w:bCs/>
      </w:rPr>
      <w:tblPr/>
      <w:tcPr>
        <w:tcBorders>
          <w:top w:val="double" w:sz="4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AF1DD" w:themeFill="accent3" w:themeFillTint="33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customStyle="1" w:styleId="TabeladeLista4-nfase11">
    <w:name w:val="Tabela de Lista 4 - Ênfase 11"/>
    <w:basedOn w:val="Tablanormal"/>
    <w:uiPriority w:val="49"/>
    <w:rPr>
      <w:rFonts w:ascii="Calibri" w:hAnsi="Calibri"/>
      <w:lang w:val="es-CL" w:eastAsia="es-CL"/>
    </w:rPr>
    <w:tblPr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character" w:customStyle="1" w:styleId="NormalTranselec-ProingesaCar">
    <w:name w:val="Normal Transelec-Proingesa Car"/>
    <w:basedOn w:val="Fuentedeprrafopredeter"/>
    <w:link w:val="NormalTranselec-Proingesa"/>
    <w:locked/>
    <w:rPr>
      <w:rFonts w:ascii="Arial" w:eastAsia="Calibri" w:hAnsi="Arial" w:cs="Arial"/>
      <w:sz w:val="24"/>
      <w:szCs w:val="24"/>
    </w:rPr>
  </w:style>
  <w:style w:type="paragraph" w:customStyle="1" w:styleId="NormalTranselec-Proingesa">
    <w:name w:val="Normal Transelec-Proingesa"/>
    <w:basedOn w:val="Normal"/>
    <w:link w:val="NormalTranselec-ProingesaCar"/>
    <w:pPr>
      <w:tabs>
        <w:tab w:val="left" w:pos="-1440"/>
        <w:tab w:val="left" w:pos="-720"/>
        <w:tab w:val="left" w:pos="426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</w:tabs>
      <w:spacing w:line="360" w:lineRule="auto"/>
      <w:ind w:left="0" w:firstLine="0"/>
    </w:pPr>
    <w:rPr>
      <w:rFonts w:eastAsia="Calibri" w:cs="Arial"/>
      <w:sz w:val="24"/>
      <w:szCs w:val="24"/>
      <w:lang w:val="es-ES" w:eastAsia="es-ES"/>
    </w:rPr>
  </w:style>
  <w:style w:type="character" w:customStyle="1" w:styleId="CierreCar">
    <w:name w:val="Cierre Car"/>
    <w:basedOn w:val="Fuentedeprrafopredeter"/>
    <w:link w:val="Cierre"/>
    <w:uiPriority w:val="99"/>
    <w:semiHidden/>
    <w:rPr>
      <w:rFonts w:asciiTheme="minorHAnsi" w:hAnsiTheme="minorHAnsi" w:cs="Arial"/>
      <w:sz w:val="22"/>
      <w:szCs w:val="22"/>
      <w:lang w:val="es-CL" w:eastAsia="es-CL"/>
    </w:rPr>
  </w:style>
  <w:style w:type="paragraph" w:styleId="Cita">
    <w:name w:val="Quote"/>
    <w:basedOn w:val="Normal"/>
    <w:next w:val="Normal"/>
    <w:link w:val="CitaCar"/>
    <w:uiPriority w:val="29"/>
    <w:pPr>
      <w:spacing w:before="200" w:after="160" w:line="276" w:lineRule="auto"/>
      <w:ind w:left="864" w:right="864" w:firstLine="0"/>
      <w:jc w:val="center"/>
    </w:pPr>
    <w:rPr>
      <w:rFonts w:asciiTheme="minorHAnsi" w:hAnsiTheme="minorHAnsi" w:cs="Arial"/>
      <w:i/>
      <w:iCs/>
      <w:color w:val="404040" w:themeColor="text1" w:themeTint="BF"/>
      <w:sz w:val="22"/>
      <w:szCs w:val="22"/>
      <w:lang w:eastAsia="es-CL"/>
    </w:rPr>
  </w:style>
  <w:style w:type="character" w:customStyle="1" w:styleId="CitaCar">
    <w:name w:val="Cita Car"/>
    <w:basedOn w:val="Fuentedeprrafopredeter"/>
    <w:link w:val="Cita"/>
    <w:uiPriority w:val="29"/>
    <w:rPr>
      <w:rFonts w:asciiTheme="minorHAnsi" w:hAnsiTheme="minorHAnsi" w:cs="Arial"/>
      <w:i/>
      <w:iCs/>
      <w:color w:val="404040" w:themeColor="text1" w:themeTint="BF"/>
      <w:sz w:val="22"/>
      <w:szCs w:val="22"/>
      <w:lang w:val="es-CL" w:eastAsia="es-CL"/>
    </w:rPr>
  </w:style>
  <w:style w:type="paragraph" w:styleId="Citadestacada">
    <w:name w:val="Intense Quote"/>
    <w:basedOn w:val="Normal"/>
    <w:next w:val="Normal"/>
    <w:link w:val="CitadestacadaCar"/>
    <w:uiPriority w:val="30"/>
    <w:pPr>
      <w:pBdr>
        <w:top w:val="single" w:sz="4" w:space="10" w:color="4F81BD" w:themeColor="accent1"/>
        <w:bottom w:val="single" w:sz="4" w:space="10" w:color="4F81BD" w:themeColor="accent1"/>
      </w:pBdr>
      <w:spacing w:before="360" w:after="360" w:line="276" w:lineRule="auto"/>
      <w:ind w:left="864" w:right="864" w:firstLine="0"/>
      <w:jc w:val="center"/>
    </w:pPr>
    <w:rPr>
      <w:rFonts w:asciiTheme="minorHAnsi" w:hAnsiTheme="minorHAnsi" w:cs="Arial"/>
      <w:i/>
      <w:iCs/>
      <w:color w:val="4F81BD" w:themeColor="accent1"/>
      <w:sz w:val="22"/>
      <w:szCs w:val="22"/>
      <w:lang w:eastAsia="es-CL"/>
    </w:rPr>
  </w:style>
  <w:style w:type="character" w:customStyle="1" w:styleId="CitadestacadaCar">
    <w:name w:val="Cita destacada Car"/>
    <w:basedOn w:val="Fuentedeprrafopredeter"/>
    <w:link w:val="Citadestacada"/>
    <w:uiPriority w:val="30"/>
    <w:rPr>
      <w:rFonts w:asciiTheme="minorHAnsi" w:hAnsiTheme="minorHAnsi" w:cs="Arial"/>
      <w:i/>
      <w:iCs/>
      <w:color w:val="4F81BD" w:themeColor="accent1"/>
      <w:sz w:val="22"/>
      <w:szCs w:val="22"/>
      <w:lang w:val="es-CL" w:eastAsia="es-CL"/>
    </w:rPr>
  </w:style>
  <w:style w:type="character" w:customStyle="1" w:styleId="DireccinHTMLCar">
    <w:name w:val="Dirección HTML Car"/>
    <w:basedOn w:val="Fuentedeprrafopredeter"/>
    <w:link w:val="DireccinHTML"/>
    <w:uiPriority w:val="99"/>
    <w:semiHidden/>
    <w:rPr>
      <w:rFonts w:asciiTheme="minorHAnsi" w:hAnsiTheme="minorHAnsi" w:cs="Arial"/>
      <w:i/>
      <w:iCs/>
      <w:sz w:val="22"/>
      <w:szCs w:val="22"/>
      <w:lang w:val="es-CL" w:eastAsia="es-CL"/>
    </w:rPr>
  </w:style>
  <w:style w:type="character" w:customStyle="1" w:styleId="EncabezadodemensajeCar">
    <w:name w:val="Encabezado de mensaje Car"/>
    <w:basedOn w:val="Fuentedeprrafopredeter"/>
    <w:link w:val="Encabezadodemensaje"/>
    <w:uiPriority w:val="99"/>
    <w:semiHidden/>
    <w:rPr>
      <w:rFonts w:asciiTheme="majorHAnsi" w:eastAsiaTheme="majorEastAsia" w:hAnsiTheme="majorHAnsi" w:cstheme="majorBidi"/>
      <w:sz w:val="24"/>
      <w:szCs w:val="24"/>
      <w:shd w:val="pct20" w:color="auto" w:fill="auto"/>
      <w:lang w:val="es-CL" w:eastAsia="es-CL"/>
    </w:rPr>
  </w:style>
  <w:style w:type="character" w:customStyle="1" w:styleId="EncabezadodenotaCar">
    <w:name w:val="Encabezado de nota Car"/>
    <w:basedOn w:val="Fuentedeprrafopredeter"/>
    <w:link w:val="Encabezadodenota"/>
    <w:uiPriority w:val="99"/>
    <w:semiHidden/>
    <w:rPr>
      <w:rFonts w:asciiTheme="minorHAnsi" w:hAnsiTheme="minorHAnsi" w:cs="Arial"/>
      <w:sz w:val="22"/>
      <w:szCs w:val="22"/>
      <w:lang w:val="es-CL" w:eastAsia="es-CL"/>
    </w:rPr>
  </w:style>
  <w:style w:type="character" w:customStyle="1" w:styleId="FechaCar">
    <w:name w:val="Fecha Car"/>
    <w:basedOn w:val="Fuentedeprrafopredeter"/>
    <w:link w:val="Fecha"/>
    <w:uiPriority w:val="99"/>
    <w:semiHidden/>
    <w:rPr>
      <w:rFonts w:asciiTheme="minorHAnsi" w:hAnsiTheme="minorHAnsi" w:cs="Arial"/>
      <w:sz w:val="22"/>
      <w:szCs w:val="22"/>
      <w:lang w:val="es-CL" w:eastAsia="es-CL"/>
    </w:rPr>
  </w:style>
  <w:style w:type="character" w:customStyle="1" w:styleId="FirmaCar">
    <w:name w:val="Firma Car"/>
    <w:basedOn w:val="Fuentedeprrafopredeter"/>
    <w:link w:val="Firma"/>
    <w:uiPriority w:val="99"/>
    <w:semiHidden/>
    <w:rPr>
      <w:rFonts w:asciiTheme="minorHAnsi" w:hAnsiTheme="minorHAnsi" w:cs="Arial"/>
      <w:sz w:val="22"/>
      <w:szCs w:val="22"/>
      <w:lang w:val="es-CL" w:eastAsia="es-CL"/>
    </w:rPr>
  </w:style>
  <w:style w:type="character" w:customStyle="1" w:styleId="FirmadecorreoelectrnicoCar">
    <w:name w:val="Firma de correo electrónico Car"/>
    <w:basedOn w:val="Fuentedeprrafopredeter"/>
    <w:link w:val="Firmadecorreoelectrnico"/>
    <w:uiPriority w:val="99"/>
    <w:semiHidden/>
    <w:rPr>
      <w:rFonts w:asciiTheme="minorHAnsi" w:hAnsiTheme="minorHAnsi" w:cs="Arial"/>
      <w:sz w:val="22"/>
      <w:szCs w:val="22"/>
      <w:lang w:val="es-CL" w:eastAsia="es-CL"/>
    </w:rPr>
  </w:style>
  <w:style w:type="character" w:customStyle="1" w:styleId="HTMLconformatoprevioCar">
    <w:name w:val="HTML con formato previo Car"/>
    <w:basedOn w:val="Fuentedeprrafopredeter"/>
    <w:link w:val="HTMLconformatoprevio"/>
    <w:uiPriority w:val="99"/>
    <w:semiHidden/>
    <w:rPr>
      <w:rFonts w:ascii="Consolas" w:hAnsi="Consolas" w:cs="Arial"/>
      <w:lang w:val="es-CL" w:eastAsia="es-CL"/>
    </w:rPr>
  </w:style>
  <w:style w:type="character" w:customStyle="1" w:styleId="SaludoCar">
    <w:name w:val="Saludo Car"/>
    <w:basedOn w:val="Fuentedeprrafopredeter"/>
    <w:link w:val="Saludo"/>
    <w:uiPriority w:val="99"/>
    <w:semiHidden/>
    <w:rPr>
      <w:rFonts w:asciiTheme="minorHAnsi" w:hAnsiTheme="minorHAnsi" w:cs="Arial"/>
      <w:sz w:val="22"/>
      <w:szCs w:val="22"/>
      <w:lang w:val="es-CL" w:eastAsia="es-CL"/>
    </w:rPr>
  </w:style>
  <w:style w:type="character" w:customStyle="1" w:styleId="SubttuloCar">
    <w:name w:val="Subtítulo Car"/>
    <w:basedOn w:val="Fuentedeprrafopredeter"/>
    <w:link w:val="Subttulo"/>
    <w:uiPriority w:val="11"/>
    <w:rPr>
      <w:rFonts w:asciiTheme="minorHAnsi" w:eastAsiaTheme="minorEastAsia" w:hAnsiTheme="minorHAnsi" w:cstheme="minorBidi"/>
      <w:color w:val="595959" w:themeColor="text1" w:themeTint="A6"/>
      <w:spacing w:val="15"/>
      <w:sz w:val="22"/>
      <w:szCs w:val="22"/>
      <w:lang w:val="es-CL" w:eastAsia="es-CL"/>
    </w:rPr>
  </w:style>
  <w:style w:type="character" w:customStyle="1" w:styleId="Textoindependiente2Car">
    <w:name w:val="Texto independiente 2 Car"/>
    <w:basedOn w:val="Fuentedeprrafopredeter"/>
    <w:link w:val="Textoindependiente2"/>
    <w:uiPriority w:val="99"/>
    <w:semiHidden/>
    <w:rPr>
      <w:rFonts w:ascii="Arial" w:hAnsi="Arial"/>
      <w:lang w:val="es-CL" w:eastAsia="en-US"/>
    </w:rPr>
  </w:style>
  <w:style w:type="character" w:customStyle="1" w:styleId="Textoindependiente3Car">
    <w:name w:val="Texto independiente 3 Car"/>
    <w:basedOn w:val="Fuentedeprrafopredeter"/>
    <w:link w:val="Textoindependiente3"/>
    <w:uiPriority w:val="99"/>
    <w:semiHidden/>
    <w:rPr>
      <w:rFonts w:asciiTheme="minorHAnsi" w:hAnsiTheme="minorHAnsi" w:cs="Arial"/>
      <w:sz w:val="16"/>
      <w:szCs w:val="16"/>
      <w:lang w:val="es-CL" w:eastAsia="es-CL"/>
    </w:rPr>
  </w:style>
  <w:style w:type="character" w:customStyle="1" w:styleId="TextoindependienteCar1">
    <w:name w:val="Texto independiente Car1"/>
    <w:basedOn w:val="Fuentedeprrafopredeter"/>
    <w:link w:val="Textoindependiente"/>
    <w:uiPriority w:val="9"/>
    <w:rPr>
      <w:rFonts w:ascii="Arial" w:hAnsi="Arial"/>
      <w:lang w:eastAsia="en-US"/>
    </w:rPr>
  </w:style>
  <w:style w:type="character" w:customStyle="1" w:styleId="TextoindependienteprimerasangraCar">
    <w:name w:val="Texto independiente primera sangría Car"/>
    <w:basedOn w:val="TextoindependienteCar1"/>
    <w:link w:val="Textoindependienteprimerasangra"/>
    <w:uiPriority w:val="99"/>
    <w:semiHidden/>
    <w:rPr>
      <w:rFonts w:asciiTheme="minorHAnsi" w:hAnsiTheme="minorHAnsi" w:cs="Arial"/>
      <w:sz w:val="22"/>
      <w:szCs w:val="22"/>
      <w:lang w:val="es-CL" w:eastAsia="es-CL"/>
    </w:rPr>
  </w:style>
  <w:style w:type="character" w:customStyle="1" w:styleId="SangradetextonormalCar1">
    <w:name w:val="Sangría de texto normal Car1"/>
    <w:basedOn w:val="Fuentedeprrafopredeter"/>
    <w:link w:val="Sangradetextonormal"/>
    <w:uiPriority w:val="99"/>
    <w:semiHidden/>
    <w:rPr>
      <w:rFonts w:ascii="Arial" w:hAnsi="Arial"/>
      <w:spacing w:val="-3"/>
      <w:lang w:val="es-CL" w:eastAsia="en-US"/>
    </w:rPr>
  </w:style>
  <w:style w:type="character" w:customStyle="1" w:styleId="Textoindependienteprimerasangra2Car">
    <w:name w:val="Texto independiente primera sangría 2 Car"/>
    <w:basedOn w:val="SangradetextonormalCar1"/>
    <w:link w:val="Textoindependienteprimerasangra2"/>
    <w:uiPriority w:val="99"/>
    <w:semiHidden/>
    <w:rPr>
      <w:rFonts w:asciiTheme="minorHAnsi" w:hAnsiTheme="minorHAnsi" w:cs="Arial"/>
      <w:spacing w:val="-3"/>
      <w:sz w:val="22"/>
      <w:szCs w:val="22"/>
      <w:lang w:val="es-CL" w:eastAsia="es-CL"/>
    </w:rPr>
  </w:style>
  <w:style w:type="character" w:customStyle="1" w:styleId="TextomacroCar">
    <w:name w:val="Texto macro Car"/>
    <w:basedOn w:val="Fuentedeprrafopredeter"/>
    <w:link w:val="Textomacro"/>
    <w:uiPriority w:val="99"/>
    <w:semiHidden/>
    <w:rPr>
      <w:rFonts w:ascii="Consolas" w:hAnsi="Consolas" w:cs="Arial"/>
      <w:lang w:val="es-CL" w:eastAsia="es-CL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Pr>
      <w:rFonts w:asciiTheme="minorHAnsi" w:hAnsiTheme="minorHAnsi" w:cs="Arial"/>
      <w:lang w:val="es-CL" w:eastAsia="es-CL"/>
    </w:rPr>
  </w:style>
  <w:style w:type="character" w:customStyle="1" w:styleId="TextosinformatoCar">
    <w:name w:val="Texto sin formato Car"/>
    <w:basedOn w:val="Fuentedeprrafopredeter"/>
    <w:link w:val="Textosinformato"/>
    <w:uiPriority w:val="99"/>
    <w:semiHidden/>
    <w:rPr>
      <w:rFonts w:ascii="Consolas" w:hAnsi="Consolas" w:cs="Arial"/>
      <w:sz w:val="21"/>
      <w:szCs w:val="21"/>
      <w:lang w:val="es-CL" w:eastAsia="es-CL"/>
    </w:rPr>
  </w:style>
  <w:style w:type="table" w:customStyle="1" w:styleId="Tablaconcuadrcula4-nfasis11">
    <w:name w:val="Tabla con cuadrícula 4 - Énfasis 11"/>
    <w:basedOn w:val="Tablanormal"/>
    <w:uiPriority w:val="49"/>
    <w:rPr>
      <w:rFonts w:ascii="Calibri" w:hAnsi="Calibri"/>
      <w:lang w:val="es-CL" w:eastAsia="es-CL"/>
    </w:rPr>
    <w:tblPr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character" w:customStyle="1" w:styleId="Mencinsinresolver1">
    <w:name w:val="Mención sin resolver1"/>
    <w:basedOn w:val="Fuentedeprrafopredeter"/>
    <w:uiPriority w:val="99"/>
    <w:semiHidden/>
    <w:unhideWhenUsed/>
    <w:rPr>
      <w:color w:val="605E5C"/>
      <w:shd w:val="clear" w:color="auto" w:fill="E1DFDD"/>
    </w:rPr>
  </w:style>
  <w:style w:type="paragraph" w:customStyle="1" w:styleId="TE">
    <w:name w:val="TE"/>
    <w:qFormat/>
    <w:pPr>
      <w:autoSpaceDE w:val="0"/>
      <w:autoSpaceDN w:val="0"/>
      <w:adjustRightInd w:val="0"/>
      <w:ind w:left="1304" w:hanging="1304"/>
    </w:pPr>
    <w:rPr>
      <w:rFonts w:ascii="Arial" w:hAnsi="Arial"/>
      <w:b/>
      <w:bCs/>
      <w:kern w:val="28"/>
      <w:sz w:val="15"/>
      <w:szCs w:val="18"/>
      <w:lang w:val="en-GB" w:eastAsia="en-US"/>
    </w:rPr>
  </w:style>
  <w:style w:type="paragraph" w:customStyle="1" w:styleId="NormalPDG02">
    <w:name w:val="Normal_PDG02"/>
    <w:basedOn w:val="Normal"/>
    <w:pPr>
      <w:keepLines/>
      <w:framePr w:hSpace="57" w:vSpace="57" w:wrap="auto" w:vAnchor="page" w:hAnchor="page" w:x="1022" w:y="874"/>
      <w:spacing w:before="120" w:line="240" w:lineRule="auto"/>
      <w:ind w:left="0" w:firstLine="0"/>
      <w:jc w:val="center"/>
    </w:pPr>
    <w:rPr>
      <w:sz w:val="16"/>
      <w:szCs w:val="18"/>
    </w:rPr>
  </w:style>
  <w:style w:type="table" w:customStyle="1" w:styleId="TabeladeGrade4-nfase11">
    <w:name w:val="Tabela de Grade 4 - Ênfase 11"/>
    <w:basedOn w:val="Tablanormal"/>
    <w:uiPriority w:val="49"/>
    <w:rPr>
      <w:rFonts w:ascii="Calibri" w:hAnsi="Calibri"/>
      <w:lang w:val="es-CL" w:eastAsia="es-CL"/>
    </w:rPr>
    <w:tblPr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character" w:customStyle="1" w:styleId="WW8Num31z3">
    <w:name w:val="WW8Num31z3"/>
    <w:rPr>
      <w:rFonts w:ascii="Symbol" w:hAnsi="Symbol"/>
    </w:rPr>
  </w:style>
  <w:style w:type="paragraph" w:customStyle="1" w:styleId="PARRAFOIM3">
    <w:name w:val="PARRAFO (IM3)"/>
    <w:basedOn w:val="Normal"/>
    <w:link w:val="PARRAFOIM3Car"/>
    <w:pPr>
      <w:spacing w:after="200" w:line="360" w:lineRule="auto"/>
      <w:ind w:left="0" w:firstLine="0"/>
    </w:pPr>
    <w:rPr>
      <w:rFonts w:eastAsiaTheme="minorEastAsia" w:cstheme="minorBidi"/>
      <w:sz w:val="22"/>
      <w:szCs w:val="22"/>
      <w:lang w:val="es-ES" w:eastAsia="es-ES"/>
    </w:rPr>
  </w:style>
  <w:style w:type="character" w:customStyle="1" w:styleId="PARRAFOIM3Car">
    <w:name w:val="PARRAFO (IM3) Car"/>
    <w:basedOn w:val="Fuentedeprrafopredeter"/>
    <w:link w:val="PARRAFOIM3"/>
    <w:rPr>
      <w:rFonts w:ascii="Arial" w:eastAsiaTheme="minorEastAsia" w:hAnsi="Arial" w:cstheme="minorBidi"/>
      <w:sz w:val="22"/>
      <w:szCs w:val="22"/>
    </w:rPr>
  </w:style>
  <w:style w:type="paragraph" w:customStyle="1" w:styleId="TextoPT">
    <w:name w:val="Texto PT"/>
    <w:basedOn w:val="Normal"/>
    <w:pPr>
      <w:spacing w:line="360" w:lineRule="auto"/>
      <w:ind w:left="0" w:firstLine="0"/>
    </w:pPr>
    <w:rPr>
      <w:sz w:val="22"/>
      <w:lang w:eastAsia="es-ES"/>
    </w:rPr>
  </w:style>
  <w:style w:type="paragraph" w:customStyle="1" w:styleId="tITU">
    <w:name w:val="tITU"/>
    <w:basedOn w:val="Prrafodelista1"/>
    <w:pPr>
      <w:keepNext/>
      <w:widowControl/>
      <w:spacing w:before="120" w:after="120" w:line="312" w:lineRule="auto"/>
      <w:ind w:left="360" w:hanging="360"/>
      <w:contextualSpacing w:val="0"/>
      <w:outlineLvl w:val="0"/>
    </w:pPr>
    <w:rPr>
      <w:rFonts w:ascii="Arial Negrita" w:hAnsi="Arial Negrita" w:cs="Times New Roman"/>
      <w:b/>
      <w:lang w:eastAsia="es-ES"/>
    </w:rPr>
  </w:style>
  <w:style w:type="paragraph" w:customStyle="1" w:styleId="TITULO2IM3">
    <w:name w:val="TITULO2 (IM3)"/>
    <w:basedOn w:val="Ttulo2"/>
    <w:link w:val="TITULO2IM3Car"/>
    <w:pPr>
      <w:keepNext/>
      <w:suppressAutoHyphens w:val="0"/>
      <w:spacing w:before="120" w:after="120" w:line="312" w:lineRule="auto"/>
      <w:ind w:left="567" w:hanging="567"/>
      <w:jc w:val="left"/>
    </w:pPr>
    <w:rPr>
      <w:rFonts w:eastAsia="Kozuka Gothic Pro EL" w:cs="Arial"/>
      <w:bCs/>
    </w:rPr>
  </w:style>
  <w:style w:type="character" w:customStyle="1" w:styleId="TITULO2IM3Car">
    <w:name w:val="TITULO2 (IM3) Car"/>
    <w:basedOn w:val="Ttulo2Car"/>
    <w:link w:val="TITULO2IM3"/>
    <w:rPr>
      <w:rFonts w:ascii="Arial Negrita" w:eastAsia="Kozuka Gothic Pro EL" w:hAnsi="Arial Negrita" w:cs="Arial"/>
      <w:b/>
      <w:bCs/>
      <w:sz w:val="22"/>
      <w:szCs w:val="22"/>
      <w:lang w:val="es-CL" w:eastAsia="en-US"/>
    </w:rPr>
  </w:style>
  <w:style w:type="paragraph" w:customStyle="1" w:styleId="TITULO1IM3">
    <w:name w:val="TITULO 1 (IM3)"/>
    <w:basedOn w:val="tITU"/>
    <w:link w:val="TITULO1IM3Car"/>
    <w:pPr>
      <w:numPr>
        <w:numId w:val="22"/>
      </w:numPr>
    </w:pPr>
  </w:style>
  <w:style w:type="character" w:customStyle="1" w:styleId="TITULO1IM3Car">
    <w:name w:val="TITULO 1 (IM3) Car"/>
    <w:basedOn w:val="Fuentedeprrafopredeter"/>
    <w:link w:val="TITULO1IM3"/>
    <w:rPr>
      <w:rFonts w:ascii="Arial Negrita" w:hAnsi="Arial Negrita"/>
      <w:b/>
      <w:sz w:val="24"/>
    </w:rPr>
  </w:style>
  <w:style w:type="paragraph" w:customStyle="1" w:styleId="TtuloFigura">
    <w:name w:val="Título Figura"/>
    <w:basedOn w:val="Normal"/>
    <w:link w:val="TtuloFiguraCar"/>
    <w:qFormat/>
    <w:pPr>
      <w:widowControl w:val="0"/>
      <w:spacing w:line="276" w:lineRule="auto"/>
      <w:ind w:left="0" w:firstLine="0"/>
      <w:jc w:val="center"/>
    </w:pPr>
    <w:rPr>
      <w:rFonts w:ascii="Cambria" w:hAnsi="Cambria"/>
      <w:lang w:val="es-ES" w:eastAsia="es-MX"/>
    </w:rPr>
  </w:style>
  <w:style w:type="character" w:customStyle="1" w:styleId="TtuloFiguraCar">
    <w:name w:val="Título Figura Car"/>
    <w:link w:val="TtuloFigura"/>
    <w:locked/>
    <w:rPr>
      <w:rFonts w:ascii="Cambria" w:hAnsi="Cambria"/>
      <w:lang w:eastAsia="es-MX"/>
    </w:rPr>
  </w:style>
  <w:style w:type="character" w:customStyle="1" w:styleId="Mencionar1">
    <w:name w:val="Mencionar1"/>
    <w:basedOn w:val="Fuentedeprrafopredeter"/>
    <w:uiPriority w:val="99"/>
    <w:semiHidden/>
    <w:unhideWhenUsed/>
    <w:rPr>
      <w:color w:val="2B579A"/>
      <w:shd w:val="clear" w:color="auto" w:fill="E6E6E6"/>
    </w:rPr>
  </w:style>
  <w:style w:type="character" w:customStyle="1" w:styleId="Mencionar2">
    <w:name w:val="Mencionar2"/>
    <w:basedOn w:val="Fuentedeprrafopredeter"/>
    <w:uiPriority w:val="99"/>
    <w:semiHidden/>
    <w:unhideWhenUsed/>
    <w:rPr>
      <w:color w:val="2B579A"/>
      <w:shd w:val="clear" w:color="auto" w:fill="E6E6E6"/>
    </w:rPr>
  </w:style>
  <w:style w:type="character" w:customStyle="1" w:styleId="Mencinsinresolver11">
    <w:name w:val="Mención sin resolver11"/>
    <w:basedOn w:val="Fuentedeprrafopredeter"/>
    <w:uiPriority w:val="99"/>
    <w:semiHidden/>
    <w:unhideWhenUsed/>
    <w:rPr>
      <w:color w:val="808080"/>
      <w:shd w:val="clear" w:color="auto" w:fill="E6E6E6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Pr>
      <w:color w:val="605E5C"/>
      <w:shd w:val="clear" w:color="auto" w:fill="E1DFDD"/>
    </w:rPr>
  </w:style>
  <w:style w:type="character" w:customStyle="1" w:styleId="Mencinsinresolver3">
    <w:name w:val="Mención sin resolver3"/>
    <w:basedOn w:val="Fuentedeprrafopredeter"/>
    <w:uiPriority w:val="99"/>
    <w:semiHidden/>
    <w:unhideWhenUsed/>
    <w:rPr>
      <w:color w:val="808080"/>
      <w:shd w:val="clear" w:color="auto" w:fill="E6E6E6"/>
    </w:rPr>
  </w:style>
  <w:style w:type="character" w:customStyle="1" w:styleId="Mencinsinresolver4">
    <w:name w:val="Mención sin resolver4"/>
    <w:basedOn w:val="Fuentedeprrafopredeter"/>
    <w:uiPriority w:val="99"/>
    <w:semiHidden/>
    <w:unhideWhenUsed/>
    <w:rPr>
      <w:color w:val="605E5C"/>
      <w:shd w:val="clear" w:color="auto" w:fill="E1DFDD"/>
    </w:rPr>
  </w:style>
  <w:style w:type="table" w:customStyle="1" w:styleId="TabeladeGradeClara1">
    <w:name w:val="Tabela de Grade Clara1"/>
    <w:basedOn w:val="Tablanormal"/>
    <w:uiPriority w:val="40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customStyle="1" w:styleId="normaltextrun">
    <w:name w:val="normaltextrun"/>
    <w:basedOn w:val="Fuentedeprrafopredeter"/>
  </w:style>
  <w:style w:type="paragraph" w:customStyle="1" w:styleId="Titulo4">
    <w:name w:val="Titulo 4"/>
    <w:basedOn w:val="Ttulo4"/>
    <w:next w:val="Normal"/>
    <w:semiHidden/>
    <w:pPr>
      <w:numPr>
        <w:numId w:val="23"/>
      </w:numPr>
      <w:tabs>
        <w:tab w:val="left" w:pos="851"/>
      </w:tabs>
      <w:ind w:left="0" w:firstLine="0"/>
    </w:pPr>
    <w:rPr>
      <w:b/>
      <w:bCs w:val="0"/>
      <w:szCs w:val="24"/>
      <w:u w:val="single"/>
      <w:lang w:val="en-US" w:eastAsia="es-ES"/>
    </w:rPr>
  </w:style>
  <w:style w:type="character" w:customStyle="1" w:styleId="EquationCaption">
    <w:name w:val="_Equation Caption"/>
    <w:semiHidden/>
  </w:style>
  <w:style w:type="paragraph" w:customStyle="1" w:styleId="Textoindependiente21">
    <w:name w:val="Texto independiente 21"/>
    <w:basedOn w:val="Normal"/>
    <w:semiHidden/>
    <w:pPr>
      <w:tabs>
        <w:tab w:val="left" w:pos="2127"/>
      </w:tabs>
      <w:ind w:left="1843" w:hanging="992"/>
    </w:pPr>
    <w:rPr>
      <w:sz w:val="22"/>
      <w:lang w:eastAsia="es-ES"/>
    </w:rPr>
  </w:style>
  <w:style w:type="paragraph" w:customStyle="1" w:styleId="Captulo">
    <w:name w:val="Capítulo"/>
    <w:basedOn w:val="Normal"/>
    <w:next w:val="Normal"/>
    <w:semiHidden/>
    <w:pPr>
      <w:keepNext/>
      <w:spacing w:before="360"/>
      <w:ind w:left="0" w:firstLine="0"/>
      <w:jc w:val="center"/>
    </w:pPr>
    <w:rPr>
      <w:b/>
      <w:kern w:val="28"/>
      <w:sz w:val="24"/>
      <w:u w:val="single"/>
      <w:lang w:eastAsia="es-ES"/>
    </w:rPr>
  </w:style>
  <w:style w:type="paragraph" w:customStyle="1" w:styleId="Cita1">
    <w:name w:val="Cita1"/>
    <w:basedOn w:val="Textoindependiente"/>
    <w:semiHidden/>
    <w:pPr>
      <w:keepLines/>
      <w:widowControl/>
      <w:pBdr>
        <w:top w:val="single" w:sz="4" w:space="1" w:color="auto"/>
      </w:pBdr>
      <w:spacing w:after="160" w:line="288" w:lineRule="auto"/>
      <w:ind w:left="720" w:right="720"/>
      <w:jc w:val="left"/>
    </w:pPr>
    <w:rPr>
      <w:rFonts w:ascii="Times New Roman" w:hAnsi="Times New Roman"/>
      <w:i/>
      <w:sz w:val="16"/>
      <w:lang w:eastAsia="es-ES"/>
    </w:rPr>
  </w:style>
  <w:style w:type="paragraph" w:customStyle="1" w:styleId="Citaprimero">
    <w:name w:val="Cita primero"/>
    <w:basedOn w:val="Cita1"/>
    <w:next w:val="Cita1"/>
    <w:semiHidden/>
    <w:pPr>
      <w:spacing w:before="120"/>
    </w:pPr>
  </w:style>
  <w:style w:type="paragraph" w:customStyle="1" w:styleId="Citaltimo">
    <w:name w:val="Cita último"/>
    <w:basedOn w:val="Cita1"/>
    <w:next w:val="Textoindependiente"/>
    <w:semiHidden/>
    <w:pPr>
      <w:spacing w:after="240"/>
    </w:pPr>
  </w:style>
  <w:style w:type="paragraph" w:customStyle="1" w:styleId="DatosTabla">
    <w:name w:val="DatosTabla"/>
    <w:basedOn w:val="Normal"/>
    <w:semiHidden/>
    <w:pPr>
      <w:tabs>
        <w:tab w:val="decimal" w:pos="1008"/>
      </w:tabs>
      <w:spacing w:before="120" w:after="120" w:line="120" w:lineRule="atLeast"/>
      <w:ind w:left="72" w:right="72" w:firstLine="0"/>
      <w:jc w:val="left"/>
    </w:pPr>
    <w:rPr>
      <w:rFonts w:ascii="Times New Roman" w:hAnsi="Times New Roman"/>
      <w:lang w:eastAsia="es-ES"/>
    </w:rPr>
  </w:style>
  <w:style w:type="paragraph" w:customStyle="1" w:styleId="DatosTablaNoDecimal">
    <w:name w:val="DatosTablaNoDecimal"/>
    <w:basedOn w:val="DatosTabla"/>
    <w:semiHidden/>
    <w:pPr>
      <w:tabs>
        <w:tab w:val="right" w:pos="1008"/>
      </w:tabs>
    </w:pPr>
  </w:style>
  <w:style w:type="paragraph" w:customStyle="1" w:styleId="DireccinTelfono">
    <w:name w:val="Dirección/Teléfono"/>
    <w:basedOn w:val="Normal"/>
    <w:semiHidden/>
    <w:pPr>
      <w:ind w:left="245" w:firstLine="0"/>
      <w:jc w:val="left"/>
    </w:pPr>
    <w:rPr>
      <w:rFonts w:ascii="Times New Roman" w:hAnsi="Times New Roman"/>
      <w:lang w:eastAsia="es-ES"/>
    </w:rPr>
  </w:style>
  <w:style w:type="paragraph" w:customStyle="1" w:styleId="Encabezadobase">
    <w:name w:val="Encabezado base"/>
    <w:basedOn w:val="Normal"/>
    <w:semiHidden/>
    <w:pPr>
      <w:keepLines/>
      <w:tabs>
        <w:tab w:val="center" w:pos="4320"/>
        <w:tab w:val="right" w:pos="8640"/>
      </w:tabs>
      <w:ind w:left="0" w:firstLine="0"/>
      <w:jc w:val="left"/>
    </w:pPr>
    <w:rPr>
      <w:rFonts w:ascii="Times New Roman" w:hAnsi="Times New Roman"/>
      <w:lang w:eastAsia="es-ES"/>
    </w:rPr>
  </w:style>
  <w:style w:type="paragraph" w:customStyle="1" w:styleId="Encabezadodetda">
    <w:name w:val="Encabezado de tda"/>
    <w:basedOn w:val="Normal"/>
    <w:semiHidden/>
    <w:pPr>
      <w:widowControl w:val="0"/>
      <w:tabs>
        <w:tab w:val="right" w:pos="9360"/>
      </w:tabs>
      <w:suppressAutoHyphens/>
      <w:snapToGrid w:val="0"/>
      <w:ind w:left="0" w:firstLine="0"/>
      <w:jc w:val="left"/>
    </w:pPr>
    <w:rPr>
      <w:rFonts w:ascii="Courier New" w:hAnsi="Courier New"/>
      <w:lang w:val="en-US" w:eastAsia="es-ES"/>
    </w:rPr>
  </w:style>
  <w:style w:type="paragraph" w:customStyle="1" w:styleId="Encabezadoimpar">
    <w:name w:val="Encabezado impar"/>
    <w:basedOn w:val="Normal"/>
    <w:semiHidden/>
    <w:pPr>
      <w:keepLines/>
      <w:tabs>
        <w:tab w:val="right" w:pos="0"/>
        <w:tab w:val="center" w:pos="4320"/>
        <w:tab w:val="right" w:pos="8640"/>
      </w:tabs>
      <w:ind w:left="0" w:firstLine="0"/>
      <w:jc w:val="right"/>
    </w:pPr>
    <w:rPr>
      <w:rFonts w:ascii="Times New Roman" w:hAnsi="Times New Roman"/>
      <w:sz w:val="18"/>
      <w:lang w:eastAsia="es-ES"/>
    </w:rPr>
  </w:style>
  <w:style w:type="paragraph" w:customStyle="1" w:styleId="Encabezadopar">
    <w:name w:val="Encabezado par"/>
    <w:basedOn w:val="Normal"/>
    <w:semiHidden/>
    <w:pPr>
      <w:keepLines/>
      <w:tabs>
        <w:tab w:val="center" w:pos="4320"/>
        <w:tab w:val="right" w:pos="8640"/>
      </w:tabs>
      <w:ind w:left="0" w:firstLine="0"/>
      <w:jc w:val="left"/>
    </w:pPr>
    <w:rPr>
      <w:rFonts w:ascii="Times New Roman" w:hAnsi="Times New Roman"/>
      <w:sz w:val="18"/>
      <w:lang w:eastAsia="es-ES"/>
    </w:rPr>
  </w:style>
  <w:style w:type="paragraph" w:customStyle="1" w:styleId="Encabezadoprimero">
    <w:name w:val="Encabezado primero"/>
    <w:basedOn w:val="Normal"/>
    <w:semiHidden/>
    <w:pPr>
      <w:keepLines/>
      <w:tabs>
        <w:tab w:val="center" w:pos="4320"/>
      </w:tabs>
      <w:ind w:left="0" w:firstLine="0"/>
      <w:jc w:val="center"/>
    </w:pPr>
    <w:rPr>
      <w:rFonts w:ascii="Times New Roman" w:hAnsi="Times New Roman"/>
      <w:sz w:val="18"/>
      <w:lang w:eastAsia="es-ES"/>
    </w:rPr>
  </w:style>
  <w:style w:type="character" w:customStyle="1" w:styleId="nfasisinicial">
    <w:name w:val="Énfasis inicial"/>
    <w:semiHidden/>
    <w:rPr>
      <w:b/>
      <w:i/>
    </w:rPr>
  </w:style>
  <w:style w:type="paragraph" w:customStyle="1" w:styleId="Eslogan">
    <w:name w:val="Eslogan"/>
    <w:basedOn w:val="DireccinTelfono"/>
    <w:next w:val="DireccinTelfono"/>
    <w:semiHidden/>
    <w:rPr>
      <w:b/>
      <w:i/>
    </w:rPr>
  </w:style>
  <w:style w:type="paragraph" w:customStyle="1" w:styleId="Etiquetadeparte">
    <w:name w:val="Etiqueta de parte"/>
    <w:basedOn w:val="Normal"/>
    <w:next w:val="Normal"/>
    <w:semiHidden/>
    <w:pPr>
      <w:keepNext/>
      <w:spacing w:before="600" w:after="160"/>
      <w:ind w:left="0" w:firstLine="0"/>
      <w:jc w:val="center"/>
    </w:pPr>
    <w:rPr>
      <w:kern w:val="28"/>
      <w:sz w:val="24"/>
      <w:u w:val="single"/>
      <w:lang w:eastAsia="es-ES"/>
    </w:rPr>
  </w:style>
  <w:style w:type="paragraph" w:customStyle="1" w:styleId="Etiquetadeseccin">
    <w:name w:val="Etiqueta de sección"/>
    <w:basedOn w:val="Normal"/>
    <w:next w:val="Textoindependiente"/>
    <w:semiHidden/>
    <w:pPr>
      <w:keepNext/>
      <w:keepLines/>
      <w:spacing w:before="240" w:after="360"/>
      <w:ind w:left="0" w:firstLine="0"/>
      <w:jc w:val="center"/>
    </w:pPr>
    <w:rPr>
      <w:b/>
      <w:kern w:val="28"/>
      <w:sz w:val="36"/>
      <w:lang w:eastAsia="es-ES"/>
    </w:rPr>
  </w:style>
  <w:style w:type="paragraph" w:customStyle="1" w:styleId="FechasNotas">
    <w:name w:val="Fechas/Notas"/>
    <w:basedOn w:val="Normal"/>
    <w:semiHidden/>
    <w:pPr>
      <w:ind w:left="0" w:firstLine="0"/>
      <w:jc w:val="left"/>
    </w:pPr>
    <w:rPr>
      <w:rFonts w:ascii="Times New Roman" w:hAnsi="Times New Roman"/>
      <w:b/>
      <w:lang w:eastAsia="es-ES"/>
    </w:rPr>
  </w:style>
  <w:style w:type="paragraph" w:customStyle="1" w:styleId="font5">
    <w:name w:val="font5"/>
    <w:basedOn w:val="Normal"/>
    <w:pPr>
      <w:spacing w:before="100" w:beforeAutospacing="1" w:after="100" w:afterAutospacing="1"/>
      <w:ind w:left="0" w:firstLine="0"/>
      <w:jc w:val="left"/>
    </w:pPr>
    <w:rPr>
      <w:rFonts w:ascii="CG Times" w:eastAsia="Arial Unicode MS" w:hAnsi="CG Times" w:cs="Arial Unicode MS"/>
      <w:sz w:val="24"/>
      <w:szCs w:val="24"/>
      <w:lang w:val="es-ES" w:eastAsia="es-ES"/>
    </w:rPr>
  </w:style>
  <w:style w:type="paragraph" w:customStyle="1" w:styleId="Imagen">
    <w:name w:val="Imagen"/>
    <w:basedOn w:val="Textoindependiente"/>
    <w:next w:val="Descripcin"/>
    <w:semiHidden/>
    <w:pPr>
      <w:keepNext/>
      <w:widowControl/>
      <w:pBdr>
        <w:top w:val="single" w:sz="4" w:space="1" w:color="auto"/>
      </w:pBdr>
      <w:spacing w:after="160" w:line="288" w:lineRule="auto"/>
      <w:jc w:val="left"/>
    </w:pPr>
    <w:rPr>
      <w:rFonts w:ascii="Times New Roman" w:hAnsi="Times New Roman"/>
      <w:sz w:val="16"/>
      <w:lang w:eastAsia="es-ES"/>
    </w:rPr>
  </w:style>
  <w:style w:type="paragraph" w:customStyle="1" w:styleId="ndicebase">
    <w:name w:val="Índice base"/>
    <w:basedOn w:val="Normal"/>
    <w:semiHidden/>
    <w:pPr>
      <w:tabs>
        <w:tab w:val="right" w:leader="dot" w:pos="3960"/>
      </w:tabs>
      <w:ind w:left="720" w:hanging="720"/>
      <w:jc w:val="left"/>
    </w:pPr>
    <w:rPr>
      <w:rFonts w:ascii="Times New Roman" w:hAnsi="Times New Roman"/>
      <w:lang w:eastAsia="es-ES"/>
    </w:rPr>
  </w:style>
  <w:style w:type="paragraph" w:customStyle="1" w:styleId="Infodocumentosadjuntos">
    <w:name w:val="Info documentos adjuntos"/>
    <w:basedOn w:val="Normal"/>
    <w:semiHidden/>
    <w:pPr>
      <w:ind w:left="0" w:firstLine="0"/>
      <w:jc w:val="left"/>
    </w:pPr>
    <w:rPr>
      <w:rFonts w:ascii="Times New Roman" w:hAnsi="Times New Roman"/>
      <w:lang w:val="es-ES" w:eastAsia="es-ES"/>
    </w:rPr>
  </w:style>
  <w:style w:type="paragraph" w:customStyle="1" w:styleId="Legal">
    <w:name w:val="Legal"/>
    <w:basedOn w:val="Normal"/>
    <w:semiHidden/>
    <w:pPr>
      <w:ind w:left="86" w:right="86" w:firstLine="0"/>
      <w:jc w:val="left"/>
    </w:pPr>
    <w:rPr>
      <w:rFonts w:ascii="Times New Roman" w:hAnsi="Times New Roman"/>
      <w:sz w:val="12"/>
      <w:lang w:eastAsia="es-ES"/>
    </w:rPr>
  </w:style>
  <w:style w:type="paragraph" w:customStyle="1" w:styleId="Listaconnmerosprimero">
    <w:name w:val="Lista con números primero"/>
    <w:basedOn w:val="Listaconnmeros"/>
    <w:next w:val="Listaconnmeros"/>
    <w:semiHidden/>
    <w:pPr>
      <w:numPr>
        <w:numId w:val="0"/>
      </w:numPr>
      <w:pBdr>
        <w:top w:val="single" w:sz="4" w:space="1" w:color="auto"/>
      </w:pBdr>
      <w:spacing w:before="80" w:after="160" w:line="288" w:lineRule="auto"/>
      <w:ind w:left="720" w:hanging="360"/>
      <w:contextualSpacing w:val="0"/>
      <w:jc w:val="left"/>
    </w:pPr>
    <w:rPr>
      <w:rFonts w:ascii="Times New Roman" w:hAnsi="Times New Roman" w:cs="Times New Roman"/>
      <w:sz w:val="16"/>
      <w:szCs w:val="20"/>
      <w:lang w:eastAsia="es-ES"/>
    </w:rPr>
  </w:style>
  <w:style w:type="paragraph" w:customStyle="1" w:styleId="Listaconnmerosltimo">
    <w:name w:val="Lista con números último"/>
    <w:basedOn w:val="Listaconnmeros"/>
    <w:next w:val="Textoindependiente"/>
    <w:semiHidden/>
    <w:pPr>
      <w:numPr>
        <w:numId w:val="0"/>
      </w:numPr>
      <w:pBdr>
        <w:top w:val="single" w:sz="4" w:space="1" w:color="auto"/>
      </w:pBdr>
      <w:spacing w:after="240" w:line="288" w:lineRule="auto"/>
      <w:ind w:left="720" w:hanging="360"/>
      <w:contextualSpacing w:val="0"/>
      <w:jc w:val="left"/>
    </w:pPr>
    <w:rPr>
      <w:rFonts w:ascii="Times New Roman" w:hAnsi="Times New Roman" w:cs="Times New Roman"/>
      <w:sz w:val="16"/>
      <w:szCs w:val="20"/>
      <w:lang w:eastAsia="es-ES"/>
    </w:rPr>
  </w:style>
  <w:style w:type="paragraph" w:customStyle="1" w:styleId="Listaconvietasprimero">
    <w:name w:val="Lista con viñetas primero"/>
    <w:basedOn w:val="Listaconvietas"/>
    <w:next w:val="Listaconvietas"/>
    <w:semiHidden/>
    <w:pPr>
      <w:numPr>
        <w:numId w:val="0"/>
      </w:numPr>
      <w:spacing w:before="80" w:after="160" w:line="288" w:lineRule="auto"/>
      <w:ind w:left="720" w:hanging="360"/>
      <w:jc w:val="left"/>
    </w:pPr>
    <w:rPr>
      <w:rFonts w:ascii="Times New Roman" w:hAnsi="Times New Roman"/>
    </w:rPr>
  </w:style>
  <w:style w:type="paragraph" w:customStyle="1" w:styleId="Listaconvietasltimo">
    <w:name w:val="Lista con viñetas último"/>
    <w:basedOn w:val="Listaconvietas"/>
    <w:next w:val="Textoindependiente"/>
    <w:semiHidden/>
    <w:pPr>
      <w:numPr>
        <w:numId w:val="0"/>
      </w:numPr>
      <w:spacing w:after="240" w:line="288" w:lineRule="auto"/>
      <w:ind w:left="720" w:hanging="360"/>
      <w:jc w:val="left"/>
    </w:pPr>
    <w:rPr>
      <w:rFonts w:ascii="Times New Roman" w:hAnsi="Times New Roman"/>
    </w:rPr>
  </w:style>
  <w:style w:type="paragraph" w:customStyle="1" w:styleId="Listaprimero">
    <w:name w:val="Lista primero"/>
    <w:basedOn w:val="Lista"/>
    <w:next w:val="Lista"/>
    <w:semiHidden/>
    <w:pPr>
      <w:pBdr>
        <w:top w:val="single" w:sz="4" w:space="1" w:color="auto"/>
      </w:pBdr>
      <w:tabs>
        <w:tab w:val="left" w:pos="720"/>
      </w:tabs>
      <w:spacing w:before="80" w:after="80" w:line="288" w:lineRule="auto"/>
      <w:ind w:left="720" w:hanging="360"/>
      <w:contextualSpacing w:val="0"/>
      <w:jc w:val="left"/>
    </w:pPr>
    <w:rPr>
      <w:rFonts w:ascii="Times New Roman" w:hAnsi="Times New Roman" w:cs="Times New Roman"/>
      <w:sz w:val="16"/>
      <w:szCs w:val="20"/>
      <w:lang w:eastAsia="es-ES"/>
    </w:rPr>
  </w:style>
  <w:style w:type="paragraph" w:customStyle="1" w:styleId="Listaltimo">
    <w:name w:val="Lista último"/>
    <w:basedOn w:val="Lista"/>
    <w:next w:val="Textoindependiente"/>
    <w:semiHidden/>
    <w:pPr>
      <w:pBdr>
        <w:top w:val="single" w:sz="4" w:space="1" w:color="auto"/>
      </w:pBdr>
      <w:tabs>
        <w:tab w:val="left" w:pos="720"/>
      </w:tabs>
      <w:spacing w:after="240" w:line="288" w:lineRule="auto"/>
      <w:ind w:left="720" w:hanging="360"/>
      <w:contextualSpacing w:val="0"/>
      <w:jc w:val="left"/>
    </w:pPr>
    <w:rPr>
      <w:rFonts w:ascii="Times New Roman" w:hAnsi="Times New Roman" w:cs="Times New Roman"/>
      <w:sz w:val="16"/>
      <w:szCs w:val="20"/>
      <w:lang w:eastAsia="es-ES"/>
    </w:rPr>
  </w:style>
  <w:style w:type="paragraph" w:customStyle="1" w:styleId="Mantenertextoindependiente">
    <w:name w:val="Mantener texto independiente"/>
    <w:basedOn w:val="Textoindependiente"/>
    <w:semiHidden/>
    <w:pPr>
      <w:keepNext/>
      <w:widowControl/>
      <w:pBdr>
        <w:top w:val="single" w:sz="4" w:space="1" w:color="auto"/>
      </w:pBdr>
      <w:spacing w:after="160" w:line="288" w:lineRule="auto"/>
      <w:jc w:val="left"/>
    </w:pPr>
    <w:rPr>
      <w:rFonts w:ascii="Times New Roman" w:hAnsi="Times New Roman"/>
      <w:sz w:val="16"/>
      <w:lang w:eastAsia="es-ES"/>
    </w:rPr>
  </w:style>
  <w:style w:type="paragraph" w:customStyle="1" w:styleId="Nombredelaempresa">
    <w:name w:val="Nombre de la empresa"/>
    <w:basedOn w:val="Normal"/>
    <w:next w:val="Eslogan"/>
    <w:semiHidden/>
    <w:pPr>
      <w:spacing w:line="240" w:lineRule="atLeast"/>
      <w:ind w:left="245" w:firstLine="0"/>
      <w:jc w:val="left"/>
    </w:pPr>
    <w:rPr>
      <w:rFonts w:ascii="Times New Roman" w:hAnsi="Times New Roman"/>
      <w:b/>
      <w:sz w:val="36"/>
      <w:lang w:eastAsia="es-ES"/>
    </w:rPr>
  </w:style>
  <w:style w:type="paragraph" w:customStyle="1" w:styleId="Notaalpiebase">
    <w:name w:val="Nota al pie base"/>
    <w:basedOn w:val="Normal"/>
    <w:semiHidden/>
    <w:pPr>
      <w:tabs>
        <w:tab w:val="left" w:pos="187"/>
      </w:tabs>
      <w:spacing w:line="220" w:lineRule="exact"/>
      <w:ind w:left="187" w:hanging="187"/>
      <w:jc w:val="left"/>
    </w:pPr>
    <w:rPr>
      <w:rFonts w:ascii="Times New Roman" w:hAnsi="Times New Roman"/>
      <w:sz w:val="18"/>
      <w:lang w:eastAsia="es-ES"/>
    </w:rPr>
  </w:style>
  <w:style w:type="paragraph" w:customStyle="1" w:styleId="Notas">
    <w:name w:val="Notas"/>
    <w:basedOn w:val="FechasNotas"/>
    <w:semiHidden/>
    <w:rPr>
      <w:b w:val="0"/>
    </w:rPr>
  </w:style>
  <w:style w:type="paragraph" w:customStyle="1" w:styleId="Numeracinconnmeros">
    <w:name w:val="Numeración con números"/>
    <w:basedOn w:val="Normal"/>
    <w:semiHidden/>
    <w:pPr>
      <w:tabs>
        <w:tab w:val="left" w:pos="142"/>
        <w:tab w:val="left" w:pos="1418"/>
        <w:tab w:val="left" w:pos="9350"/>
      </w:tabs>
      <w:spacing w:before="120" w:after="120" w:line="336" w:lineRule="auto"/>
      <w:ind w:left="0" w:firstLine="0"/>
    </w:pPr>
    <w:rPr>
      <w:rFonts w:cs="Arial"/>
      <w:bCs/>
      <w:lang w:eastAsia="es-ES"/>
    </w:rPr>
  </w:style>
  <w:style w:type="paragraph" w:customStyle="1" w:styleId="Nmeros">
    <w:name w:val="Números"/>
    <w:basedOn w:val="Normal"/>
    <w:semiHidden/>
    <w:pPr>
      <w:tabs>
        <w:tab w:val="left" w:pos="142"/>
        <w:tab w:val="left" w:pos="9350"/>
      </w:tabs>
      <w:spacing w:before="240" w:after="120" w:line="360" w:lineRule="auto"/>
      <w:ind w:left="0" w:firstLine="0"/>
    </w:pPr>
    <w:rPr>
      <w:rFonts w:cs="Arial"/>
      <w:bCs/>
      <w:lang w:eastAsia="es-ES"/>
    </w:rPr>
  </w:style>
  <w:style w:type="paragraph" w:customStyle="1" w:styleId="Piedepginaimpar">
    <w:name w:val="Pie de página impar"/>
    <w:basedOn w:val="Normal"/>
    <w:semiHidden/>
    <w:pPr>
      <w:keepLines/>
      <w:tabs>
        <w:tab w:val="right" w:pos="0"/>
        <w:tab w:val="center" w:pos="4320"/>
        <w:tab w:val="right" w:pos="8640"/>
      </w:tabs>
      <w:ind w:left="0" w:firstLine="0"/>
      <w:jc w:val="right"/>
    </w:pPr>
    <w:rPr>
      <w:rFonts w:ascii="Times New Roman" w:hAnsi="Times New Roman"/>
      <w:sz w:val="16"/>
      <w:lang w:eastAsia="es-ES"/>
    </w:rPr>
  </w:style>
  <w:style w:type="paragraph" w:customStyle="1" w:styleId="Piedepginapar">
    <w:name w:val="Pie de página par"/>
    <w:basedOn w:val="Normal"/>
    <w:semiHidden/>
    <w:pPr>
      <w:keepLines/>
      <w:tabs>
        <w:tab w:val="center" w:pos="4320"/>
        <w:tab w:val="right" w:pos="8640"/>
      </w:tabs>
      <w:ind w:left="0" w:firstLine="0"/>
      <w:jc w:val="left"/>
    </w:pPr>
    <w:rPr>
      <w:rFonts w:ascii="Times New Roman" w:hAnsi="Times New Roman"/>
      <w:sz w:val="16"/>
      <w:lang w:eastAsia="es-ES"/>
    </w:rPr>
  </w:style>
  <w:style w:type="paragraph" w:customStyle="1" w:styleId="Piedepginaprimero">
    <w:name w:val="Pie de página primero"/>
    <w:basedOn w:val="Normal"/>
    <w:semiHidden/>
    <w:pPr>
      <w:keepLines/>
      <w:tabs>
        <w:tab w:val="center" w:pos="4320"/>
      </w:tabs>
      <w:ind w:left="0" w:firstLine="0"/>
      <w:jc w:val="center"/>
    </w:pPr>
    <w:rPr>
      <w:rFonts w:ascii="Times New Roman" w:hAnsi="Times New Roman"/>
      <w:sz w:val="16"/>
      <w:lang w:eastAsia="es-ES"/>
    </w:rPr>
  </w:style>
  <w:style w:type="paragraph" w:customStyle="1" w:styleId="Portadadesubttulo">
    <w:name w:val="Portada de subtítulo"/>
    <w:basedOn w:val="Normal"/>
    <w:next w:val="Textoindependiente"/>
    <w:semiHidden/>
    <w:pPr>
      <w:keepNext/>
      <w:spacing w:before="240" w:after="160"/>
      <w:ind w:left="0" w:firstLine="0"/>
      <w:jc w:val="center"/>
    </w:pPr>
    <w:rPr>
      <w:i/>
      <w:kern w:val="28"/>
      <w:sz w:val="36"/>
      <w:lang w:eastAsia="es-ES"/>
    </w:rPr>
  </w:style>
  <w:style w:type="paragraph" w:customStyle="1" w:styleId="Portadadettulo">
    <w:name w:val="Portada de título"/>
    <w:basedOn w:val="Normal"/>
    <w:next w:val="Portadadesubttulo"/>
    <w:semiHidden/>
    <w:pPr>
      <w:keepNext/>
      <w:spacing w:before="720" w:after="160"/>
      <w:ind w:left="0" w:firstLine="0"/>
      <w:jc w:val="center"/>
    </w:pPr>
    <w:rPr>
      <w:b/>
      <w:kern w:val="28"/>
      <w:sz w:val="48"/>
      <w:lang w:eastAsia="es-ES"/>
    </w:rPr>
  </w:style>
  <w:style w:type="paragraph" w:customStyle="1" w:styleId="Recuocommarcadores">
    <w:name w:val="Recuo com marcadores"/>
    <w:basedOn w:val="Textoindependiente"/>
    <w:next w:val="Textoindependiente"/>
    <w:semiHidden/>
    <w:pPr>
      <w:widowControl/>
      <w:pBdr>
        <w:top w:val="single" w:sz="4" w:space="1" w:color="auto"/>
      </w:pBdr>
      <w:tabs>
        <w:tab w:val="left" w:pos="926"/>
      </w:tabs>
      <w:spacing w:line="288" w:lineRule="auto"/>
      <w:ind w:left="926" w:hanging="360"/>
      <w:jc w:val="center"/>
    </w:pPr>
    <w:rPr>
      <w:rFonts w:ascii="Times New Roman" w:hAnsi="Times New Roman"/>
      <w:sz w:val="24"/>
      <w:lang w:val="pt-BR" w:eastAsia="pt-BR"/>
    </w:rPr>
  </w:style>
  <w:style w:type="paragraph" w:customStyle="1" w:styleId="Sinespaciado1">
    <w:name w:val="Sin espaciado1"/>
    <w:semiHidden/>
    <w:pPr>
      <w:spacing w:line="288" w:lineRule="auto"/>
      <w:jc w:val="both"/>
    </w:pPr>
    <w:rPr>
      <w:rFonts w:ascii="Calibri" w:hAnsi="Calibri"/>
      <w:sz w:val="22"/>
      <w:szCs w:val="22"/>
      <w:lang w:val="es-ES" w:eastAsia="en-US"/>
    </w:rPr>
  </w:style>
  <w:style w:type="paragraph" w:customStyle="1" w:styleId="Subttulodeparte">
    <w:name w:val="Subtítulo de parte"/>
    <w:basedOn w:val="Normal"/>
    <w:next w:val="Textoindependiente"/>
    <w:semiHidden/>
    <w:pPr>
      <w:keepNext/>
      <w:spacing w:before="360" w:after="120"/>
      <w:ind w:left="0" w:firstLine="0"/>
      <w:jc w:val="center"/>
    </w:pPr>
    <w:rPr>
      <w:i/>
      <w:kern w:val="28"/>
      <w:sz w:val="32"/>
      <w:lang w:eastAsia="es-ES"/>
    </w:rPr>
  </w:style>
  <w:style w:type="paragraph" w:customStyle="1" w:styleId="Subttulodelcaptulo">
    <w:name w:val="Subtítulo del capítulo"/>
    <w:basedOn w:val="Normal"/>
    <w:next w:val="Textoindependiente"/>
    <w:semiHidden/>
    <w:pPr>
      <w:keepNext/>
      <w:keepLines/>
      <w:spacing w:before="360" w:after="360"/>
      <w:ind w:left="0" w:firstLine="0"/>
      <w:jc w:val="center"/>
    </w:pPr>
    <w:rPr>
      <w:i/>
      <w:kern w:val="28"/>
      <w:sz w:val="28"/>
      <w:lang w:eastAsia="es-ES"/>
    </w:rPr>
  </w:style>
  <w:style w:type="character" w:customStyle="1" w:styleId="Superndice">
    <w:name w:val="Superíndice"/>
    <w:semiHidden/>
    <w:rPr>
      <w:position w:val="0"/>
      <w:vertAlign w:val="superscript"/>
    </w:rPr>
  </w:style>
  <w:style w:type="paragraph" w:customStyle="1" w:styleId="Tdc10">
    <w:name w:val="Tdc 1"/>
    <w:basedOn w:val="Normal"/>
    <w:semiHidden/>
    <w:pPr>
      <w:widowControl w:val="0"/>
      <w:tabs>
        <w:tab w:val="right" w:leader="dot" w:pos="9360"/>
      </w:tabs>
      <w:suppressAutoHyphens/>
      <w:snapToGrid w:val="0"/>
      <w:spacing w:before="480"/>
      <w:ind w:left="720" w:right="720" w:hanging="720"/>
      <w:jc w:val="left"/>
    </w:pPr>
    <w:rPr>
      <w:rFonts w:ascii="Courier New" w:hAnsi="Courier New"/>
      <w:lang w:val="en-US" w:eastAsia="es-ES"/>
    </w:rPr>
  </w:style>
  <w:style w:type="paragraph" w:customStyle="1" w:styleId="Tdc20">
    <w:name w:val="Tdc 2"/>
    <w:basedOn w:val="Normal"/>
    <w:semiHidden/>
    <w:pPr>
      <w:widowControl w:val="0"/>
      <w:tabs>
        <w:tab w:val="right" w:leader="dot" w:pos="9360"/>
      </w:tabs>
      <w:suppressAutoHyphens/>
      <w:snapToGrid w:val="0"/>
      <w:ind w:left="1440" w:right="720" w:hanging="720"/>
      <w:jc w:val="left"/>
    </w:pPr>
    <w:rPr>
      <w:rFonts w:ascii="Courier New" w:hAnsi="Courier New"/>
      <w:lang w:val="en-US" w:eastAsia="es-ES"/>
    </w:rPr>
  </w:style>
  <w:style w:type="paragraph" w:customStyle="1" w:styleId="Tdc40">
    <w:name w:val="Tdc 4"/>
    <w:basedOn w:val="Normal"/>
    <w:semiHidden/>
    <w:pPr>
      <w:widowControl w:val="0"/>
      <w:tabs>
        <w:tab w:val="right" w:leader="dot" w:pos="9360"/>
      </w:tabs>
      <w:suppressAutoHyphens/>
      <w:snapToGrid w:val="0"/>
      <w:ind w:left="2880" w:right="720" w:hanging="720"/>
      <w:jc w:val="left"/>
    </w:pPr>
    <w:rPr>
      <w:rFonts w:ascii="Courier New" w:hAnsi="Courier New"/>
      <w:lang w:val="en-US" w:eastAsia="es-ES"/>
    </w:rPr>
  </w:style>
  <w:style w:type="paragraph" w:customStyle="1" w:styleId="Tdc50">
    <w:name w:val="Tdc 5"/>
    <w:basedOn w:val="Normal"/>
    <w:semiHidden/>
    <w:pPr>
      <w:widowControl w:val="0"/>
      <w:tabs>
        <w:tab w:val="right" w:leader="dot" w:pos="9360"/>
      </w:tabs>
      <w:suppressAutoHyphens/>
      <w:snapToGrid w:val="0"/>
      <w:ind w:left="3600" w:right="720" w:hanging="720"/>
      <w:jc w:val="left"/>
    </w:pPr>
    <w:rPr>
      <w:rFonts w:ascii="Courier New" w:hAnsi="Courier New"/>
      <w:lang w:val="en-US" w:eastAsia="es-ES"/>
    </w:rPr>
  </w:style>
  <w:style w:type="paragraph" w:customStyle="1" w:styleId="Tdc60">
    <w:name w:val="Tdc 6"/>
    <w:basedOn w:val="Normal"/>
    <w:semiHidden/>
    <w:pPr>
      <w:widowControl w:val="0"/>
      <w:tabs>
        <w:tab w:val="right" w:pos="9360"/>
      </w:tabs>
      <w:suppressAutoHyphens/>
      <w:snapToGrid w:val="0"/>
      <w:ind w:left="720" w:hanging="720"/>
      <w:jc w:val="left"/>
    </w:pPr>
    <w:rPr>
      <w:rFonts w:ascii="Courier New" w:hAnsi="Courier New"/>
      <w:lang w:val="en-US" w:eastAsia="es-ES"/>
    </w:rPr>
  </w:style>
  <w:style w:type="paragraph" w:customStyle="1" w:styleId="Tdc70">
    <w:name w:val="Tdc 7"/>
    <w:basedOn w:val="Normal"/>
    <w:semiHidden/>
    <w:pPr>
      <w:widowControl w:val="0"/>
      <w:suppressAutoHyphens/>
      <w:snapToGrid w:val="0"/>
      <w:ind w:left="720" w:hanging="720"/>
      <w:jc w:val="left"/>
    </w:pPr>
    <w:rPr>
      <w:rFonts w:ascii="Courier New" w:hAnsi="Courier New"/>
      <w:lang w:val="en-US" w:eastAsia="es-ES"/>
    </w:rPr>
  </w:style>
  <w:style w:type="paragraph" w:customStyle="1" w:styleId="Tdc80">
    <w:name w:val="Tdc 8"/>
    <w:basedOn w:val="Normal"/>
    <w:semiHidden/>
    <w:pPr>
      <w:widowControl w:val="0"/>
      <w:tabs>
        <w:tab w:val="right" w:pos="9360"/>
      </w:tabs>
      <w:suppressAutoHyphens/>
      <w:snapToGrid w:val="0"/>
      <w:ind w:left="720" w:hanging="720"/>
      <w:jc w:val="left"/>
    </w:pPr>
    <w:rPr>
      <w:rFonts w:ascii="Courier New" w:hAnsi="Courier New"/>
      <w:lang w:val="en-US" w:eastAsia="es-ES"/>
    </w:rPr>
  </w:style>
  <w:style w:type="paragraph" w:customStyle="1" w:styleId="Textodenotaalfinal">
    <w:name w:val="Texto de nota al final"/>
    <w:basedOn w:val="Normal"/>
    <w:semiHidden/>
    <w:pPr>
      <w:widowControl w:val="0"/>
      <w:snapToGrid w:val="0"/>
      <w:ind w:left="0" w:firstLine="0"/>
      <w:jc w:val="left"/>
    </w:pPr>
    <w:rPr>
      <w:rFonts w:ascii="Courier New" w:hAnsi="Courier New"/>
      <w:sz w:val="24"/>
      <w:lang w:val="es-ES" w:eastAsia="es-ES"/>
    </w:rPr>
  </w:style>
  <w:style w:type="paragraph" w:customStyle="1" w:styleId="Textodenotaalpie">
    <w:name w:val="Texto de nota al pie"/>
    <w:basedOn w:val="Normal"/>
    <w:semiHidden/>
    <w:pPr>
      <w:widowControl w:val="0"/>
      <w:snapToGrid w:val="0"/>
      <w:ind w:left="0" w:firstLine="0"/>
      <w:jc w:val="left"/>
    </w:pPr>
    <w:rPr>
      <w:rFonts w:ascii="Courier New" w:hAnsi="Courier New"/>
      <w:sz w:val="24"/>
      <w:lang w:val="es-ES" w:eastAsia="es-ES"/>
    </w:rPr>
  </w:style>
  <w:style w:type="paragraph" w:customStyle="1" w:styleId="TextoTabla">
    <w:name w:val="TextoTabla"/>
    <w:basedOn w:val="DatosTabla"/>
    <w:semiHidden/>
    <w:pPr>
      <w:tabs>
        <w:tab w:val="clear" w:pos="1008"/>
      </w:tabs>
    </w:pPr>
  </w:style>
  <w:style w:type="paragraph" w:customStyle="1" w:styleId="Ttulobase">
    <w:name w:val="Título base"/>
    <w:basedOn w:val="Normal"/>
    <w:next w:val="Textoindependiente"/>
    <w:semiHidden/>
    <w:pPr>
      <w:keepNext/>
      <w:spacing w:before="240" w:after="120"/>
      <w:ind w:left="0" w:firstLine="0"/>
      <w:jc w:val="left"/>
    </w:pPr>
    <w:rPr>
      <w:b/>
      <w:kern w:val="28"/>
      <w:sz w:val="36"/>
      <w:lang w:eastAsia="es-ES"/>
    </w:rPr>
  </w:style>
  <w:style w:type="character" w:customStyle="1" w:styleId="TtuloCarCar">
    <w:name w:val="Título Car Car"/>
    <w:basedOn w:val="Fuentedeprrafopredeter"/>
    <w:semiHidden/>
    <w:rPr>
      <w:rFonts w:ascii="Arial" w:hAnsi="Arial" w:cs="Arial"/>
      <w:b/>
      <w:bCs/>
      <w:kern w:val="28"/>
      <w:sz w:val="32"/>
      <w:szCs w:val="32"/>
      <w:lang w:val="es-ES" w:eastAsia="es-ES" w:bidi="ar-SA"/>
    </w:rPr>
  </w:style>
  <w:style w:type="paragraph" w:customStyle="1" w:styleId="Ttulodelaseccin">
    <w:name w:val="Título de la sección"/>
    <w:basedOn w:val="Ttulobase"/>
    <w:semiHidden/>
    <w:pPr>
      <w:spacing w:before="120" w:after="160"/>
    </w:pPr>
    <w:rPr>
      <w:sz w:val="28"/>
    </w:rPr>
  </w:style>
  <w:style w:type="paragraph" w:customStyle="1" w:styleId="Ttulodeparte">
    <w:name w:val="Título de parte"/>
    <w:basedOn w:val="Ttulobase"/>
    <w:next w:val="Subttulodeparte"/>
    <w:semiHidden/>
    <w:pPr>
      <w:spacing w:before="600"/>
      <w:jc w:val="center"/>
    </w:pPr>
  </w:style>
  <w:style w:type="paragraph" w:customStyle="1" w:styleId="Ttulodelcaptulo">
    <w:name w:val="Título del capítulo"/>
    <w:basedOn w:val="Normal"/>
    <w:next w:val="Subttulodelcaptulo"/>
    <w:semiHidden/>
    <w:pPr>
      <w:keepNext/>
      <w:keepLines/>
      <w:spacing w:before="600"/>
      <w:ind w:left="0" w:firstLine="0"/>
      <w:jc w:val="center"/>
    </w:pPr>
    <w:rPr>
      <w:b/>
      <w:kern w:val="28"/>
      <w:sz w:val="32"/>
      <w:lang w:eastAsia="es-ES"/>
    </w:rPr>
  </w:style>
  <w:style w:type="paragraph" w:customStyle="1" w:styleId="Ttulodeldocumento">
    <w:name w:val="Título del documento"/>
    <w:basedOn w:val="Normal"/>
    <w:semiHidden/>
    <w:pPr>
      <w:keepNext/>
      <w:spacing w:before="240" w:after="360"/>
      <w:ind w:left="0" w:firstLine="0"/>
      <w:jc w:val="left"/>
    </w:pPr>
    <w:rPr>
      <w:rFonts w:ascii="Times New Roman" w:hAnsi="Times New Roman"/>
      <w:b/>
      <w:kern w:val="28"/>
      <w:sz w:val="36"/>
      <w:lang w:eastAsia="es-ES"/>
    </w:rPr>
  </w:style>
  <w:style w:type="paragraph" w:customStyle="1" w:styleId="TtuloColumna">
    <w:name w:val="TítuloColumna"/>
    <w:basedOn w:val="Normal"/>
    <w:semiHidden/>
    <w:pPr>
      <w:ind w:left="0" w:firstLine="0"/>
      <w:jc w:val="center"/>
    </w:pPr>
    <w:rPr>
      <w:rFonts w:ascii="Times New Roman" w:hAnsi="Times New Roman"/>
      <w:b/>
      <w:caps/>
      <w:color w:val="000000"/>
      <w:lang w:eastAsia="es-ES"/>
    </w:rPr>
  </w:style>
  <w:style w:type="paragraph" w:customStyle="1" w:styleId="Vietas1">
    <w:name w:val="Viñetas1"/>
    <w:basedOn w:val="Normal"/>
    <w:semiHidden/>
    <w:pPr>
      <w:ind w:left="0" w:firstLine="0"/>
    </w:pPr>
    <w:rPr>
      <w:szCs w:val="24"/>
      <w:lang w:val="es-ES" w:eastAsia="es-ES"/>
    </w:rPr>
  </w:style>
  <w:style w:type="paragraph" w:customStyle="1" w:styleId="Vietas2">
    <w:name w:val="Viñetas2"/>
    <w:basedOn w:val="Vietas1"/>
    <w:semiHidden/>
    <w:pPr>
      <w:tabs>
        <w:tab w:val="left" w:pos="360"/>
        <w:tab w:val="left" w:pos="540"/>
      </w:tabs>
      <w:ind w:left="360" w:hanging="360"/>
    </w:pPr>
    <w:rPr>
      <w:rFonts w:ascii="Univers" w:hAnsi="Univers"/>
      <w:color w:val="000000"/>
      <w:sz w:val="22"/>
    </w:rPr>
  </w:style>
  <w:style w:type="paragraph" w:customStyle="1" w:styleId="xl24">
    <w:name w:val="xl24"/>
    <w:basedOn w:val="Normal"/>
    <w:semiHidden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</w:pPr>
    <w:rPr>
      <w:rFonts w:ascii="Times New Roman" w:hAnsi="Times New Roman"/>
      <w:sz w:val="18"/>
      <w:szCs w:val="18"/>
      <w:lang w:val="es-ES" w:eastAsia="es-ES"/>
    </w:rPr>
  </w:style>
  <w:style w:type="paragraph" w:customStyle="1" w:styleId="xl25">
    <w:name w:val="xl25"/>
    <w:basedOn w:val="Normal"/>
    <w:semiHidden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</w:pPr>
    <w:rPr>
      <w:rFonts w:ascii="Times New Roman" w:hAnsi="Times New Roman"/>
      <w:sz w:val="18"/>
      <w:szCs w:val="18"/>
      <w:lang w:val="es-ES" w:eastAsia="es-ES"/>
    </w:rPr>
  </w:style>
  <w:style w:type="paragraph" w:customStyle="1" w:styleId="xl26">
    <w:name w:val="xl26"/>
    <w:basedOn w:val="Normal"/>
    <w:semiHidden/>
    <w:pPr>
      <w:spacing w:before="100" w:beforeAutospacing="1" w:after="100" w:afterAutospacing="1"/>
      <w:ind w:left="0" w:firstLine="0"/>
      <w:jc w:val="center"/>
    </w:pPr>
    <w:rPr>
      <w:rFonts w:ascii="Times New Roman" w:hAnsi="Times New Roman"/>
      <w:sz w:val="18"/>
      <w:szCs w:val="18"/>
      <w:lang w:val="es-ES" w:eastAsia="es-ES"/>
    </w:rPr>
  </w:style>
  <w:style w:type="paragraph" w:customStyle="1" w:styleId="xl27">
    <w:name w:val="xl27"/>
    <w:basedOn w:val="Normal"/>
    <w:semiHidden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</w:pPr>
    <w:rPr>
      <w:rFonts w:ascii="Times New Roman" w:hAnsi="Times New Roman"/>
      <w:sz w:val="18"/>
      <w:szCs w:val="18"/>
      <w:u w:val="single"/>
      <w:lang w:val="es-ES" w:eastAsia="es-ES"/>
    </w:rPr>
  </w:style>
  <w:style w:type="paragraph" w:customStyle="1" w:styleId="xl28">
    <w:name w:val="xl28"/>
    <w:basedOn w:val="Normal"/>
    <w:semiHidden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left"/>
    </w:pPr>
    <w:rPr>
      <w:rFonts w:ascii="Times New Roman" w:hAnsi="Times New Roman"/>
      <w:sz w:val="18"/>
      <w:szCs w:val="18"/>
      <w:lang w:val="es-ES" w:eastAsia="es-ES"/>
    </w:rPr>
  </w:style>
  <w:style w:type="paragraph" w:customStyle="1" w:styleId="xl29">
    <w:name w:val="xl29"/>
    <w:basedOn w:val="Normal"/>
    <w:semiHidden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</w:pPr>
    <w:rPr>
      <w:rFonts w:ascii="Times New Roman" w:hAnsi="Times New Roman"/>
      <w:sz w:val="18"/>
      <w:szCs w:val="18"/>
      <w:lang w:val="es-ES" w:eastAsia="es-ES"/>
    </w:rPr>
  </w:style>
  <w:style w:type="paragraph" w:customStyle="1" w:styleId="xl30">
    <w:name w:val="xl30"/>
    <w:basedOn w:val="Normal"/>
    <w:semiHidden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</w:pPr>
    <w:rPr>
      <w:rFonts w:ascii="Times New Roman" w:hAnsi="Times New Roman"/>
      <w:b/>
      <w:bCs/>
      <w:sz w:val="18"/>
      <w:szCs w:val="18"/>
      <w:lang w:val="es-ES" w:eastAsia="es-ES"/>
    </w:rPr>
  </w:style>
  <w:style w:type="paragraph" w:customStyle="1" w:styleId="xl31">
    <w:name w:val="xl31"/>
    <w:basedOn w:val="Normal"/>
    <w:semiHidden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</w:pPr>
    <w:rPr>
      <w:rFonts w:ascii="Times New Roman" w:hAnsi="Times New Roman"/>
      <w:b/>
      <w:bCs/>
      <w:sz w:val="18"/>
      <w:szCs w:val="18"/>
      <w:lang w:val="es-ES" w:eastAsia="es-ES"/>
    </w:rPr>
  </w:style>
  <w:style w:type="paragraph" w:customStyle="1" w:styleId="xl32">
    <w:name w:val="xl32"/>
    <w:basedOn w:val="Normal"/>
    <w:semiHidden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</w:pPr>
    <w:rPr>
      <w:rFonts w:ascii="Times New Roman" w:hAnsi="Times New Roman"/>
      <w:sz w:val="18"/>
      <w:szCs w:val="18"/>
      <w:lang w:val="es-ES" w:eastAsia="es-ES"/>
    </w:rPr>
  </w:style>
  <w:style w:type="paragraph" w:customStyle="1" w:styleId="xl33">
    <w:name w:val="xl33"/>
    <w:basedOn w:val="Normal"/>
    <w:semiHidden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</w:pPr>
    <w:rPr>
      <w:rFonts w:ascii="Times New Roman" w:hAnsi="Times New Roman"/>
      <w:sz w:val="18"/>
      <w:szCs w:val="18"/>
      <w:lang w:val="es-ES" w:eastAsia="es-ES"/>
    </w:rPr>
  </w:style>
  <w:style w:type="paragraph" w:customStyle="1" w:styleId="xl34">
    <w:name w:val="xl34"/>
    <w:basedOn w:val="Normal"/>
    <w:semiHidden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left"/>
    </w:pPr>
    <w:rPr>
      <w:rFonts w:ascii="Times New Roman" w:hAnsi="Times New Roman"/>
      <w:sz w:val="18"/>
      <w:szCs w:val="18"/>
      <w:lang w:val="es-ES" w:eastAsia="es-ES"/>
    </w:rPr>
  </w:style>
  <w:style w:type="paragraph" w:customStyle="1" w:styleId="xl35">
    <w:name w:val="xl35"/>
    <w:basedOn w:val="Normal"/>
    <w:semiHidden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</w:pPr>
    <w:rPr>
      <w:rFonts w:ascii="Times New Roman" w:hAnsi="Times New Roman"/>
      <w:sz w:val="18"/>
      <w:szCs w:val="18"/>
      <w:lang w:val="es-ES" w:eastAsia="es-ES"/>
    </w:rPr>
  </w:style>
  <w:style w:type="paragraph" w:customStyle="1" w:styleId="xl36">
    <w:name w:val="xl36"/>
    <w:basedOn w:val="Normal"/>
    <w:semiHidden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</w:pPr>
    <w:rPr>
      <w:rFonts w:ascii="Times New Roman" w:hAnsi="Times New Roman"/>
      <w:sz w:val="18"/>
      <w:szCs w:val="18"/>
      <w:lang w:val="es-ES" w:eastAsia="es-ES"/>
    </w:rPr>
  </w:style>
  <w:style w:type="paragraph" w:customStyle="1" w:styleId="xl37">
    <w:name w:val="xl37"/>
    <w:basedOn w:val="Normal"/>
    <w:semiHidden/>
    <w:pPr>
      <w:spacing w:before="100" w:beforeAutospacing="1" w:after="100" w:afterAutospacing="1"/>
      <w:ind w:left="0" w:firstLine="0"/>
      <w:jc w:val="center"/>
    </w:pPr>
    <w:rPr>
      <w:rFonts w:cs="Arial"/>
      <w:b/>
      <w:bCs/>
      <w:sz w:val="18"/>
      <w:szCs w:val="18"/>
      <w:lang w:val="es-ES" w:eastAsia="es-ES"/>
    </w:rPr>
  </w:style>
  <w:style w:type="paragraph" w:customStyle="1" w:styleId="xl38">
    <w:name w:val="xl38"/>
    <w:basedOn w:val="Normal"/>
    <w:semiHidden/>
    <w:pPr>
      <w:spacing w:before="100" w:beforeAutospacing="1" w:after="100" w:afterAutospacing="1"/>
      <w:ind w:left="0" w:firstLine="0"/>
      <w:jc w:val="left"/>
    </w:pPr>
    <w:rPr>
      <w:rFonts w:cs="Arial"/>
      <w:b/>
      <w:bCs/>
      <w:sz w:val="18"/>
      <w:szCs w:val="18"/>
      <w:lang w:val="es-ES" w:eastAsia="es-ES"/>
    </w:rPr>
  </w:style>
  <w:style w:type="character" w:customStyle="1" w:styleId="Estilo2Car">
    <w:name w:val="Estilo2 Car"/>
    <w:basedOn w:val="Ttulo3Car"/>
    <w:rPr>
      <w:rFonts w:ascii="Arial" w:hAnsi="Arial" w:cs="Arial"/>
      <w:b/>
      <w:bCs/>
      <w:kern w:val="28"/>
      <w:sz w:val="24"/>
      <w:szCs w:val="22"/>
      <w:lang w:val="es-CL" w:eastAsia="en-US"/>
    </w:rPr>
  </w:style>
  <w:style w:type="character" w:customStyle="1" w:styleId="MenoPendente1">
    <w:name w:val="Menção Pendente1"/>
    <w:basedOn w:val="Fuentedeprrafopredeter"/>
    <w:uiPriority w:val="99"/>
    <w:semiHidden/>
    <w:unhideWhenUsed/>
    <w:rPr>
      <w:color w:val="605E5C"/>
      <w:shd w:val="clear" w:color="auto" w:fill="E1DFDD"/>
    </w:rPr>
  </w:style>
  <w:style w:type="paragraph" w:customStyle="1" w:styleId="SDI-Texto1">
    <w:name w:val="SDI - Texto 1"/>
    <w:basedOn w:val="Normal"/>
    <w:link w:val="SDI-Texto1Car"/>
    <w:pPr>
      <w:widowControl w:val="0"/>
      <w:spacing w:line="240" w:lineRule="auto"/>
      <w:ind w:firstLine="0"/>
    </w:pPr>
    <w:rPr>
      <w:rFonts w:ascii="Frutiger-Light" w:hAnsi="Frutiger-Light" w:cs="Arial"/>
      <w:lang w:val="es-ES" w:eastAsia="es-MX"/>
    </w:rPr>
  </w:style>
  <w:style w:type="character" w:customStyle="1" w:styleId="SDI-Texto1Car">
    <w:name w:val="SDI - Texto 1 Car"/>
    <w:link w:val="SDI-Texto1"/>
    <w:locked/>
    <w:rPr>
      <w:rFonts w:ascii="Frutiger-Light" w:hAnsi="Frutiger-Light" w:cs="Arial"/>
      <w:lang w:eastAsia="es-MX"/>
    </w:rPr>
  </w:style>
  <w:style w:type="paragraph" w:customStyle="1" w:styleId="paragraph">
    <w:name w:val="paragraph"/>
    <w:basedOn w:val="Normal"/>
    <w:pPr>
      <w:spacing w:before="100" w:beforeAutospacing="1" w:after="100" w:afterAutospacing="1" w:line="240" w:lineRule="auto"/>
      <w:ind w:left="0" w:firstLine="0"/>
      <w:jc w:val="left"/>
    </w:pPr>
    <w:rPr>
      <w:rFonts w:ascii="Times New Roman" w:hAnsi="Times New Roman"/>
      <w:sz w:val="24"/>
      <w:szCs w:val="24"/>
      <w:lang w:eastAsia="es-CL"/>
    </w:rPr>
  </w:style>
  <w:style w:type="character" w:customStyle="1" w:styleId="eop">
    <w:name w:val="eop"/>
    <w:basedOn w:val="Fuentedeprrafopredeter"/>
  </w:style>
  <w:style w:type="paragraph" w:customStyle="1" w:styleId="msonormal0">
    <w:name w:val="msonormal"/>
    <w:basedOn w:val="Normal"/>
    <w:pPr>
      <w:spacing w:before="100" w:beforeAutospacing="1" w:after="100" w:afterAutospacing="1" w:line="240" w:lineRule="auto"/>
      <w:ind w:left="0" w:firstLine="0"/>
      <w:jc w:val="left"/>
    </w:pPr>
    <w:rPr>
      <w:rFonts w:ascii="Times New Roman" w:hAnsi="Times New Roman"/>
      <w:sz w:val="24"/>
      <w:szCs w:val="24"/>
      <w:lang w:eastAsia="es-CL"/>
    </w:rPr>
  </w:style>
  <w:style w:type="paragraph" w:customStyle="1" w:styleId="xl65">
    <w:name w:val="xl65"/>
    <w:basedOn w:val="Normal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left="0" w:firstLine="0"/>
      <w:jc w:val="center"/>
      <w:textAlignment w:val="center"/>
    </w:pPr>
    <w:rPr>
      <w:rFonts w:ascii="Times New Roman" w:hAnsi="Times New Roman"/>
      <w:b/>
      <w:bCs/>
      <w:sz w:val="24"/>
      <w:szCs w:val="24"/>
      <w:lang w:eastAsia="es-CL"/>
    </w:rPr>
  </w:style>
  <w:style w:type="paragraph" w:customStyle="1" w:styleId="xl66">
    <w:name w:val="xl66"/>
    <w:basedOn w:val="Normal"/>
    <w:pPr>
      <w:spacing w:before="100" w:beforeAutospacing="1" w:after="100" w:afterAutospacing="1" w:line="240" w:lineRule="auto"/>
      <w:ind w:left="0" w:firstLine="0"/>
      <w:jc w:val="left"/>
    </w:pPr>
    <w:rPr>
      <w:rFonts w:ascii="Times New Roman" w:hAnsi="Times New Roman"/>
      <w:sz w:val="24"/>
      <w:szCs w:val="24"/>
      <w:lang w:eastAsia="es-CL"/>
    </w:rPr>
  </w:style>
  <w:style w:type="paragraph" w:customStyle="1" w:styleId="xl67">
    <w:name w:val="xl67"/>
    <w:basedOn w:val="Normal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left="0" w:firstLine="0"/>
      <w:jc w:val="left"/>
      <w:textAlignment w:val="center"/>
    </w:pPr>
    <w:rPr>
      <w:rFonts w:ascii="Times New Roman" w:hAnsi="Times New Roman"/>
      <w:lang w:eastAsia="es-CL"/>
    </w:rPr>
  </w:style>
  <w:style w:type="paragraph" w:customStyle="1" w:styleId="xl68">
    <w:name w:val="xl68"/>
    <w:basedOn w:val="Normal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left="0" w:firstLine="0"/>
      <w:jc w:val="center"/>
      <w:textAlignment w:val="center"/>
    </w:pPr>
    <w:rPr>
      <w:rFonts w:ascii="Times New Roman" w:hAnsi="Times New Roman"/>
      <w:lang w:eastAsia="es-CL"/>
    </w:rPr>
  </w:style>
  <w:style w:type="paragraph" w:customStyle="1" w:styleId="xl69">
    <w:name w:val="xl69"/>
    <w:basedOn w:val="Normal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left="0" w:firstLine="0"/>
      <w:jc w:val="left"/>
    </w:pPr>
    <w:rPr>
      <w:rFonts w:ascii="Times New Roman" w:hAnsi="Times New Roman"/>
      <w:lang w:eastAsia="es-CL"/>
    </w:rPr>
  </w:style>
  <w:style w:type="paragraph" w:customStyle="1" w:styleId="xl70">
    <w:name w:val="xl70"/>
    <w:basedOn w:val="Normal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left="0" w:firstLine="0"/>
      <w:jc w:val="center"/>
      <w:textAlignment w:val="center"/>
    </w:pPr>
    <w:rPr>
      <w:rFonts w:ascii="Times New Roman" w:hAnsi="Times New Roman"/>
      <w:b/>
      <w:bCs/>
      <w:sz w:val="24"/>
      <w:szCs w:val="24"/>
      <w:lang w:eastAsia="es-CL"/>
    </w:rPr>
  </w:style>
  <w:style w:type="paragraph" w:customStyle="1" w:styleId="xl71">
    <w:name w:val="xl71"/>
    <w:basedOn w:val="Normal"/>
    <w:pPr>
      <w:spacing w:before="100" w:beforeAutospacing="1" w:after="100" w:afterAutospacing="1" w:line="240" w:lineRule="auto"/>
      <w:ind w:left="0" w:firstLine="0"/>
      <w:jc w:val="center"/>
      <w:textAlignment w:val="center"/>
    </w:pPr>
    <w:rPr>
      <w:rFonts w:ascii="Times New Roman" w:hAnsi="Times New Roman"/>
      <w:sz w:val="24"/>
      <w:szCs w:val="24"/>
      <w:lang w:eastAsia="es-CL"/>
    </w:rPr>
  </w:style>
  <w:style w:type="paragraph" w:customStyle="1" w:styleId="xl72">
    <w:name w:val="xl72"/>
    <w:basedOn w:val="Normal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left="0" w:firstLine="0"/>
      <w:jc w:val="center"/>
      <w:textAlignment w:val="center"/>
    </w:pPr>
    <w:rPr>
      <w:rFonts w:ascii="Times New Roman" w:hAnsi="Times New Roman"/>
      <w:lang w:eastAsia="es-CL"/>
    </w:rPr>
  </w:style>
  <w:style w:type="paragraph" w:customStyle="1" w:styleId="Im3Prrafo">
    <w:name w:val="Im3_Párrafo"/>
    <w:basedOn w:val="Normal"/>
    <w:qFormat/>
    <w:rsid w:val="00D43C3C"/>
    <w:pPr>
      <w:spacing w:before="240" w:after="240" w:line="276" w:lineRule="auto"/>
      <w:ind w:left="0" w:firstLine="0"/>
    </w:pPr>
    <w:rPr>
      <w:rFonts w:asciiTheme="minorHAnsi" w:hAnsiTheme="minorHAnsi" w:cs="Arial"/>
      <w:sz w:val="22"/>
      <w:szCs w:val="22"/>
      <w:lang w:eastAsia="es-CL"/>
    </w:rPr>
  </w:style>
  <w:style w:type="table" w:customStyle="1" w:styleId="TableNormal">
    <w:name w:val="Table Normal"/>
    <w:uiPriority w:val="2"/>
    <w:semiHidden/>
    <w:unhideWhenUsed/>
    <w:qFormat/>
    <w:rsid w:val="0023629C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3629C"/>
    <w:pPr>
      <w:widowControl w:val="0"/>
      <w:autoSpaceDE w:val="0"/>
      <w:autoSpaceDN w:val="0"/>
      <w:spacing w:before="58" w:line="240" w:lineRule="auto"/>
      <w:ind w:left="0" w:firstLine="0"/>
      <w:jc w:val="left"/>
    </w:pPr>
    <w:rPr>
      <w:rFonts w:eastAsia="Arial" w:cs="Arial"/>
      <w:sz w:val="22"/>
      <w:szCs w:val="22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footer" Target="footer2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33c00c7f-8788-471d-9c46-f842d630500f" xsi:nil="true"/>
    <lcf76f155ced4ddcb4097134ff3c332f xmlns="73452dc7-13d0-438d-8bf0-ee8805585d18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0F3BA3021469E640947B264E8CEEBCAD" ma:contentTypeVersion="14" ma:contentTypeDescription="Crear nuevo documento." ma:contentTypeScope="" ma:versionID="88b72dfbe67f1a8e0a9d9ea3b5e767b6">
  <xsd:schema xmlns:xsd="http://www.w3.org/2001/XMLSchema" xmlns:xs="http://www.w3.org/2001/XMLSchema" xmlns:p="http://schemas.microsoft.com/office/2006/metadata/properties" xmlns:ns2="73452dc7-13d0-438d-8bf0-ee8805585d18" xmlns:ns3="33c00c7f-8788-471d-9c46-f842d630500f" targetNamespace="http://schemas.microsoft.com/office/2006/metadata/properties" ma:root="true" ma:fieldsID="94f268c7757952d395773ac8c4149802" ns2:_="" ns3:_="">
    <xsd:import namespace="73452dc7-13d0-438d-8bf0-ee8805585d18"/>
    <xsd:import namespace="33c00c7f-8788-471d-9c46-f842d630500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3452dc7-13d0-438d-8bf0-ee8805585d1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lcf76f155ced4ddcb4097134ff3c332f" ma:index="12" nillable="true" ma:taxonomy="true" ma:internalName="lcf76f155ced4ddcb4097134ff3c332f" ma:taxonomyFieldName="MediaServiceImageTags" ma:displayName="Etiquetas de imagen" ma:readOnly="false" ma:fieldId="{5cf76f15-5ced-4ddc-b409-7134ff3c332f}" ma:taxonomyMulti="true" ma:sspId="03e45f18-2e83-428b-912d-6abf8f9aca6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7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2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3c00c7f-8788-471d-9c46-f842d630500f" elementFormDefault="qualified">
    <xsd:import namespace="http://schemas.microsoft.com/office/2006/documentManagement/types"/>
    <xsd:import namespace="http://schemas.microsoft.com/office/infopath/2007/PartnerControls"/>
    <xsd:element name="TaxCatchAll" ma:index="13" nillable="true" ma:displayName="Taxonomy Catch All Column" ma:hidden="true" ma:list="{fee8a442-cb12-4231-b328-fbcb6c4a5e11}" ma:internalName="TaxCatchAll" ma:showField="CatchAllData" ma:web="33c00c7f-8788-471d-9c46-f842d630500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8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5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9642408-F11B-4F2E-A5A6-EF8A7292DB14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0392CA55-332B-4963-90A1-13C98EFE29BE}"/>
</file>

<file path=customXml/itemProps3.xml><?xml version="1.0" encoding="utf-8"?>
<ds:datastoreItem xmlns:ds="http://schemas.openxmlformats.org/officeDocument/2006/customXml" ds:itemID="{0B060E9F-AB97-43BC-A160-760B25C1EA92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10C86CD7-1B44-4297-9888-041197A108C4}">
  <ds:schemaRefs>
    <ds:schemaRef ds:uri="http://schemas.openxmlformats.org/officeDocument/2006/bibliography"/>
  </ds:schemaRefs>
</ds:datastoreItem>
</file>

<file path=customXml/itemProps5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1051</TotalTime>
  <Pages>11</Pages>
  <Words>1890</Words>
  <Characters>9682</Characters>
  <Application>Microsoft Office Word</Application>
  <DocSecurity>0</DocSecurity>
  <Lines>80</Lines>
  <Paragraphs>23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S/E Providencia 110/12 kV</vt:lpstr>
    </vt:vector>
  </TitlesOfParts>
  <Company>Microsoft</Company>
  <LinksUpToDate>false</LinksUpToDate>
  <CharactersWithSpaces>11549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>Verificación Malla PAT</dc:subject>
  <dc:creator>Camilo Zambra</dc:creator>
  <cp:keywords>ETOOEE</cp:keywords>
  <dc:description>PROYECTO Nº OT IM3/094/2019</dc:description>
  <cp:lastModifiedBy>Manuel Alejandro Gutierrez Toro</cp:lastModifiedBy>
  <cp:revision>31</cp:revision>
  <cp:lastPrinted>2022-01-21T22:17:00Z</cp:lastPrinted>
  <dcterms:created xsi:type="dcterms:W3CDTF">2021-09-07T13:42:00Z</dcterms:created>
  <dcterms:modified xsi:type="dcterms:W3CDTF">2025-02-05T20:47:00Z</dcterms:modified>
  <cp:category>Estudios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0x0101000F3BA3021469E640947B264E8CEEBCAD</vt:lpwstr>
  </property>
  <property fmtid="{D5CDD505-2E9C-101B-9397-08002B2CF9AE}" pid="3" name="MSIP_Label_00183ae1-726f-4969-b787-1995b26b5e2f_Enabled">
    <vt:lpwstr>True</vt:lpwstr>
  </property>
  <property fmtid="{D5CDD505-2E9C-101B-9397-08002B2CF9AE}" pid="4" name="MSIP_Label_00183ae1-726f-4969-b787-1995b26b5e2f_SiteId">
    <vt:lpwstr>d539d4bf-5610-471a-afc2-1c76685cfefa</vt:lpwstr>
  </property>
  <property fmtid="{D5CDD505-2E9C-101B-9397-08002B2CF9AE}" pid="5" name="MSIP_Label_00183ae1-726f-4969-b787-1995b26b5e2f_Owner">
    <vt:lpwstr>luis.riquelmer@enel.com</vt:lpwstr>
  </property>
  <property fmtid="{D5CDD505-2E9C-101B-9397-08002B2CF9AE}" pid="6" name="MSIP_Label_00183ae1-726f-4969-b787-1995b26b5e2f_SetDate">
    <vt:lpwstr>2021-09-01T15:45:01.1859328Z</vt:lpwstr>
  </property>
  <property fmtid="{D5CDD505-2E9C-101B-9397-08002B2CF9AE}" pid="7" name="MSIP_Label_00183ae1-726f-4969-b787-1995b26b5e2f_Name">
    <vt:lpwstr>Internal</vt:lpwstr>
  </property>
  <property fmtid="{D5CDD505-2E9C-101B-9397-08002B2CF9AE}" pid="8" name="MSIP_Label_00183ae1-726f-4969-b787-1995b26b5e2f_Application">
    <vt:lpwstr>Microsoft Azure Information Protection</vt:lpwstr>
  </property>
  <property fmtid="{D5CDD505-2E9C-101B-9397-08002B2CF9AE}" pid="9" name="MSIP_Label_00183ae1-726f-4969-b787-1995b26b5e2f_ActionId">
    <vt:lpwstr>e576a1b3-a8c1-4aba-a3bd-e0787220981d</vt:lpwstr>
  </property>
  <property fmtid="{D5CDD505-2E9C-101B-9397-08002B2CF9AE}" pid="10" name="MSIP_Label_00183ae1-726f-4969-b787-1995b26b5e2f_Extended_MSFT_Method">
    <vt:lpwstr>Automatic</vt:lpwstr>
  </property>
  <property fmtid="{D5CDD505-2E9C-101B-9397-08002B2CF9AE}" pid="11" name="MSIP_Label_797ad33d-ed35-43c0-b526-22bc83c17deb_Enabled">
    <vt:lpwstr>True</vt:lpwstr>
  </property>
  <property fmtid="{D5CDD505-2E9C-101B-9397-08002B2CF9AE}" pid="12" name="MSIP_Label_797ad33d-ed35-43c0-b526-22bc83c17deb_SiteId">
    <vt:lpwstr>d539d4bf-5610-471a-afc2-1c76685cfefa</vt:lpwstr>
  </property>
  <property fmtid="{D5CDD505-2E9C-101B-9397-08002B2CF9AE}" pid="13" name="MSIP_Label_797ad33d-ed35-43c0-b526-22bc83c17deb_Owner">
    <vt:lpwstr>luis.riquelmer@enel.com</vt:lpwstr>
  </property>
  <property fmtid="{D5CDD505-2E9C-101B-9397-08002B2CF9AE}" pid="14" name="MSIP_Label_797ad33d-ed35-43c0-b526-22bc83c17deb_SetDate">
    <vt:lpwstr>2021-09-01T15:45:01.1859328Z</vt:lpwstr>
  </property>
  <property fmtid="{D5CDD505-2E9C-101B-9397-08002B2CF9AE}" pid="15" name="MSIP_Label_797ad33d-ed35-43c0-b526-22bc83c17deb_Name">
    <vt:lpwstr>Not Encrypted</vt:lpwstr>
  </property>
  <property fmtid="{D5CDD505-2E9C-101B-9397-08002B2CF9AE}" pid="16" name="MSIP_Label_797ad33d-ed35-43c0-b526-22bc83c17deb_Application">
    <vt:lpwstr>Microsoft Azure Information Protection</vt:lpwstr>
  </property>
  <property fmtid="{D5CDD505-2E9C-101B-9397-08002B2CF9AE}" pid="17" name="MSIP_Label_797ad33d-ed35-43c0-b526-22bc83c17deb_ActionId">
    <vt:lpwstr>e576a1b3-a8c1-4aba-a3bd-e0787220981d</vt:lpwstr>
  </property>
  <property fmtid="{D5CDD505-2E9C-101B-9397-08002B2CF9AE}" pid="18" name="MSIP_Label_797ad33d-ed35-43c0-b526-22bc83c17deb_Parent">
    <vt:lpwstr>00183ae1-726f-4969-b787-1995b26b5e2f</vt:lpwstr>
  </property>
  <property fmtid="{D5CDD505-2E9C-101B-9397-08002B2CF9AE}" pid="19" name="MSIP_Label_797ad33d-ed35-43c0-b526-22bc83c17deb_Extended_MSFT_Method">
    <vt:lpwstr>Automatic</vt:lpwstr>
  </property>
  <property fmtid="{D5CDD505-2E9C-101B-9397-08002B2CF9AE}" pid="20" name="Sensitivity">
    <vt:lpwstr>Internal Not Encrypted</vt:lpwstr>
  </property>
  <property fmtid="{D5CDD505-2E9C-101B-9397-08002B2CF9AE}" pid="21" name="KSOProductBuildVer">
    <vt:lpwstr>1033-11.2.0.10265</vt:lpwstr>
  </property>
  <property fmtid="{D5CDD505-2E9C-101B-9397-08002B2CF9AE}" pid="22" name="ICV">
    <vt:lpwstr>9C6D2924208F4C828D86A4B934A380AD</vt:lpwstr>
  </property>
</Properties>
</file>